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6495E" w14:textId="77777777" w:rsidR="00140746" w:rsidRDefault="00140746" w:rsidP="0014074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высшего образования </w:t>
      </w:r>
    </w:p>
    <w:p w14:paraId="4CF96C25" w14:textId="77777777" w:rsidR="00140746" w:rsidRDefault="00140746" w:rsidP="00140746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«ФИНАНСОВЫЙ УНИВЕРСИТЕТ ПРИ ПРАВИТЕЛЬСТВЕ РОССИЙСКОЙ ФЕДЕРАЦИИ» </w:t>
      </w:r>
    </w:p>
    <w:p w14:paraId="17B6AED8" w14:textId="77777777" w:rsidR="00140746" w:rsidRDefault="00140746" w:rsidP="00140746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(Финансовый университет)</w:t>
      </w:r>
    </w:p>
    <w:p w14:paraId="565E616B" w14:textId="77777777" w:rsidR="00140746" w:rsidRDefault="00140746" w:rsidP="00140746">
      <w:pPr>
        <w:spacing w:after="5" w:line="266" w:lineRule="auto"/>
        <w:ind w:left="536" w:hanging="10"/>
        <w:jc w:val="center"/>
        <w:rPr>
          <w:b/>
          <w:bCs/>
          <w:color w:val="000000"/>
          <w:sz w:val="28"/>
          <w:szCs w:val="22"/>
          <w:lang w:val="ru-RU" w:eastAsia="ru-RU"/>
        </w:rPr>
      </w:pPr>
    </w:p>
    <w:p w14:paraId="7DCC349D" w14:textId="77777777" w:rsidR="00140746" w:rsidRDefault="00140746" w:rsidP="00140746">
      <w:pPr>
        <w:spacing w:after="30" w:line="256" w:lineRule="auto"/>
        <w:ind w:right="184"/>
        <w:jc w:val="center"/>
        <w:rPr>
          <w:b/>
          <w:color w:val="000000"/>
          <w:sz w:val="28"/>
          <w:lang w:val="ru-RU" w:eastAsia="ru-RU"/>
        </w:rPr>
      </w:pPr>
      <w:r>
        <w:rPr>
          <w:b/>
          <w:color w:val="000000"/>
          <w:sz w:val="28"/>
          <w:lang w:val="ru-RU" w:eastAsia="ru-RU"/>
        </w:rPr>
        <w:t xml:space="preserve"> Кафедра корпоративных финансов и корпоративного управления </w:t>
      </w:r>
    </w:p>
    <w:p w14:paraId="1E0B56B6" w14:textId="77777777" w:rsidR="00140746" w:rsidRDefault="00140746" w:rsidP="00140746">
      <w:pPr>
        <w:spacing w:line="256" w:lineRule="auto"/>
        <w:ind w:right="184"/>
        <w:jc w:val="center"/>
        <w:rPr>
          <w:color w:val="000000"/>
          <w:sz w:val="28"/>
          <w:lang w:val="ru-RU" w:eastAsia="ru-RU"/>
        </w:rPr>
      </w:pPr>
    </w:p>
    <w:p w14:paraId="340A3858" w14:textId="77777777" w:rsidR="00140746" w:rsidRDefault="00140746" w:rsidP="00140746">
      <w:pPr>
        <w:spacing w:line="256" w:lineRule="auto"/>
        <w:ind w:right="184"/>
        <w:jc w:val="center"/>
        <w:rPr>
          <w:color w:val="000000"/>
          <w:sz w:val="28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140746" w14:paraId="60A77784" w14:textId="77777777" w:rsidTr="00140746">
        <w:tc>
          <w:tcPr>
            <w:tcW w:w="5098" w:type="dxa"/>
          </w:tcPr>
          <w:p w14:paraId="0720529A" w14:textId="77777777" w:rsidR="00140746" w:rsidRDefault="00140746">
            <w:pPr>
              <w:widowControl w:val="0"/>
              <w:rPr>
                <w:sz w:val="28"/>
                <w:lang w:val="ru-RU"/>
              </w:rPr>
            </w:pPr>
            <w:bookmarkStart w:id="0" w:name="_Hlk118391599"/>
          </w:p>
        </w:tc>
        <w:tc>
          <w:tcPr>
            <w:tcW w:w="4530" w:type="dxa"/>
          </w:tcPr>
          <w:p w14:paraId="7E0D8E1F" w14:textId="77777777" w:rsidR="00140746" w:rsidRDefault="0014074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УТВЕРЖДАЮ </w:t>
            </w:r>
          </w:p>
          <w:p w14:paraId="69123398" w14:textId="77777777" w:rsidR="00140746" w:rsidRDefault="0014074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Проректор по учебной </w:t>
            </w:r>
          </w:p>
          <w:p w14:paraId="7A5243A1" w14:textId="77777777" w:rsidR="00140746" w:rsidRDefault="0014074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 методической работе</w:t>
            </w:r>
          </w:p>
          <w:p w14:paraId="40F96988" w14:textId="77777777" w:rsidR="00140746" w:rsidRDefault="00140746">
            <w:pPr>
              <w:tabs>
                <w:tab w:val="left" w:leader="underscore" w:pos="6862"/>
              </w:tabs>
              <w:rPr>
                <w:sz w:val="28"/>
                <w:szCs w:val="28"/>
                <w:lang w:val="ru-RU"/>
              </w:rPr>
            </w:pPr>
          </w:p>
          <w:p w14:paraId="3B524B91" w14:textId="77777777" w:rsidR="00140746" w:rsidRDefault="00140746">
            <w:pPr>
              <w:tabs>
                <w:tab w:val="left" w:leader="underscore" w:pos="6862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__________________Е.А. </w:t>
            </w:r>
            <w:r>
              <w:rPr>
                <w:sz w:val="28"/>
                <w:szCs w:val="28"/>
                <w:lang w:val="ru-RU"/>
              </w:rPr>
              <w:t>Каменева</w:t>
            </w:r>
          </w:p>
          <w:p w14:paraId="5F29C640" w14:textId="02AD7CB7" w:rsidR="00140746" w:rsidRPr="005D0AF2" w:rsidRDefault="006E02B3" w:rsidP="006E02B3">
            <w:pPr>
              <w:widowControl w:val="0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16.10.</w:t>
            </w:r>
            <w:bookmarkStart w:id="1" w:name="_GoBack"/>
            <w:bookmarkEnd w:id="1"/>
            <w:r w:rsidR="005D0AF2">
              <w:rPr>
                <w:sz w:val="28"/>
                <w:lang w:val="ru-RU"/>
              </w:rPr>
              <w:t>2024г.</w:t>
            </w:r>
          </w:p>
        </w:tc>
      </w:tr>
    </w:tbl>
    <w:p w14:paraId="13A0DCDF" w14:textId="77777777" w:rsidR="00140746" w:rsidRDefault="00140746" w:rsidP="00140746">
      <w:pPr>
        <w:spacing w:line="256" w:lineRule="auto"/>
        <w:rPr>
          <w:color w:val="000000"/>
          <w:sz w:val="28"/>
          <w:szCs w:val="22"/>
          <w:lang w:val="ru-RU" w:eastAsia="ru-RU"/>
        </w:rPr>
      </w:pPr>
    </w:p>
    <w:bookmarkEnd w:id="0"/>
    <w:p w14:paraId="1D46094B" w14:textId="77777777" w:rsidR="00140746" w:rsidRDefault="00140746" w:rsidP="00140746">
      <w:pPr>
        <w:spacing w:after="39" w:line="256" w:lineRule="auto"/>
        <w:ind w:right="164"/>
        <w:jc w:val="center"/>
        <w:rPr>
          <w:color w:val="000000"/>
          <w:sz w:val="28"/>
          <w:lang w:val="ru-RU" w:eastAsia="ru-RU"/>
        </w:rPr>
      </w:pPr>
      <w:r>
        <w:rPr>
          <w:b/>
          <w:color w:val="000000"/>
          <w:sz w:val="36"/>
          <w:lang w:val="ru-RU" w:eastAsia="ru-RU"/>
        </w:rPr>
        <w:t xml:space="preserve"> </w:t>
      </w:r>
    </w:p>
    <w:p w14:paraId="22DF3127" w14:textId="77777777" w:rsidR="00140746" w:rsidRDefault="00140746" w:rsidP="00140746">
      <w:pPr>
        <w:spacing w:line="256" w:lineRule="auto"/>
        <w:ind w:left="10" w:right="259" w:hanging="10"/>
        <w:jc w:val="center"/>
        <w:rPr>
          <w:color w:val="000000"/>
          <w:sz w:val="28"/>
          <w:lang w:val="ru-RU" w:eastAsia="ru-RU"/>
        </w:rPr>
      </w:pPr>
      <w:bookmarkStart w:id="2" w:name="_Hlk110790844"/>
      <w:r>
        <w:rPr>
          <w:b/>
          <w:color w:val="000000"/>
          <w:sz w:val="36"/>
          <w:lang w:val="ru-RU" w:eastAsia="ru-RU"/>
        </w:rPr>
        <w:t>Мингалиев К.Н.</w:t>
      </w:r>
    </w:p>
    <w:bookmarkEnd w:id="2"/>
    <w:p w14:paraId="676D73C4" w14:textId="77777777" w:rsidR="00140746" w:rsidRDefault="00140746" w:rsidP="00140746">
      <w:pPr>
        <w:spacing w:after="82" w:line="256" w:lineRule="auto"/>
        <w:rPr>
          <w:color w:val="000000"/>
          <w:sz w:val="28"/>
          <w:lang w:val="ru-RU" w:eastAsia="ru-RU"/>
        </w:rPr>
      </w:pPr>
      <w:r>
        <w:rPr>
          <w:b/>
          <w:color w:val="000000"/>
          <w:sz w:val="32"/>
          <w:lang w:val="ru-RU" w:eastAsia="ru-RU"/>
        </w:rPr>
        <w:t xml:space="preserve"> </w:t>
      </w:r>
    </w:p>
    <w:p w14:paraId="6CFF14CB" w14:textId="77777777" w:rsidR="00140746" w:rsidRDefault="00140746" w:rsidP="00140746">
      <w:pPr>
        <w:spacing w:line="256" w:lineRule="auto"/>
        <w:ind w:left="10" w:right="257" w:hanging="10"/>
        <w:jc w:val="center"/>
        <w:rPr>
          <w:b/>
          <w:color w:val="000000"/>
          <w:sz w:val="36"/>
          <w:lang w:val="ru-RU" w:eastAsia="ru-RU"/>
        </w:rPr>
      </w:pPr>
    </w:p>
    <w:p w14:paraId="10CDB3D9" w14:textId="77777777" w:rsidR="00140746" w:rsidRDefault="00140746" w:rsidP="00140746">
      <w:pPr>
        <w:spacing w:line="256" w:lineRule="auto"/>
        <w:ind w:left="10" w:right="257" w:hanging="10"/>
        <w:jc w:val="center"/>
        <w:rPr>
          <w:b/>
          <w:color w:val="000000"/>
          <w:sz w:val="36"/>
          <w:lang w:val="ru-RU" w:eastAsia="ru-RU"/>
        </w:rPr>
      </w:pPr>
    </w:p>
    <w:p w14:paraId="3E79484D" w14:textId="77777777" w:rsidR="00140746" w:rsidRDefault="00140746" w:rsidP="00140746">
      <w:pPr>
        <w:spacing w:line="256" w:lineRule="auto"/>
        <w:ind w:left="10" w:right="257" w:hanging="10"/>
        <w:jc w:val="center"/>
        <w:rPr>
          <w:color w:val="000000"/>
          <w:sz w:val="28"/>
          <w:lang w:val="ru-RU" w:eastAsia="ru-RU"/>
        </w:rPr>
      </w:pPr>
      <w:r>
        <w:rPr>
          <w:b/>
          <w:color w:val="000000"/>
          <w:sz w:val="36"/>
          <w:lang w:val="ru-RU" w:eastAsia="ru-RU"/>
        </w:rPr>
        <w:t xml:space="preserve">ПРОГРАММА УЧЕБНОЙ ПРАКТИКИ </w:t>
      </w:r>
    </w:p>
    <w:p w14:paraId="4DD77BDA" w14:textId="77777777" w:rsidR="00140746" w:rsidRDefault="00140746" w:rsidP="00140746">
      <w:pPr>
        <w:spacing w:line="256" w:lineRule="auto"/>
        <w:rPr>
          <w:color w:val="000000"/>
          <w:sz w:val="28"/>
          <w:lang w:val="ru-RU" w:eastAsia="ru-RU"/>
        </w:rPr>
      </w:pPr>
      <w:r>
        <w:rPr>
          <w:b/>
          <w:color w:val="000000"/>
          <w:sz w:val="32"/>
          <w:lang w:val="ru-RU" w:eastAsia="ru-RU"/>
        </w:rPr>
        <w:t xml:space="preserve"> </w:t>
      </w:r>
    </w:p>
    <w:p w14:paraId="5EB737C7" w14:textId="77777777" w:rsidR="00140746" w:rsidRDefault="00140746" w:rsidP="00140746">
      <w:pPr>
        <w:keepNext/>
        <w:keepLines/>
        <w:spacing w:after="3" w:line="256" w:lineRule="auto"/>
        <w:ind w:left="832" w:right="1081" w:hanging="10"/>
        <w:jc w:val="center"/>
        <w:outlineLvl w:val="3"/>
        <w:rPr>
          <w:color w:val="000000"/>
          <w:sz w:val="28"/>
          <w:lang w:val="ru-RU" w:eastAsia="ru-RU"/>
        </w:rPr>
      </w:pPr>
      <w:r>
        <w:rPr>
          <w:color w:val="000000"/>
          <w:sz w:val="28"/>
          <w:lang w:val="ru-RU" w:eastAsia="ru-RU"/>
        </w:rPr>
        <w:t>для студентов, обучающихся по направлению подготовки</w:t>
      </w:r>
    </w:p>
    <w:p w14:paraId="35E3C87A" w14:textId="77777777" w:rsidR="00140746" w:rsidRDefault="00140746" w:rsidP="00140746">
      <w:pPr>
        <w:spacing w:after="5" w:line="266" w:lineRule="auto"/>
        <w:ind w:left="2193" w:right="248" w:hanging="2206"/>
        <w:jc w:val="center"/>
        <w:rPr>
          <w:color w:val="000000"/>
          <w:sz w:val="28"/>
          <w:lang w:val="ru-RU" w:eastAsia="ru-RU"/>
        </w:rPr>
      </w:pPr>
      <w:r>
        <w:rPr>
          <w:color w:val="000000"/>
          <w:sz w:val="28"/>
          <w:lang w:val="ru-RU" w:eastAsia="ru-RU"/>
        </w:rPr>
        <w:t>38.04.01 «Экономика», направленность программы магистратуры</w:t>
      </w:r>
    </w:p>
    <w:p w14:paraId="7E8EBB78" w14:textId="77777777" w:rsidR="00140746" w:rsidRDefault="00140746" w:rsidP="00140746">
      <w:pPr>
        <w:spacing w:after="5" w:line="266" w:lineRule="auto"/>
        <w:ind w:left="2193" w:right="248" w:hanging="2206"/>
        <w:jc w:val="center"/>
        <w:rPr>
          <w:color w:val="000000"/>
          <w:sz w:val="28"/>
          <w:lang w:val="ru-RU" w:eastAsia="ru-RU"/>
        </w:rPr>
      </w:pPr>
      <w:r>
        <w:rPr>
          <w:color w:val="000000"/>
          <w:sz w:val="28"/>
          <w:lang w:val="ru-RU" w:eastAsia="ru-RU"/>
        </w:rPr>
        <w:t>«Бизнес-среда и корпоративные финансы»</w:t>
      </w:r>
    </w:p>
    <w:p w14:paraId="44BAF1EA" w14:textId="77777777" w:rsidR="00140746" w:rsidRDefault="00140746" w:rsidP="00140746">
      <w:pPr>
        <w:spacing w:line="228" w:lineRule="auto"/>
        <w:ind w:left="4823" w:right="5006"/>
        <w:rPr>
          <w:i/>
          <w:color w:val="000000"/>
          <w:sz w:val="22"/>
          <w:lang w:val="ru-RU" w:eastAsia="ru-RU"/>
        </w:rPr>
      </w:pPr>
    </w:p>
    <w:p w14:paraId="52DF79A5" w14:textId="77777777" w:rsidR="00140746" w:rsidRDefault="00140746" w:rsidP="00140746">
      <w:pPr>
        <w:spacing w:line="228" w:lineRule="auto"/>
        <w:ind w:left="4823" w:right="5006"/>
        <w:rPr>
          <w:i/>
          <w:color w:val="000000"/>
          <w:lang w:val="ru-RU" w:eastAsia="ru-RU"/>
        </w:rPr>
      </w:pPr>
    </w:p>
    <w:p w14:paraId="624A8E66" w14:textId="77777777" w:rsidR="00140746" w:rsidRDefault="00140746" w:rsidP="00140746">
      <w:pPr>
        <w:spacing w:line="228" w:lineRule="auto"/>
        <w:ind w:left="4823" w:right="5006"/>
        <w:rPr>
          <w:i/>
          <w:color w:val="000000"/>
          <w:lang w:val="ru-RU" w:eastAsia="ru-RU"/>
        </w:rPr>
      </w:pPr>
    </w:p>
    <w:p w14:paraId="6145C8A0" w14:textId="378EA227" w:rsidR="00140746" w:rsidRDefault="00140746" w:rsidP="00140746">
      <w:pPr>
        <w:spacing w:line="228" w:lineRule="auto"/>
        <w:ind w:left="4823" w:right="5006"/>
        <w:rPr>
          <w:color w:val="000000"/>
          <w:sz w:val="28"/>
          <w:lang w:val="ru-RU" w:eastAsia="ru-RU"/>
        </w:rPr>
      </w:pPr>
    </w:p>
    <w:p w14:paraId="76441BB7" w14:textId="77777777" w:rsidR="008129CA" w:rsidRPr="008129CA" w:rsidRDefault="00140746" w:rsidP="008129CA">
      <w:pPr>
        <w:pStyle w:val="Normal1"/>
        <w:jc w:val="center"/>
        <w:rPr>
          <w:i/>
          <w:sz w:val="28"/>
          <w:szCs w:val="28"/>
        </w:rPr>
      </w:pPr>
      <w:r>
        <w:rPr>
          <w:i/>
          <w:color w:val="000000"/>
        </w:rPr>
        <w:t xml:space="preserve"> </w:t>
      </w:r>
      <w:r w:rsidR="008129CA" w:rsidRPr="008129CA">
        <w:rPr>
          <w:i/>
          <w:sz w:val="28"/>
          <w:szCs w:val="28"/>
        </w:rPr>
        <w:t>Рекомендовано Ученым советом Факультета экономики и бизнеса,</w:t>
      </w:r>
    </w:p>
    <w:p w14:paraId="2DE83DA2" w14:textId="77777777" w:rsidR="008129CA" w:rsidRPr="008129CA" w:rsidRDefault="008129CA" w:rsidP="008129CA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8129CA">
        <w:rPr>
          <w:i/>
          <w:sz w:val="28"/>
          <w:szCs w:val="28"/>
          <w:lang w:val="ru-RU" w:eastAsia="ru-RU"/>
        </w:rPr>
        <w:t>протокол № 44 от 15.10.2024г.</w:t>
      </w:r>
    </w:p>
    <w:p w14:paraId="419136F5" w14:textId="77777777" w:rsidR="008129CA" w:rsidRPr="008129CA" w:rsidRDefault="008129CA" w:rsidP="008129CA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</w:p>
    <w:p w14:paraId="7AF63D4D" w14:textId="77777777" w:rsidR="008129CA" w:rsidRPr="008129CA" w:rsidRDefault="008129CA" w:rsidP="008129CA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8129CA">
        <w:rPr>
          <w:i/>
          <w:sz w:val="28"/>
          <w:szCs w:val="28"/>
          <w:lang w:val="ru-RU" w:eastAsia="ru-RU"/>
        </w:rPr>
        <w:t xml:space="preserve">Одобрено Советом кафедры корпоративных финансов </w:t>
      </w:r>
    </w:p>
    <w:p w14:paraId="539AAD2E" w14:textId="77777777" w:rsidR="008129CA" w:rsidRPr="008129CA" w:rsidRDefault="008129CA" w:rsidP="008129CA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8129CA">
        <w:rPr>
          <w:i/>
          <w:sz w:val="28"/>
          <w:szCs w:val="28"/>
          <w:lang w:val="ru-RU" w:eastAsia="ru-RU"/>
        </w:rPr>
        <w:t xml:space="preserve">и корпоративного управления </w:t>
      </w:r>
    </w:p>
    <w:p w14:paraId="6B8A5870" w14:textId="6FF2A170" w:rsidR="005D0AF2" w:rsidRPr="008520CA" w:rsidRDefault="008129CA" w:rsidP="008129CA">
      <w:pPr>
        <w:tabs>
          <w:tab w:val="left" w:pos="709"/>
          <w:tab w:val="left" w:pos="993"/>
        </w:tabs>
        <w:jc w:val="center"/>
        <w:rPr>
          <w:i/>
          <w:iCs/>
          <w:spacing w:val="-3"/>
          <w:sz w:val="28"/>
          <w:szCs w:val="28"/>
          <w:lang w:val="ru-RU"/>
        </w:rPr>
      </w:pPr>
      <w:r w:rsidRPr="008129CA">
        <w:rPr>
          <w:i/>
          <w:sz w:val="28"/>
          <w:szCs w:val="28"/>
          <w:lang w:val="ru-RU" w:eastAsia="ru-RU"/>
        </w:rPr>
        <w:t>протокол № 5 от 26.09.2024г.</w:t>
      </w:r>
    </w:p>
    <w:p w14:paraId="53DAC70B" w14:textId="62BF0DFA" w:rsidR="00140746" w:rsidRPr="00FE6EC0" w:rsidRDefault="00140746" w:rsidP="00FE6EC0">
      <w:pPr>
        <w:spacing w:line="256" w:lineRule="auto"/>
        <w:ind w:right="199"/>
        <w:jc w:val="center"/>
        <w:rPr>
          <w:i/>
          <w:color w:val="000000"/>
          <w:lang w:val="ru-RU" w:eastAsia="ru-RU"/>
        </w:rPr>
      </w:pPr>
    </w:p>
    <w:p w14:paraId="0B12DD0C" w14:textId="77777777" w:rsidR="00140746" w:rsidRPr="00FE6EC0" w:rsidRDefault="00140746" w:rsidP="00FE6EC0">
      <w:pPr>
        <w:spacing w:line="256" w:lineRule="auto"/>
        <w:ind w:right="199"/>
        <w:jc w:val="center"/>
        <w:rPr>
          <w:i/>
          <w:color w:val="000000"/>
          <w:lang w:val="ru-RU" w:eastAsia="ru-RU"/>
        </w:rPr>
      </w:pPr>
    </w:p>
    <w:p w14:paraId="6DB6C5FC" w14:textId="77777777" w:rsidR="00140746" w:rsidRDefault="00140746" w:rsidP="00140746">
      <w:pPr>
        <w:spacing w:line="256" w:lineRule="auto"/>
        <w:ind w:right="199"/>
        <w:jc w:val="center"/>
        <w:rPr>
          <w:i/>
          <w:color w:val="000000"/>
          <w:lang w:val="ru-RU" w:eastAsia="ru-RU"/>
        </w:rPr>
      </w:pPr>
    </w:p>
    <w:p w14:paraId="17D65055" w14:textId="77777777" w:rsidR="00140746" w:rsidRDefault="00140746" w:rsidP="00140746">
      <w:pPr>
        <w:spacing w:line="256" w:lineRule="auto"/>
        <w:ind w:right="199"/>
        <w:jc w:val="center"/>
        <w:rPr>
          <w:i/>
          <w:color w:val="000000"/>
          <w:lang w:val="ru-RU" w:eastAsia="ru-RU"/>
        </w:rPr>
      </w:pPr>
    </w:p>
    <w:p w14:paraId="13D4830E" w14:textId="77777777" w:rsidR="00140746" w:rsidRDefault="00140746" w:rsidP="00140746">
      <w:pPr>
        <w:spacing w:line="256" w:lineRule="auto"/>
        <w:ind w:right="199"/>
        <w:jc w:val="center"/>
        <w:rPr>
          <w:i/>
          <w:color w:val="000000"/>
          <w:lang w:val="ru-RU" w:eastAsia="ru-RU"/>
        </w:rPr>
      </w:pPr>
    </w:p>
    <w:p w14:paraId="5AB47013" w14:textId="77777777" w:rsidR="00140746" w:rsidRDefault="00140746" w:rsidP="00140746">
      <w:pPr>
        <w:spacing w:line="256" w:lineRule="auto"/>
        <w:ind w:right="199"/>
        <w:jc w:val="center"/>
        <w:rPr>
          <w:i/>
          <w:color w:val="000000"/>
          <w:lang w:val="ru-RU" w:eastAsia="ru-RU"/>
        </w:rPr>
      </w:pPr>
    </w:p>
    <w:p w14:paraId="573C6763" w14:textId="77777777" w:rsidR="00140746" w:rsidRDefault="00140746" w:rsidP="00140746">
      <w:pPr>
        <w:spacing w:after="5" w:line="266" w:lineRule="auto"/>
        <w:ind w:left="536" w:hanging="10"/>
        <w:jc w:val="center"/>
        <w:rPr>
          <w:bCs/>
          <w:color w:val="000000"/>
          <w:sz w:val="28"/>
          <w:lang w:val="ru-RU" w:eastAsia="ru-RU"/>
        </w:rPr>
      </w:pPr>
      <w:r>
        <w:rPr>
          <w:bCs/>
          <w:color w:val="000000"/>
          <w:sz w:val="28"/>
          <w:lang w:val="ru-RU" w:eastAsia="ru-RU"/>
        </w:rPr>
        <w:t>Москва 2024</w:t>
      </w:r>
    </w:p>
    <w:p w14:paraId="5D3D311F" w14:textId="77777777" w:rsidR="00FE6EC0" w:rsidRDefault="00FE6EC0" w:rsidP="008A427B">
      <w:pPr>
        <w:rPr>
          <w:b/>
          <w:sz w:val="28"/>
          <w:szCs w:val="28"/>
          <w:highlight w:val="yellow"/>
          <w:lang w:val="ru-RU"/>
        </w:rPr>
      </w:pPr>
    </w:p>
    <w:p w14:paraId="460F86D8" w14:textId="77777777" w:rsidR="008A427B" w:rsidRDefault="008A427B" w:rsidP="00140746">
      <w:pPr>
        <w:spacing w:after="5" w:line="266" w:lineRule="auto"/>
        <w:ind w:hanging="10"/>
        <w:rPr>
          <w:b/>
          <w:lang w:val="ru-RU"/>
        </w:rPr>
      </w:pPr>
    </w:p>
    <w:p w14:paraId="16CF07F2" w14:textId="61C72139" w:rsidR="008520CA" w:rsidRPr="008520CA" w:rsidRDefault="008520CA" w:rsidP="008520CA">
      <w:pPr>
        <w:jc w:val="both"/>
        <w:rPr>
          <w:lang w:val="ru-RU"/>
        </w:rPr>
      </w:pPr>
      <w:r w:rsidRPr="008520CA">
        <w:rPr>
          <w:b/>
          <w:lang w:val="ru-RU"/>
        </w:rPr>
        <w:t xml:space="preserve">Рецензент: Слепнева Т.А., </w:t>
      </w:r>
      <w:r w:rsidRPr="008520CA">
        <w:rPr>
          <w:lang w:val="ru-RU"/>
        </w:rPr>
        <w:t>к.э.н., доцент, профессор кафедры корпоративных финансов и корпоративного управления Факультета экономики и бизнеса</w:t>
      </w:r>
    </w:p>
    <w:p w14:paraId="1F7086D0" w14:textId="77777777" w:rsidR="008520CA" w:rsidRPr="008520CA" w:rsidRDefault="008520CA" w:rsidP="008520CA">
      <w:pPr>
        <w:spacing w:after="160" w:line="259" w:lineRule="auto"/>
        <w:rPr>
          <w:b/>
          <w:lang w:val="ru-RU"/>
        </w:rPr>
      </w:pPr>
    </w:p>
    <w:p w14:paraId="5D8B3374" w14:textId="77777777" w:rsidR="00140746" w:rsidRDefault="00140746" w:rsidP="00140746">
      <w:pPr>
        <w:spacing w:after="5" w:line="360" w:lineRule="auto"/>
        <w:jc w:val="both"/>
        <w:rPr>
          <w:bCs/>
          <w:color w:val="000000"/>
          <w:sz w:val="28"/>
          <w:szCs w:val="28"/>
          <w:lang w:val="ru-RU" w:eastAsia="ru-RU"/>
        </w:rPr>
      </w:pPr>
      <w:bookmarkStart w:id="3" w:name="page2"/>
      <w:bookmarkEnd w:id="3"/>
      <w:r>
        <w:rPr>
          <w:b/>
          <w:bCs/>
          <w:color w:val="000000"/>
          <w:sz w:val="28"/>
          <w:szCs w:val="28"/>
          <w:lang w:val="ru-RU" w:eastAsia="ru-RU"/>
        </w:rPr>
        <w:t>Мингалиев К.Н.</w:t>
      </w:r>
    </w:p>
    <w:p w14:paraId="4041DE67" w14:textId="69D9FF21" w:rsidR="00140746" w:rsidRDefault="00140746" w:rsidP="00140746">
      <w:pPr>
        <w:spacing w:after="5"/>
        <w:ind w:right="249" w:hanging="11"/>
        <w:jc w:val="both"/>
        <w:rPr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lang w:val="ru-RU" w:eastAsia="ru-RU"/>
        </w:rPr>
        <w:t xml:space="preserve">Программа учебной практики, </w:t>
      </w:r>
      <w:r>
        <w:rPr>
          <w:color w:val="000000"/>
          <w:sz w:val="28"/>
          <w:lang w:val="ru-RU" w:eastAsia="ru-RU"/>
        </w:rPr>
        <w:t xml:space="preserve">для </w:t>
      </w:r>
      <w:r>
        <w:rPr>
          <w:bCs/>
          <w:sz w:val="28"/>
          <w:szCs w:val="28"/>
          <w:lang w:val="ru-RU"/>
        </w:rPr>
        <w:t>студентов,</w:t>
      </w:r>
      <w:r>
        <w:rPr>
          <w:color w:val="000000"/>
          <w:sz w:val="28"/>
          <w:lang w:val="ru-RU" w:eastAsia="ru-RU"/>
        </w:rPr>
        <w:t xml:space="preserve"> обучающихся по направлению подготовки </w:t>
      </w:r>
      <w:bookmarkStart w:id="4" w:name="_Hlk170645885"/>
      <w:r>
        <w:rPr>
          <w:color w:val="000000"/>
          <w:sz w:val="28"/>
          <w:lang w:val="ru-RU" w:eastAsia="ru-RU"/>
        </w:rPr>
        <w:t>38.04.01 «Экономика</w:t>
      </w:r>
      <w:bookmarkEnd w:id="4"/>
      <w:r>
        <w:rPr>
          <w:color w:val="000000"/>
          <w:sz w:val="28"/>
          <w:lang w:val="ru-RU" w:eastAsia="ru-RU"/>
        </w:rPr>
        <w:t>», направленность программы магистратуры «Бизнес-среда и корпоративные ф</w:t>
      </w:r>
      <w:r>
        <w:rPr>
          <w:bCs/>
          <w:color w:val="000000"/>
          <w:sz w:val="28"/>
          <w:szCs w:val="28"/>
          <w:lang w:val="ru-RU" w:eastAsia="ru-RU"/>
        </w:rPr>
        <w:t>инансы</w:t>
      </w:r>
      <w:r>
        <w:rPr>
          <w:color w:val="000000"/>
          <w:sz w:val="28"/>
          <w:lang w:val="ru-RU" w:eastAsia="ru-RU"/>
        </w:rPr>
        <w:t>»</w:t>
      </w:r>
      <w:r w:rsidR="00A858B6">
        <w:rPr>
          <w:color w:val="000000"/>
          <w:sz w:val="28"/>
          <w:lang w:val="ru-RU" w:eastAsia="ru-RU"/>
        </w:rPr>
        <w:t xml:space="preserve"> (ИОО)</w:t>
      </w:r>
      <w:r>
        <w:rPr>
          <w:color w:val="000000"/>
          <w:sz w:val="28"/>
          <w:lang w:val="ru-RU" w:eastAsia="ru-RU"/>
        </w:rPr>
        <w:t xml:space="preserve">. – М.: Финансовый университет, </w:t>
      </w:r>
      <w:r w:rsidR="008A427B">
        <w:rPr>
          <w:color w:val="000000"/>
          <w:sz w:val="28"/>
          <w:lang w:val="ru-RU" w:eastAsia="ru-RU"/>
        </w:rPr>
        <w:t>Кафедра</w:t>
      </w:r>
      <w:r>
        <w:rPr>
          <w:color w:val="000000"/>
          <w:sz w:val="28"/>
          <w:lang w:val="ru-RU" w:eastAsia="ru-RU"/>
        </w:rPr>
        <w:t xml:space="preserve"> корпоративных финансов и корпоративного управления </w:t>
      </w:r>
      <w:r>
        <w:rPr>
          <w:sz w:val="28"/>
          <w:szCs w:val="28"/>
          <w:lang w:val="ru-RU"/>
        </w:rPr>
        <w:t>Факультета экономики и бизнеса</w:t>
      </w:r>
      <w:r>
        <w:rPr>
          <w:color w:val="000000"/>
          <w:sz w:val="28"/>
          <w:szCs w:val="28"/>
          <w:lang w:val="ru-RU" w:eastAsia="ru-RU"/>
        </w:rPr>
        <w:t>, 202</w:t>
      </w:r>
      <w:r w:rsidR="008A427B">
        <w:rPr>
          <w:color w:val="000000"/>
          <w:sz w:val="28"/>
          <w:szCs w:val="28"/>
          <w:lang w:val="ru-RU" w:eastAsia="ru-RU"/>
        </w:rPr>
        <w:t>4</w:t>
      </w:r>
      <w:r>
        <w:rPr>
          <w:color w:val="000000"/>
          <w:sz w:val="28"/>
          <w:szCs w:val="28"/>
          <w:lang w:val="ru-RU" w:eastAsia="ru-RU"/>
        </w:rPr>
        <w:t xml:space="preserve">.  – </w:t>
      </w:r>
      <w:r w:rsidR="00A775B8">
        <w:rPr>
          <w:color w:val="000000" w:themeColor="text1"/>
          <w:sz w:val="28"/>
          <w:szCs w:val="28"/>
          <w:lang w:val="ru-RU" w:eastAsia="ru-RU"/>
        </w:rPr>
        <w:t>29</w:t>
      </w:r>
      <w:r>
        <w:rPr>
          <w:color w:val="000000"/>
          <w:sz w:val="28"/>
          <w:szCs w:val="28"/>
          <w:lang w:val="ru-RU" w:eastAsia="ru-RU"/>
        </w:rPr>
        <w:t xml:space="preserve"> с. </w:t>
      </w:r>
    </w:p>
    <w:p w14:paraId="39FDF986" w14:textId="77777777" w:rsidR="00140746" w:rsidRDefault="00140746" w:rsidP="00140746">
      <w:pPr>
        <w:spacing w:line="256" w:lineRule="auto"/>
        <w:ind w:left="708"/>
        <w:rPr>
          <w:color w:val="000000"/>
          <w:sz w:val="28"/>
          <w:szCs w:val="22"/>
          <w:lang w:val="ru-RU" w:eastAsia="ru-RU"/>
        </w:rPr>
      </w:pPr>
      <w:r>
        <w:rPr>
          <w:color w:val="000000"/>
          <w:sz w:val="28"/>
          <w:lang w:val="ru-RU" w:eastAsia="ru-RU"/>
        </w:rPr>
        <w:t xml:space="preserve"> </w:t>
      </w:r>
    </w:p>
    <w:p w14:paraId="5F5A56EE" w14:textId="77777777" w:rsidR="008A427B" w:rsidRPr="000752A4" w:rsidRDefault="008A427B" w:rsidP="008A427B">
      <w:pPr>
        <w:ind w:firstLine="709"/>
        <w:jc w:val="both"/>
        <w:rPr>
          <w:lang w:val="ru-RU"/>
        </w:rPr>
      </w:pPr>
      <w:r w:rsidRPr="000752A4">
        <w:rPr>
          <w:lang w:val="ru-RU"/>
        </w:rPr>
        <w:t xml:space="preserve">В программу включены вопросы организации </w:t>
      </w:r>
      <w:r>
        <w:rPr>
          <w:lang w:val="ru-RU"/>
        </w:rPr>
        <w:t>учебной</w:t>
      </w:r>
      <w:r w:rsidRPr="000752A4">
        <w:rPr>
          <w:lang w:val="ru-RU"/>
        </w:rPr>
        <w:t xml:space="preserve"> практики, а также вопросы, которые студент-практикант должен изучить во время прохождения </w:t>
      </w:r>
      <w:r>
        <w:rPr>
          <w:lang w:val="ru-RU"/>
        </w:rPr>
        <w:t>учебной</w:t>
      </w:r>
      <w:r w:rsidRPr="000752A4">
        <w:rPr>
          <w:lang w:val="ru-RU"/>
        </w:rPr>
        <w:t xml:space="preserve"> практики.</w:t>
      </w:r>
    </w:p>
    <w:p w14:paraId="6A4B63AA" w14:textId="77777777" w:rsidR="008A427B" w:rsidRPr="000752A4" w:rsidRDefault="008A427B" w:rsidP="008A427B">
      <w:pPr>
        <w:pStyle w:val="a5"/>
        <w:spacing w:line="240" w:lineRule="auto"/>
        <w:ind w:firstLine="709"/>
        <w:rPr>
          <w:rFonts w:ascii="Times New Roman" w:hAnsi="Times New Roman" w:cs="Times New Roman"/>
        </w:rPr>
      </w:pPr>
      <w:r w:rsidRPr="000752A4">
        <w:rPr>
          <w:rFonts w:ascii="Times New Roman" w:hAnsi="Times New Roman" w:cs="Times New Roman"/>
        </w:rPr>
        <w:t xml:space="preserve">Программа определяет цели, задачи, организацию и содержание </w:t>
      </w:r>
      <w:r>
        <w:rPr>
          <w:rFonts w:ascii="Times New Roman" w:hAnsi="Times New Roman" w:cs="Times New Roman"/>
        </w:rPr>
        <w:t>учебной</w:t>
      </w:r>
      <w:r w:rsidRPr="000752A4">
        <w:rPr>
          <w:rFonts w:ascii="Times New Roman" w:hAnsi="Times New Roman" w:cs="Times New Roman"/>
        </w:rPr>
        <w:t xml:space="preserve"> практики, порядок составления и защиты отчета о прохождении практики, функции руководителей практики и обязанности студентов практикантов.</w:t>
      </w:r>
    </w:p>
    <w:p w14:paraId="693B7321" w14:textId="77777777" w:rsidR="008A427B" w:rsidRDefault="008A427B" w:rsidP="008A427B">
      <w:pPr>
        <w:pStyle w:val="21"/>
        <w:spacing w:after="0" w:line="360" w:lineRule="auto"/>
        <w:jc w:val="center"/>
        <w:rPr>
          <w:bCs/>
          <w:iCs/>
          <w:lang w:val="ru-RU"/>
        </w:rPr>
      </w:pPr>
    </w:p>
    <w:p w14:paraId="56FDB649" w14:textId="77777777" w:rsidR="008A427B" w:rsidRDefault="008A427B" w:rsidP="008A427B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38F06CE9" w14:textId="77777777" w:rsidR="00F11E2B" w:rsidRDefault="00F11E2B" w:rsidP="008A427B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7252DE9F" w14:textId="77777777" w:rsidR="00EC7D2E" w:rsidRDefault="00EC7D2E" w:rsidP="008A427B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703375FD" w14:textId="3A4AD56F" w:rsidR="00EC7D2E" w:rsidRDefault="00EC7D2E" w:rsidP="008A427B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63EAD931" w14:textId="7C9C2E2F" w:rsidR="00C30BA5" w:rsidRDefault="00C30BA5" w:rsidP="008A427B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0EA4C8FF" w14:textId="444FD97C" w:rsidR="00C30BA5" w:rsidRDefault="00C30BA5" w:rsidP="008A427B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46573BB9" w14:textId="78A24BA2" w:rsidR="00C30BA5" w:rsidRDefault="00C30BA5" w:rsidP="008A427B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053C84DC" w14:textId="40D86FBF" w:rsidR="00C30BA5" w:rsidRDefault="00C30BA5" w:rsidP="008A427B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4A43B96B" w14:textId="7543052E" w:rsidR="00C30BA5" w:rsidRDefault="00C30BA5" w:rsidP="008A427B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272AB325" w14:textId="230719B6" w:rsidR="00C30BA5" w:rsidRDefault="00C30BA5" w:rsidP="008A427B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62721615" w14:textId="77777777" w:rsidR="00C30BA5" w:rsidRDefault="00C30BA5" w:rsidP="008A427B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3EBB17E1" w14:textId="77777777" w:rsidR="00FE6EC0" w:rsidRDefault="00FE6EC0" w:rsidP="008A427B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6F0C1495" w14:textId="77777777" w:rsidR="00FE6EC0" w:rsidRDefault="00FE6EC0" w:rsidP="008A427B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5E46E74F" w14:textId="2A8FF08D" w:rsidR="008A427B" w:rsidRPr="005D0AF2" w:rsidRDefault="008A427B" w:rsidP="008A427B">
      <w:pPr>
        <w:pStyle w:val="21"/>
        <w:spacing w:after="0" w:line="360" w:lineRule="auto"/>
        <w:jc w:val="center"/>
        <w:rPr>
          <w:sz w:val="28"/>
          <w:szCs w:val="28"/>
          <w:lang w:val="ru-RU"/>
        </w:rPr>
      </w:pPr>
      <w:r w:rsidRPr="005D0AF2">
        <w:rPr>
          <w:b/>
          <w:bCs/>
          <w:iCs/>
          <w:sz w:val="28"/>
          <w:szCs w:val="28"/>
          <w:lang w:val="ru-RU"/>
        </w:rPr>
        <w:t>Программа учебной практики</w:t>
      </w:r>
    </w:p>
    <w:p w14:paraId="6124A4E7" w14:textId="77777777" w:rsidR="008A427B" w:rsidRPr="005D0AF2" w:rsidRDefault="008A427B" w:rsidP="008A427B">
      <w:pPr>
        <w:pStyle w:val="21"/>
        <w:spacing w:after="0" w:line="360" w:lineRule="auto"/>
        <w:jc w:val="center"/>
        <w:rPr>
          <w:sz w:val="28"/>
          <w:szCs w:val="28"/>
          <w:lang w:val="ru-RU"/>
        </w:rPr>
      </w:pPr>
      <w:r w:rsidRPr="005D0AF2">
        <w:rPr>
          <w:sz w:val="28"/>
          <w:szCs w:val="28"/>
          <w:lang w:val="ru-RU"/>
        </w:rPr>
        <w:t>Учебное издание</w:t>
      </w:r>
    </w:p>
    <w:p w14:paraId="0C94F97D" w14:textId="500D7B32" w:rsidR="008A427B" w:rsidRPr="005D0AF2" w:rsidRDefault="008A427B" w:rsidP="008A427B">
      <w:pPr>
        <w:pStyle w:val="21"/>
        <w:tabs>
          <w:tab w:val="left" w:pos="2940"/>
        </w:tabs>
        <w:spacing w:after="0" w:line="240" w:lineRule="auto"/>
        <w:jc w:val="center"/>
        <w:rPr>
          <w:sz w:val="28"/>
          <w:szCs w:val="28"/>
          <w:lang w:val="ru-RU"/>
        </w:rPr>
      </w:pPr>
    </w:p>
    <w:p w14:paraId="01427143" w14:textId="77777777" w:rsidR="00EC7D2E" w:rsidRDefault="00EC7D2E" w:rsidP="008A427B">
      <w:pPr>
        <w:pStyle w:val="33"/>
        <w:spacing w:after="0"/>
        <w:jc w:val="center"/>
        <w:rPr>
          <w:iCs/>
          <w:sz w:val="28"/>
          <w:szCs w:val="28"/>
        </w:rPr>
      </w:pPr>
    </w:p>
    <w:p w14:paraId="6CFFBEAD" w14:textId="77777777" w:rsidR="00EC7D2E" w:rsidRDefault="00EC7D2E" w:rsidP="008A427B">
      <w:pPr>
        <w:pStyle w:val="33"/>
        <w:spacing w:after="0"/>
        <w:jc w:val="center"/>
        <w:rPr>
          <w:iCs/>
          <w:sz w:val="28"/>
          <w:szCs w:val="28"/>
        </w:rPr>
      </w:pPr>
    </w:p>
    <w:p w14:paraId="469A2C07" w14:textId="77777777" w:rsidR="008A427B" w:rsidRPr="005D0AF2" w:rsidRDefault="008A427B" w:rsidP="008A427B">
      <w:pPr>
        <w:jc w:val="center"/>
        <w:rPr>
          <w:iCs/>
          <w:sz w:val="28"/>
          <w:szCs w:val="28"/>
          <w:lang w:val="ru-RU"/>
        </w:rPr>
      </w:pPr>
    </w:p>
    <w:p w14:paraId="2397F51E" w14:textId="77777777" w:rsidR="008A427B" w:rsidRPr="005D0AF2" w:rsidRDefault="008A427B" w:rsidP="008A427B">
      <w:pPr>
        <w:jc w:val="center"/>
        <w:rPr>
          <w:iCs/>
          <w:sz w:val="28"/>
          <w:szCs w:val="28"/>
          <w:lang w:val="ru-RU"/>
        </w:rPr>
      </w:pPr>
    </w:p>
    <w:p w14:paraId="17A33AF2" w14:textId="77777777" w:rsidR="008A427B" w:rsidRPr="005D0AF2" w:rsidRDefault="008A427B" w:rsidP="008A427B">
      <w:pPr>
        <w:pStyle w:val="12"/>
        <w:tabs>
          <w:tab w:val="left" w:pos="142"/>
        </w:tabs>
        <w:jc w:val="right"/>
        <w:rPr>
          <w:sz w:val="28"/>
          <w:szCs w:val="28"/>
        </w:rPr>
      </w:pPr>
      <w:r w:rsidRPr="005D0AF2">
        <w:rPr>
          <w:sz w:val="28"/>
          <w:szCs w:val="28"/>
        </w:rPr>
        <w:t>© К.Н. Мингалиев, 2024.</w:t>
      </w:r>
    </w:p>
    <w:p w14:paraId="6C190E7C" w14:textId="77777777" w:rsidR="008A427B" w:rsidRPr="005D0AF2" w:rsidRDefault="008A427B" w:rsidP="008A427B">
      <w:pPr>
        <w:pStyle w:val="12"/>
        <w:tabs>
          <w:tab w:val="left" w:pos="142"/>
        </w:tabs>
        <w:jc w:val="right"/>
        <w:rPr>
          <w:sz w:val="28"/>
          <w:szCs w:val="28"/>
        </w:rPr>
      </w:pPr>
      <w:r w:rsidRPr="005D0AF2">
        <w:rPr>
          <w:sz w:val="28"/>
          <w:szCs w:val="28"/>
        </w:rPr>
        <w:t>© Финансовый университет, 2024.</w:t>
      </w:r>
    </w:p>
    <w:p w14:paraId="53198F8A" w14:textId="77777777" w:rsidR="00FE6EC0" w:rsidRDefault="00FE6EC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14:paraId="51523E5C" w14:textId="4F8D1F9D" w:rsidR="00140746" w:rsidRDefault="00140746" w:rsidP="0014074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14:paraId="7402AFEF" w14:textId="77777777" w:rsidR="00B86549" w:rsidRDefault="00B86549" w:rsidP="00140746">
      <w:pPr>
        <w:jc w:val="center"/>
        <w:rPr>
          <w:b/>
          <w:sz w:val="28"/>
          <w:szCs w:val="28"/>
          <w:lang w:val="ru-RU"/>
        </w:rPr>
      </w:pPr>
    </w:p>
    <w:sdt>
      <w:sdtPr>
        <w:rPr>
          <w:b/>
          <w:bCs/>
          <w:noProof w:val="0"/>
          <w:sz w:val="22"/>
          <w:szCs w:val="22"/>
          <w:lang w:val="en-US"/>
        </w:rPr>
        <w:id w:val="91829576"/>
        <w:docPartObj>
          <w:docPartGallery w:val="Table of Contents"/>
          <w:docPartUnique/>
        </w:docPartObj>
      </w:sdtPr>
      <w:sdtEndPr>
        <w:rPr>
          <w:b w:val="0"/>
          <w:bCs w:val="0"/>
          <w:sz w:val="24"/>
          <w:szCs w:val="24"/>
        </w:rPr>
      </w:sdtEndPr>
      <w:sdtContent>
        <w:p w14:paraId="7A375C04" w14:textId="3F875E50" w:rsidR="001C7261" w:rsidRDefault="00140746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178086429" w:history="1">
            <w:r w:rsidR="001C7261" w:rsidRPr="006F0CB0">
              <w:rPr>
                <w:rStyle w:val="af3"/>
              </w:rPr>
              <w:t>1. Наименование вида и типа практики, способа и формы (форм) ее проведения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_Toc178086429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4</w:t>
            </w:r>
            <w:r w:rsidR="001C7261">
              <w:rPr>
                <w:webHidden/>
              </w:rPr>
              <w:fldChar w:fldCharType="end"/>
            </w:r>
          </w:hyperlink>
        </w:p>
        <w:p w14:paraId="38D1F300" w14:textId="47AFE4A1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30" w:history="1">
            <w:r w:rsidR="001C7261" w:rsidRPr="006F0CB0">
              <w:rPr>
                <w:rStyle w:val="af3"/>
              </w:rPr>
              <w:t>2. Цели и задачи практики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_Toc178086430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5</w:t>
            </w:r>
            <w:r w:rsidR="001C7261">
              <w:rPr>
                <w:webHidden/>
              </w:rPr>
              <w:fldChar w:fldCharType="end"/>
            </w:r>
          </w:hyperlink>
        </w:p>
        <w:p w14:paraId="6964100E" w14:textId="78432CBC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31" w:history="1">
            <w:r w:rsidR="001C7261" w:rsidRPr="006F0CB0">
              <w:rPr>
                <w:rStyle w:val="af3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_Toc178086431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7</w:t>
            </w:r>
            <w:r w:rsidR="001C7261">
              <w:rPr>
                <w:webHidden/>
              </w:rPr>
              <w:fldChar w:fldCharType="end"/>
            </w:r>
          </w:hyperlink>
        </w:p>
        <w:p w14:paraId="3EC8C6BF" w14:textId="6A87BF96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32" w:history="1">
            <w:r w:rsidR="001C7261" w:rsidRPr="006F0CB0">
              <w:rPr>
                <w:rStyle w:val="af3"/>
              </w:rPr>
              <w:t>4. Место практики в структуре основной образовательной программы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_Toc178086432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9</w:t>
            </w:r>
            <w:r w:rsidR="001C7261">
              <w:rPr>
                <w:webHidden/>
              </w:rPr>
              <w:fldChar w:fldCharType="end"/>
            </w:r>
          </w:hyperlink>
        </w:p>
        <w:p w14:paraId="377D692D" w14:textId="3B158308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33" w:history="1">
            <w:r w:rsidR="001C7261" w:rsidRPr="006F0CB0">
              <w:rPr>
                <w:rStyle w:val="af3"/>
              </w:rPr>
              <w:t>5. Объем практики в зачетных единицах и ее продолжительность в неделях либо в академических часах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_Toc178086433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10</w:t>
            </w:r>
            <w:r w:rsidR="001C7261">
              <w:rPr>
                <w:webHidden/>
              </w:rPr>
              <w:fldChar w:fldCharType="end"/>
            </w:r>
          </w:hyperlink>
        </w:p>
        <w:p w14:paraId="6138AA61" w14:textId="0A40FCD2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34" w:history="1">
            <w:r w:rsidR="001C7261" w:rsidRPr="006F0CB0">
              <w:rPr>
                <w:rStyle w:val="af3"/>
              </w:rPr>
              <w:t>6. Содержание практики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_Toc178086434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10</w:t>
            </w:r>
            <w:r w:rsidR="001C7261">
              <w:rPr>
                <w:webHidden/>
              </w:rPr>
              <w:fldChar w:fldCharType="end"/>
            </w:r>
          </w:hyperlink>
        </w:p>
        <w:p w14:paraId="55ED2C92" w14:textId="59CB48C8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35" w:history="1">
            <w:r w:rsidR="001C7261" w:rsidRPr="006F0CB0">
              <w:rPr>
                <w:rStyle w:val="af3"/>
              </w:rPr>
              <w:t>7. Формы отчетности по практике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_Toc178086435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13</w:t>
            </w:r>
            <w:r w:rsidR="001C7261">
              <w:rPr>
                <w:webHidden/>
              </w:rPr>
              <w:fldChar w:fldCharType="end"/>
            </w:r>
          </w:hyperlink>
        </w:p>
        <w:p w14:paraId="06D3B502" w14:textId="41FA1A96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36" w:history="1">
            <w:r w:rsidR="001C7261" w:rsidRPr="006F0CB0">
              <w:rPr>
                <w:rStyle w:val="af3"/>
              </w:rPr>
              <w:t>8. Фонд оценочных средств для проведения промежуточной аттестации обучающихся по практике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_Toc178086436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19</w:t>
            </w:r>
            <w:r w:rsidR="001C7261">
              <w:rPr>
                <w:webHidden/>
              </w:rPr>
              <w:fldChar w:fldCharType="end"/>
            </w:r>
          </w:hyperlink>
        </w:p>
        <w:p w14:paraId="02D3CAA6" w14:textId="2D0E227F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37" w:history="1">
            <w:r w:rsidR="001C7261" w:rsidRPr="006F0CB0">
              <w:rPr>
                <w:rStyle w:val="af3"/>
              </w:rPr>
              <w:t>9. Перечень учебной литературы и ресурсов сети «Интернет», необходимых для проведения практики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_Toc178086437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20</w:t>
            </w:r>
            <w:r w:rsidR="001C7261">
              <w:rPr>
                <w:webHidden/>
              </w:rPr>
              <w:fldChar w:fldCharType="end"/>
            </w:r>
          </w:hyperlink>
        </w:p>
        <w:p w14:paraId="1211E945" w14:textId="07D2147C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38" w:history="1">
            <w:r w:rsidR="001C7261" w:rsidRPr="006F0CB0">
              <w:rPr>
                <w:rStyle w:val="af3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_Toc178086438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22</w:t>
            </w:r>
            <w:r w:rsidR="001C7261">
              <w:rPr>
                <w:webHidden/>
              </w:rPr>
              <w:fldChar w:fldCharType="end"/>
            </w:r>
          </w:hyperlink>
        </w:p>
        <w:p w14:paraId="542EC0ED" w14:textId="424B62AF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39" w:history="1">
            <w:r w:rsidR="001C7261" w:rsidRPr="006F0CB0">
              <w:rPr>
                <w:rStyle w:val="af3"/>
              </w:rPr>
              <w:t>10.1. Комплект лицензионного программного обеспечения: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_Toc178086439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22</w:t>
            </w:r>
            <w:r w:rsidR="001C7261">
              <w:rPr>
                <w:webHidden/>
              </w:rPr>
              <w:fldChar w:fldCharType="end"/>
            </w:r>
          </w:hyperlink>
        </w:p>
        <w:p w14:paraId="20AC322B" w14:textId="6DC6EF03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40" w:history="1">
            <w:r w:rsidR="001C7261" w:rsidRPr="006F0CB0">
              <w:rPr>
                <w:rStyle w:val="af3"/>
              </w:rPr>
              <w:t>10.2. Современные профессиональные базы данных и информационные справочные системы: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_Toc178086440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23</w:t>
            </w:r>
            <w:r w:rsidR="001C7261">
              <w:rPr>
                <w:webHidden/>
              </w:rPr>
              <w:fldChar w:fldCharType="end"/>
            </w:r>
          </w:hyperlink>
        </w:p>
        <w:p w14:paraId="090D6EF2" w14:textId="6B2A472E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41" w:history="1">
            <w:r w:rsidR="001C7261" w:rsidRPr="006F0CB0">
              <w:rPr>
                <w:rStyle w:val="af3"/>
              </w:rPr>
              <w:t>10.3. Сертифицированные программные и аппаратные средства защиты информации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_Toc178086441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23</w:t>
            </w:r>
            <w:r w:rsidR="001C7261">
              <w:rPr>
                <w:webHidden/>
              </w:rPr>
              <w:fldChar w:fldCharType="end"/>
            </w:r>
          </w:hyperlink>
        </w:p>
        <w:p w14:paraId="6365ECCA" w14:textId="5F7B3D3E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42" w:history="1">
            <w:r w:rsidR="001C7261" w:rsidRPr="006F0CB0">
              <w:rPr>
                <w:rStyle w:val="af3"/>
              </w:rPr>
              <w:t>11. Описание материально-технической базы, необходимой для проведения учебной практики.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_Toc178086442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23</w:t>
            </w:r>
            <w:r w:rsidR="001C7261">
              <w:rPr>
                <w:webHidden/>
              </w:rPr>
              <w:fldChar w:fldCharType="end"/>
            </w:r>
          </w:hyperlink>
        </w:p>
        <w:p w14:paraId="5839E809" w14:textId="70EA1DC5" w:rsidR="001C7261" w:rsidRDefault="00204019" w:rsidP="001C7261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78086443" w:history="1">
            <w:r w:rsidR="001C7261" w:rsidRPr="006F0CB0">
              <w:rPr>
                <w:rStyle w:val="af3"/>
              </w:rPr>
              <w:t>ПРИЛОЖЕНИЯ</w:t>
            </w:r>
            <w:r w:rsidR="001C7261">
              <w:rPr>
                <w:webHidden/>
              </w:rPr>
              <w:tab/>
            </w:r>
            <w:r w:rsidR="001C7261">
              <w:rPr>
                <w:webHidden/>
              </w:rPr>
              <w:fldChar w:fldCharType="begin"/>
            </w:r>
            <w:r w:rsidR="001C7261">
              <w:rPr>
                <w:webHidden/>
              </w:rPr>
              <w:instrText xml:space="preserve"> PAGEREF _Toc178086443 \h </w:instrText>
            </w:r>
            <w:r w:rsidR="001C7261">
              <w:rPr>
                <w:webHidden/>
              </w:rPr>
            </w:r>
            <w:r w:rsidR="001C7261">
              <w:rPr>
                <w:webHidden/>
              </w:rPr>
              <w:fldChar w:fldCharType="separate"/>
            </w:r>
            <w:r w:rsidR="00DB3263">
              <w:rPr>
                <w:webHidden/>
              </w:rPr>
              <w:t>24</w:t>
            </w:r>
            <w:r w:rsidR="001C7261">
              <w:rPr>
                <w:webHidden/>
              </w:rPr>
              <w:fldChar w:fldCharType="end"/>
            </w:r>
          </w:hyperlink>
        </w:p>
        <w:p w14:paraId="4450EFDE" w14:textId="5F8E8955" w:rsidR="00140746" w:rsidRDefault="00140746" w:rsidP="00A775B8">
          <w:pPr>
            <w:tabs>
              <w:tab w:val="left" w:pos="9639"/>
            </w:tabs>
            <w:jc w:val="both"/>
            <w:rPr>
              <w:sz w:val="22"/>
              <w:szCs w:val="22"/>
            </w:rPr>
          </w:pPr>
          <w:r>
            <w:rPr>
              <w:bCs/>
              <w:sz w:val="28"/>
              <w:szCs w:val="28"/>
            </w:rPr>
            <w:fldChar w:fldCharType="end"/>
          </w:r>
        </w:p>
      </w:sdtContent>
    </w:sdt>
    <w:p w14:paraId="700EE040" w14:textId="77777777" w:rsidR="00140746" w:rsidRDefault="00140746" w:rsidP="00140746">
      <w:pPr>
        <w:rPr>
          <w:rFonts w:eastAsiaTheme="majorEastAsia"/>
          <w:b/>
          <w:bCs/>
          <w:sz w:val="28"/>
          <w:szCs w:val="28"/>
          <w:lang w:val="ru-RU"/>
        </w:rPr>
      </w:pPr>
      <w:r>
        <w:rPr>
          <w:rFonts w:eastAsiaTheme="majorEastAsia"/>
          <w:b/>
          <w:bCs/>
          <w:sz w:val="28"/>
          <w:szCs w:val="28"/>
          <w:lang w:val="ru-RU"/>
        </w:rPr>
        <w:br w:type="page"/>
      </w:r>
    </w:p>
    <w:p w14:paraId="05BDF7D5" w14:textId="77777777" w:rsidR="002F1428" w:rsidRPr="006916A8" w:rsidRDefault="002F1428" w:rsidP="006916A8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5" w:name="_Toc187320"/>
      <w:bookmarkStart w:id="6" w:name="_Toc178086429"/>
      <w:bookmarkStart w:id="7" w:name="_Toc403559292"/>
      <w:r w:rsidRPr="006916A8">
        <w:rPr>
          <w:sz w:val="28"/>
          <w:szCs w:val="28"/>
          <w:lang w:val="ru-RU"/>
        </w:rPr>
        <w:lastRenderedPageBreak/>
        <w:t xml:space="preserve">1. Наименование вида </w:t>
      </w:r>
      <w:r w:rsidR="001A2CA8">
        <w:rPr>
          <w:sz w:val="28"/>
          <w:szCs w:val="28"/>
          <w:lang w:val="ru-RU"/>
        </w:rPr>
        <w:t xml:space="preserve">и </w:t>
      </w:r>
      <w:r w:rsidRPr="006916A8">
        <w:rPr>
          <w:sz w:val="28"/>
          <w:szCs w:val="28"/>
          <w:lang w:val="ru-RU"/>
        </w:rPr>
        <w:t>тип</w:t>
      </w:r>
      <w:r w:rsidR="006916A8" w:rsidRPr="006916A8">
        <w:rPr>
          <w:sz w:val="28"/>
          <w:szCs w:val="28"/>
          <w:lang w:val="ru-RU"/>
        </w:rPr>
        <w:t>а</w:t>
      </w:r>
      <w:r w:rsidRPr="006916A8">
        <w:rPr>
          <w:sz w:val="28"/>
          <w:szCs w:val="28"/>
          <w:lang w:val="ru-RU"/>
        </w:rPr>
        <w:t xml:space="preserve"> практики, способа и формы (форм) ее проведения</w:t>
      </w:r>
      <w:bookmarkEnd w:id="5"/>
      <w:bookmarkEnd w:id="6"/>
    </w:p>
    <w:p w14:paraId="63D94E2A" w14:textId="25525225" w:rsidR="001A2CA8" w:rsidRDefault="001A2CA8" w:rsidP="001A2CA8">
      <w:pPr>
        <w:tabs>
          <w:tab w:val="left" w:pos="5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Наименование вида практики: </w:t>
      </w:r>
      <w:r>
        <w:rPr>
          <w:sz w:val="28"/>
          <w:szCs w:val="28"/>
          <w:lang w:val="ru-RU"/>
        </w:rPr>
        <w:t>учебная практика.</w:t>
      </w:r>
    </w:p>
    <w:p w14:paraId="22988C68" w14:textId="77777777" w:rsidR="001A2CA8" w:rsidRDefault="001A2CA8" w:rsidP="001A2CA8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Типы практики:</w:t>
      </w:r>
      <w:r>
        <w:rPr>
          <w:bCs/>
          <w:sz w:val="28"/>
          <w:szCs w:val="28"/>
          <w:lang w:val="ru-RU"/>
        </w:rPr>
        <w:t xml:space="preserve"> ознакомительная практика.</w:t>
      </w:r>
    </w:p>
    <w:p w14:paraId="514F41E1" w14:textId="77777777" w:rsidR="001A2CA8" w:rsidRDefault="001A2CA8" w:rsidP="001A2CA8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Способы проведения практики:</w:t>
      </w:r>
      <w:r>
        <w:rPr>
          <w:bCs/>
          <w:sz w:val="28"/>
          <w:szCs w:val="28"/>
          <w:lang w:val="ru-RU"/>
        </w:rPr>
        <w:t xml:space="preserve"> стационарная; выездная.</w:t>
      </w:r>
    </w:p>
    <w:p w14:paraId="689F353E" w14:textId="77777777" w:rsidR="001A2CA8" w:rsidRDefault="001A2CA8" w:rsidP="001A2CA8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Форма проведения практики</w:t>
      </w:r>
      <w:r>
        <w:rPr>
          <w:sz w:val="28"/>
          <w:szCs w:val="28"/>
          <w:lang w:val="ru-RU"/>
        </w:rPr>
        <w:t>:</w:t>
      </w:r>
      <w:r>
        <w:rPr>
          <w:bCs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</w:t>
      </w:r>
      <w:r>
        <w:rPr>
          <w:sz w:val="28"/>
          <w:szCs w:val="28"/>
          <w:lang w:val="ru-RU"/>
        </w:rPr>
        <w:t>образовательной программой высшего образования</w:t>
      </w:r>
      <w:r>
        <w:rPr>
          <w:bCs/>
          <w:sz w:val="28"/>
          <w:szCs w:val="28"/>
          <w:lang w:val="ru-RU"/>
        </w:rPr>
        <w:t xml:space="preserve">. </w:t>
      </w:r>
    </w:p>
    <w:p w14:paraId="3ECA89EE" w14:textId="76F37A91" w:rsidR="002364D7" w:rsidRPr="00B44B89" w:rsidRDefault="002364D7" w:rsidP="002364D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Учебная</w:t>
      </w:r>
      <w:r w:rsidRPr="00B44B89">
        <w:rPr>
          <w:sz w:val="28"/>
          <w:szCs w:val="28"/>
          <w:lang w:val="ru-RU"/>
        </w:rPr>
        <w:t xml:space="preserve">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38.04.01 «Экономика»</w:t>
      </w:r>
      <w:r w:rsidR="005B29CC">
        <w:rPr>
          <w:sz w:val="28"/>
          <w:szCs w:val="28"/>
          <w:lang w:val="ru-RU"/>
        </w:rPr>
        <w:t>,</w:t>
      </w:r>
      <w:r w:rsidRPr="00B44B89">
        <w:rPr>
          <w:sz w:val="28"/>
          <w:szCs w:val="28"/>
          <w:lang w:val="ru-RU"/>
        </w:rPr>
        <w:t xml:space="preserve"> </w:t>
      </w:r>
      <w:r w:rsidR="005B29CC" w:rsidRPr="00F2123E">
        <w:rPr>
          <w:sz w:val="28"/>
          <w:szCs w:val="28"/>
          <w:lang w:val="ru-RU"/>
        </w:rPr>
        <w:t xml:space="preserve">Положением о практике обучающихся, осваивающих образовательные программы высшего образования – программы бакалавриата и программы </w:t>
      </w:r>
      <w:r w:rsidR="005B29CC" w:rsidRPr="00906C40">
        <w:rPr>
          <w:sz w:val="28"/>
          <w:szCs w:val="28"/>
          <w:lang w:val="ru-RU"/>
        </w:rPr>
        <w:t>магистратуры в Финансовом университете, утвержденным приказом Финуни</w:t>
      </w:r>
      <w:r w:rsidR="005B29CC" w:rsidRPr="00B811BB">
        <w:rPr>
          <w:sz w:val="28"/>
          <w:szCs w:val="28"/>
          <w:lang w:val="ru-RU"/>
        </w:rPr>
        <w:t>верситета от 20 октября 2022 г. № 2423</w:t>
      </w:r>
      <w:r w:rsidR="005B29CC">
        <w:rPr>
          <w:sz w:val="28"/>
          <w:szCs w:val="28"/>
          <w:lang w:val="ru-RU"/>
        </w:rPr>
        <w:t>/о и Регламентом организации и проведения практической подготовки студентов, обучающихся по программам высшего образования - программам бакалавриата, программам специалитета, про</w:t>
      </w:r>
      <w:r w:rsidR="005B29CC" w:rsidRPr="00F2123E">
        <w:rPr>
          <w:sz w:val="28"/>
          <w:szCs w:val="28"/>
          <w:lang w:val="ru-RU"/>
        </w:rPr>
        <w:t>граммам магистратуры, в Финансовом университете, утвержденным приказом Финуниверситета от 7 апреля 2023 г. № 0923/о.</w:t>
      </w:r>
    </w:p>
    <w:p w14:paraId="7B1A3358" w14:textId="77777777" w:rsidR="000C4BC6" w:rsidRDefault="000C4BC6" w:rsidP="000C4BC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8" w:name="_Toc187321"/>
      <w:r>
        <w:rPr>
          <w:sz w:val="28"/>
          <w:szCs w:val="28"/>
          <w:lang w:val="ru-RU"/>
        </w:rPr>
        <w:t>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Практика может быть проведена в структурных подразделениях Финансового университета.</w:t>
      </w:r>
    </w:p>
    <w:p w14:paraId="3730A68A" w14:textId="77777777" w:rsidR="000C4BC6" w:rsidRDefault="000C4BC6" w:rsidP="000C4BC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учебную практику все обучающиеся направляются в установленном данной программой порядке. </w:t>
      </w:r>
    </w:p>
    <w:p w14:paraId="6071C171" w14:textId="77777777" w:rsidR="000C4BC6" w:rsidRDefault="000C4BC6" w:rsidP="000C4B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14:paraId="0716E691" w14:textId="77777777" w:rsidR="000C4BC6" w:rsidRDefault="000C4BC6" w:rsidP="000C4BC6">
      <w:pPr>
        <w:pStyle w:val="a3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 обучающийся самостоятельно, а также с помощью профессорско-преподавательского состава кафедры подыскивает себе место прохождения практики как одно из возможных мест будущей работы, и, при утверждении </w:t>
      </w:r>
      <w:r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руководства кафедры, проходит там как учебную практику, так и (возможно, в другом месте) последующие виды практик; </w:t>
      </w:r>
    </w:p>
    <w:p w14:paraId="14980C57" w14:textId="68233E3D" w:rsidR="000C4BC6" w:rsidRDefault="000C4BC6" w:rsidP="000C4BC6">
      <w:pPr>
        <w:pStyle w:val="a3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 обучающийся с помощью </w:t>
      </w:r>
      <w:r w:rsidR="00B212A1">
        <w:rPr>
          <w:rFonts w:eastAsiaTheme="minorHAnsi"/>
          <w:color w:val="000000"/>
          <w:sz w:val="28"/>
          <w:szCs w:val="28"/>
          <w:lang w:val="ru-RU"/>
        </w:rPr>
        <w:t>отдела</w:t>
      </w:r>
      <w:r>
        <w:rPr>
          <w:rFonts w:eastAsiaTheme="minorHAnsi"/>
          <w:color w:val="000000"/>
          <w:sz w:val="28"/>
          <w:szCs w:val="28"/>
          <w:lang w:val="ru-RU"/>
        </w:rPr>
        <w:t xml:space="preserve"> по координации практи</w:t>
      </w:r>
      <w:r w:rsidR="00B212A1">
        <w:rPr>
          <w:rFonts w:eastAsiaTheme="minorHAnsi"/>
          <w:color w:val="000000"/>
          <w:sz w:val="28"/>
          <w:szCs w:val="28"/>
          <w:lang w:val="ru-RU"/>
        </w:rPr>
        <w:t xml:space="preserve">ческой подготовки </w:t>
      </w:r>
      <w:r>
        <w:rPr>
          <w:rFonts w:eastAsiaTheme="minorHAnsi"/>
          <w:color w:val="000000"/>
          <w:sz w:val="28"/>
          <w:szCs w:val="28"/>
          <w:lang w:val="ru-RU"/>
        </w:rPr>
        <w:t>Финуниверситета определяется на прохождение практики в одну из организаций, с которыми Финансовый университет заключил соответствующие договоры и соглашения.</w:t>
      </w:r>
    </w:p>
    <w:p w14:paraId="281E19E8" w14:textId="77777777" w:rsidR="000C4BC6" w:rsidRDefault="000C4BC6" w:rsidP="000C4B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Во всех случаях научный руководитель практики выделяется из числа преподавателей Кафедры корпоративных финансов и корпоративного управления. </w:t>
      </w:r>
    </w:p>
    <w:p w14:paraId="25D4AAE1" w14:textId="77997D41" w:rsidR="000C4BC6" w:rsidRDefault="000C4BC6" w:rsidP="000C4B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</w:t>
      </w:r>
      <w:r w:rsidR="00FE6EC0">
        <w:rPr>
          <w:sz w:val="28"/>
          <w:szCs w:val="28"/>
          <w:lang w:val="ru-RU"/>
        </w:rPr>
        <w:t>кафедры</w:t>
      </w:r>
      <w:r>
        <w:rPr>
          <w:sz w:val="28"/>
          <w:szCs w:val="28"/>
          <w:lang w:val="ru-RU"/>
        </w:rPr>
        <w:t>), и руководитель (руководители) практики из числа работников организации 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14:paraId="6AAC4C28" w14:textId="0FE21EFB" w:rsidR="000C4BC6" w:rsidRDefault="000C4BC6" w:rsidP="000C4BC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прохождении практики во внешней организации, обучающемуся назначается руководитель практики по месту ее прохождения. В этом случае </w:t>
      </w:r>
      <w:r w:rsidRPr="005B29CC">
        <w:rPr>
          <w:sz w:val="28"/>
          <w:szCs w:val="28"/>
        </w:rPr>
        <w:t xml:space="preserve">обучающийся обязан за 2 месяца до начала учебной практики представить на кафедру договор на проведение практики с организацией по форме, </w:t>
      </w:r>
      <w:r w:rsidR="005B29CC" w:rsidRPr="005B29CC">
        <w:rPr>
          <w:sz w:val="28"/>
          <w:szCs w:val="28"/>
        </w:rPr>
        <w:t>определенной Регламентом организации и проведения практической</w:t>
      </w:r>
      <w:r w:rsidR="005B29CC">
        <w:rPr>
          <w:sz w:val="28"/>
          <w:szCs w:val="28"/>
        </w:rPr>
        <w:t xml:space="preserve"> подготовки студентов, обучающихся по программам высшего образования - программам бакалавриата, программам специалитета, про</w:t>
      </w:r>
      <w:r w:rsidR="005B29CC" w:rsidRPr="00F2123E">
        <w:rPr>
          <w:sz w:val="28"/>
          <w:szCs w:val="28"/>
        </w:rPr>
        <w:t xml:space="preserve">граммам </w:t>
      </w:r>
      <w:r w:rsidR="005B29CC" w:rsidRPr="005B29CC">
        <w:rPr>
          <w:sz w:val="28"/>
          <w:szCs w:val="28"/>
        </w:rPr>
        <w:t>магистратуры, в Финансовом университете</w:t>
      </w:r>
      <w:r w:rsidRPr="005B29CC">
        <w:rPr>
          <w:sz w:val="28"/>
          <w:szCs w:val="28"/>
        </w:rPr>
        <w:t>.</w:t>
      </w:r>
    </w:p>
    <w:p w14:paraId="6BE1D8EF" w14:textId="77777777" w:rsidR="002F1428" w:rsidRPr="008A5903" w:rsidRDefault="002F1428" w:rsidP="008A5903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9" w:name="_Toc178086430"/>
      <w:r w:rsidRPr="008A5903">
        <w:rPr>
          <w:sz w:val="28"/>
          <w:szCs w:val="28"/>
          <w:lang w:val="ru-RU"/>
        </w:rPr>
        <w:t>2. Цели и задачи практики</w:t>
      </w:r>
      <w:bookmarkEnd w:id="8"/>
      <w:bookmarkEnd w:id="9"/>
    </w:p>
    <w:bookmarkEnd w:id="7"/>
    <w:p w14:paraId="18D4792D" w14:textId="22A17F36" w:rsidR="006A6EDD" w:rsidRPr="00491E05" w:rsidRDefault="007A0930" w:rsidP="007A0930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Ц</w:t>
      </w:r>
      <w:r w:rsidR="00DC312E" w:rsidRPr="00E47F42">
        <w:rPr>
          <w:sz w:val="28"/>
          <w:szCs w:val="28"/>
          <w:lang w:val="ru-RU"/>
        </w:rPr>
        <w:t xml:space="preserve">елью </w:t>
      </w:r>
      <w:r>
        <w:rPr>
          <w:sz w:val="28"/>
          <w:szCs w:val="28"/>
          <w:lang w:val="ru-RU"/>
        </w:rPr>
        <w:t>у</w:t>
      </w:r>
      <w:r w:rsidRPr="00E47F42">
        <w:rPr>
          <w:sz w:val="28"/>
          <w:szCs w:val="28"/>
          <w:lang w:val="ru-RU"/>
        </w:rPr>
        <w:t>чебн</w:t>
      </w:r>
      <w:r>
        <w:rPr>
          <w:sz w:val="28"/>
          <w:szCs w:val="28"/>
          <w:lang w:val="ru-RU"/>
        </w:rPr>
        <w:t>ой</w:t>
      </w:r>
      <w:r w:rsidRPr="00E47F42">
        <w:rPr>
          <w:sz w:val="28"/>
          <w:szCs w:val="28"/>
          <w:lang w:val="ru-RU"/>
        </w:rPr>
        <w:t xml:space="preserve"> практик</w:t>
      </w:r>
      <w:r>
        <w:rPr>
          <w:sz w:val="28"/>
          <w:szCs w:val="28"/>
          <w:lang w:val="ru-RU"/>
        </w:rPr>
        <w:t xml:space="preserve">и - </w:t>
      </w:r>
      <w:r w:rsidR="00DC312E" w:rsidRPr="00E47F42">
        <w:rPr>
          <w:sz w:val="28"/>
          <w:szCs w:val="28"/>
          <w:lang w:val="ru-RU"/>
        </w:rPr>
        <w:t>получение</w:t>
      </w:r>
      <w:r w:rsidR="00DC312E" w:rsidRPr="00DC312E">
        <w:rPr>
          <w:sz w:val="28"/>
          <w:szCs w:val="28"/>
          <w:lang w:val="ru-RU"/>
        </w:rPr>
        <w:t xml:space="preserve"> обучающимися первичных</w:t>
      </w:r>
      <w:r w:rsidR="00DC312E" w:rsidRPr="00DC312E">
        <w:rPr>
          <w:lang w:val="ru-RU"/>
        </w:rPr>
        <w:t xml:space="preserve"> </w:t>
      </w:r>
      <w:r w:rsidR="00DC312E" w:rsidRPr="00DC312E">
        <w:rPr>
          <w:sz w:val="28"/>
          <w:szCs w:val="28"/>
          <w:lang w:val="ru-RU"/>
        </w:rPr>
        <w:t>профессиональных умений и навыков</w:t>
      </w:r>
      <w:r w:rsidR="006A6EDD">
        <w:rPr>
          <w:sz w:val="28"/>
          <w:szCs w:val="28"/>
          <w:lang w:val="ru-RU"/>
        </w:rPr>
        <w:t xml:space="preserve"> в области корпоративных финансов в условиях бизнес-среды</w:t>
      </w:r>
      <w:r w:rsidR="00DC312E" w:rsidRPr="00DC312E">
        <w:rPr>
          <w:sz w:val="28"/>
          <w:szCs w:val="28"/>
          <w:lang w:val="ru-RU"/>
        </w:rPr>
        <w:t xml:space="preserve">: ознакомление обучающихся с организационной структурой, системой управления </w:t>
      </w:r>
      <w:r w:rsidR="00DC312E">
        <w:rPr>
          <w:sz w:val="28"/>
          <w:szCs w:val="28"/>
          <w:lang w:val="ru-RU"/>
        </w:rPr>
        <w:t>компании</w:t>
      </w:r>
      <w:r w:rsidR="00DC312E" w:rsidRPr="00DC312E">
        <w:rPr>
          <w:sz w:val="28"/>
          <w:szCs w:val="28"/>
          <w:lang w:val="ru-RU"/>
        </w:rPr>
        <w:t xml:space="preserve">, основными функциями </w:t>
      </w:r>
      <w:r w:rsidR="00DC312E" w:rsidRPr="00DC312E">
        <w:rPr>
          <w:sz w:val="28"/>
          <w:szCs w:val="28"/>
          <w:lang w:val="ru-RU"/>
        </w:rPr>
        <w:lastRenderedPageBreak/>
        <w:t xml:space="preserve">производственных и управленческих подразделений, основными видами и задачами будущей профессиональной деятельности. </w:t>
      </w:r>
      <w:r w:rsidR="006A6EDD" w:rsidRPr="00491E05">
        <w:rPr>
          <w:sz w:val="28"/>
          <w:szCs w:val="28"/>
          <w:lang w:val="ru-RU"/>
        </w:rPr>
        <w:t xml:space="preserve">При этом должна быть достигнута систематизация, обобщение, закрепление и углубление теоретических знаний и умений, приобретённых обучающимися при освоении основной образовательной программы и приобретение навыков самостоятельной работы по </w:t>
      </w:r>
      <w:r w:rsidR="006A6EDD">
        <w:rPr>
          <w:rFonts w:eastAsiaTheme="minorHAnsi"/>
          <w:color w:val="000000"/>
          <w:sz w:val="28"/>
          <w:szCs w:val="28"/>
          <w:lang w:val="ru-RU"/>
        </w:rPr>
        <w:t>формированию</w:t>
      </w:r>
      <w:r w:rsidR="006A6EDD" w:rsidRPr="00621DF9">
        <w:rPr>
          <w:rFonts w:eastAsiaTheme="minorHAnsi"/>
          <w:color w:val="000000"/>
          <w:sz w:val="28"/>
          <w:szCs w:val="28"/>
          <w:lang w:val="ru-RU"/>
        </w:rPr>
        <w:t xml:space="preserve"> корпоративных стратегий развития с учетом </w:t>
      </w:r>
      <w:r>
        <w:rPr>
          <w:rFonts w:eastAsiaTheme="minorHAnsi"/>
          <w:color w:val="000000"/>
          <w:sz w:val="28"/>
          <w:szCs w:val="28"/>
          <w:lang w:val="ru-RU"/>
        </w:rPr>
        <w:t>бизнес-</w:t>
      </w:r>
      <w:r w:rsidR="006A6EDD" w:rsidRPr="00621DF9">
        <w:rPr>
          <w:rFonts w:eastAsiaTheme="minorHAnsi"/>
          <w:color w:val="000000"/>
          <w:sz w:val="28"/>
          <w:szCs w:val="28"/>
          <w:lang w:val="ru-RU"/>
        </w:rPr>
        <w:t>ориентиров</w:t>
      </w:r>
      <w:r w:rsidR="006A6EDD" w:rsidRPr="00491E05">
        <w:rPr>
          <w:sz w:val="28"/>
          <w:szCs w:val="28"/>
          <w:lang w:val="ru-RU"/>
        </w:rPr>
        <w:t xml:space="preserve"> </w:t>
      </w:r>
      <w:r w:rsidR="006A6EDD">
        <w:rPr>
          <w:sz w:val="28"/>
          <w:szCs w:val="28"/>
          <w:lang w:val="ru-RU"/>
        </w:rPr>
        <w:t xml:space="preserve">в целях </w:t>
      </w:r>
      <w:r w:rsidR="006A6EDD">
        <w:rPr>
          <w:rFonts w:eastAsiaTheme="minorHAnsi"/>
          <w:color w:val="000000"/>
          <w:sz w:val="28"/>
          <w:szCs w:val="28"/>
          <w:lang w:val="ru-RU"/>
        </w:rPr>
        <w:t xml:space="preserve">повышения стоимости компании </w:t>
      </w:r>
      <w:r w:rsidR="006A6EDD" w:rsidRPr="00621DF9">
        <w:rPr>
          <w:rFonts w:eastAsiaTheme="minorHAnsi"/>
          <w:color w:val="000000"/>
          <w:sz w:val="28"/>
          <w:szCs w:val="28"/>
          <w:lang w:val="ru-RU"/>
        </w:rPr>
        <w:t xml:space="preserve">в рамках стратегического </w:t>
      </w:r>
      <w:r w:rsidR="006A6EDD">
        <w:rPr>
          <w:rFonts w:eastAsiaTheme="minorHAnsi"/>
          <w:color w:val="000000"/>
          <w:sz w:val="28"/>
          <w:szCs w:val="28"/>
          <w:lang w:val="ru-RU"/>
        </w:rPr>
        <w:t>управления устойчивым развитием</w:t>
      </w:r>
      <w:r w:rsidR="006A6EDD" w:rsidRPr="00621DF9">
        <w:rPr>
          <w:rFonts w:eastAsiaTheme="minorHAnsi"/>
          <w:color w:val="000000"/>
          <w:sz w:val="28"/>
          <w:szCs w:val="28"/>
          <w:lang w:val="ru-RU"/>
        </w:rPr>
        <w:t>.</w:t>
      </w:r>
    </w:p>
    <w:p w14:paraId="4F5BD42D" w14:textId="77777777" w:rsidR="00DC312E" w:rsidRDefault="00DC312E" w:rsidP="004A5DA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C312E">
        <w:rPr>
          <w:sz w:val="28"/>
          <w:szCs w:val="28"/>
          <w:lang w:val="ru-RU"/>
        </w:rPr>
        <w:t xml:space="preserve">Проведение учебной практики решает следующие </w:t>
      </w:r>
      <w:r>
        <w:rPr>
          <w:sz w:val="28"/>
          <w:szCs w:val="28"/>
          <w:lang w:val="ru-RU"/>
        </w:rPr>
        <w:t xml:space="preserve">основные </w:t>
      </w:r>
      <w:r w:rsidRPr="00DC312E">
        <w:rPr>
          <w:sz w:val="28"/>
          <w:szCs w:val="28"/>
          <w:lang w:val="ru-RU"/>
        </w:rPr>
        <w:t>задачи:</w:t>
      </w:r>
    </w:p>
    <w:p w14:paraId="10E79393" w14:textId="77777777" w:rsidR="00D4599E" w:rsidRPr="0035220B" w:rsidRDefault="00EA2383" w:rsidP="004A5DA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99E">
        <w:rPr>
          <w:sz w:val="28"/>
          <w:szCs w:val="28"/>
        </w:rPr>
        <w:sym w:font="Symbol" w:char="F02D"/>
      </w:r>
      <w:r w:rsidR="00D4599E" w:rsidRPr="0035220B">
        <w:rPr>
          <w:sz w:val="28"/>
          <w:szCs w:val="28"/>
          <w:lang w:val="ru-RU"/>
        </w:rPr>
        <w:t xml:space="preserve"> ознаком</w:t>
      </w:r>
      <w:r w:rsidR="00D4599E">
        <w:rPr>
          <w:sz w:val="28"/>
          <w:szCs w:val="28"/>
          <w:lang w:val="ru-RU"/>
        </w:rPr>
        <w:t>иться</w:t>
      </w:r>
      <w:r w:rsidR="00D4599E" w:rsidRPr="0035220B">
        <w:rPr>
          <w:sz w:val="28"/>
          <w:szCs w:val="28"/>
          <w:lang w:val="ru-RU"/>
        </w:rPr>
        <w:t xml:space="preserve"> с организацией-базой практики, изуч</w:t>
      </w:r>
      <w:r w:rsidR="00D4599E">
        <w:rPr>
          <w:sz w:val="28"/>
          <w:szCs w:val="28"/>
          <w:lang w:val="ru-RU"/>
        </w:rPr>
        <w:t>ить</w:t>
      </w:r>
      <w:r w:rsidR="00D4599E" w:rsidRPr="0035220B">
        <w:rPr>
          <w:sz w:val="28"/>
          <w:szCs w:val="28"/>
          <w:lang w:val="ru-RU"/>
        </w:rPr>
        <w:t xml:space="preserve"> основны</w:t>
      </w:r>
      <w:r w:rsidR="00D4599E">
        <w:rPr>
          <w:sz w:val="28"/>
          <w:szCs w:val="28"/>
          <w:lang w:val="ru-RU"/>
        </w:rPr>
        <w:t>е</w:t>
      </w:r>
      <w:r w:rsidR="00D4599E" w:rsidRPr="0035220B">
        <w:rPr>
          <w:sz w:val="28"/>
          <w:szCs w:val="28"/>
          <w:lang w:val="ru-RU"/>
        </w:rPr>
        <w:t xml:space="preserve"> услови</w:t>
      </w:r>
      <w:r w:rsidR="00D4599E">
        <w:rPr>
          <w:sz w:val="28"/>
          <w:szCs w:val="28"/>
          <w:lang w:val="ru-RU"/>
        </w:rPr>
        <w:t>я</w:t>
      </w:r>
      <w:r w:rsidR="00D4599E" w:rsidRPr="0035220B">
        <w:rPr>
          <w:sz w:val="28"/>
          <w:szCs w:val="28"/>
          <w:lang w:val="ru-RU"/>
        </w:rPr>
        <w:t xml:space="preserve"> и определяющи</w:t>
      </w:r>
      <w:r w:rsidR="00D4599E">
        <w:rPr>
          <w:sz w:val="28"/>
          <w:szCs w:val="28"/>
          <w:lang w:val="ru-RU"/>
        </w:rPr>
        <w:t>е</w:t>
      </w:r>
      <w:r w:rsidR="00D4599E" w:rsidRPr="0035220B">
        <w:rPr>
          <w:sz w:val="28"/>
          <w:szCs w:val="28"/>
          <w:lang w:val="ru-RU"/>
        </w:rPr>
        <w:t xml:space="preserve"> показател</w:t>
      </w:r>
      <w:r w:rsidR="00D4599E">
        <w:rPr>
          <w:sz w:val="28"/>
          <w:szCs w:val="28"/>
          <w:lang w:val="ru-RU"/>
        </w:rPr>
        <w:t>и</w:t>
      </w:r>
      <w:r w:rsidR="00D4599E" w:rsidRPr="0035220B">
        <w:rPr>
          <w:sz w:val="28"/>
          <w:szCs w:val="28"/>
          <w:lang w:val="ru-RU"/>
        </w:rPr>
        <w:t xml:space="preserve"> финансово-хозяйственной деятельности</w:t>
      </w:r>
      <w:r w:rsidR="00D4599E">
        <w:rPr>
          <w:sz w:val="28"/>
          <w:szCs w:val="28"/>
          <w:lang w:val="ru-RU"/>
        </w:rPr>
        <w:t xml:space="preserve"> компании</w:t>
      </w:r>
      <w:r w:rsidR="00D4599E" w:rsidRPr="0035220B">
        <w:rPr>
          <w:sz w:val="28"/>
          <w:szCs w:val="28"/>
          <w:lang w:val="ru-RU"/>
        </w:rPr>
        <w:t>;</w:t>
      </w:r>
    </w:p>
    <w:p w14:paraId="1F151DFC" w14:textId="77777777" w:rsidR="00D4599E" w:rsidRPr="0035220B" w:rsidRDefault="00EA2383" w:rsidP="004A5DA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D4599E">
        <w:rPr>
          <w:sz w:val="28"/>
          <w:szCs w:val="28"/>
        </w:rPr>
        <w:sym w:font="Symbol" w:char="F02D"/>
      </w:r>
      <w:r w:rsidR="00D4599E" w:rsidRPr="0035220B">
        <w:rPr>
          <w:sz w:val="28"/>
          <w:szCs w:val="28"/>
          <w:lang w:val="ru-RU"/>
        </w:rPr>
        <w:t xml:space="preserve"> изуч</w:t>
      </w:r>
      <w:r w:rsidR="00D4599E">
        <w:rPr>
          <w:sz w:val="28"/>
          <w:szCs w:val="28"/>
          <w:lang w:val="ru-RU"/>
        </w:rPr>
        <w:t>ить</w:t>
      </w:r>
      <w:r w:rsidR="00D4599E" w:rsidRPr="0035220B">
        <w:rPr>
          <w:sz w:val="28"/>
          <w:szCs w:val="28"/>
          <w:lang w:val="ru-RU"/>
        </w:rPr>
        <w:t xml:space="preserve"> содержани</w:t>
      </w:r>
      <w:r w:rsidR="00D4599E">
        <w:rPr>
          <w:sz w:val="28"/>
          <w:szCs w:val="28"/>
          <w:lang w:val="ru-RU"/>
        </w:rPr>
        <w:t>е</w:t>
      </w:r>
      <w:r w:rsidR="00D4599E" w:rsidRPr="0035220B">
        <w:rPr>
          <w:sz w:val="28"/>
          <w:szCs w:val="28"/>
          <w:lang w:val="ru-RU"/>
        </w:rPr>
        <w:t xml:space="preserve"> положений учредительных документов организации-базы практики, приказов, положений об управляющих финансовых подразделениях;</w:t>
      </w:r>
    </w:p>
    <w:p w14:paraId="082C0D24" w14:textId="77777777" w:rsidR="00D4599E" w:rsidRPr="0035220B" w:rsidRDefault="00EA2383" w:rsidP="004A5DA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D4599E">
        <w:rPr>
          <w:sz w:val="28"/>
          <w:szCs w:val="28"/>
        </w:rPr>
        <w:sym w:font="Symbol" w:char="F02D"/>
      </w:r>
      <w:r w:rsidR="00D4599E" w:rsidRPr="0035220B">
        <w:rPr>
          <w:sz w:val="28"/>
          <w:szCs w:val="28"/>
          <w:lang w:val="ru-RU"/>
        </w:rPr>
        <w:t xml:space="preserve"> ознаком</w:t>
      </w:r>
      <w:r w:rsidR="00D4599E">
        <w:rPr>
          <w:sz w:val="28"/>
          <w:szCs w:val="28"/>
          <w:lang w:val="ru-RU"/>
        </w:rPr>
        <w:t>иться</w:t>
      </w:r>
      <w:r w:rsidR="00D4599E" w:rsidRPr="0035220B">
        <w:rPr>
          <w:sz w:val="28"/>
          <w:szCs w:val="28"/>
          <w:lang w:val="ru-RU"/>
        </w:rPr>
        <w:t xml:space="preserve"> со структурой </w:t>
      </w:r>
      <w:r w:rsidR="00D4599E">
        <w:rPr>
          <w:sz w:val="28"/>
          <w:szCs w:val="28"/>
          <w:lang w:val="ru-RU"/>
        </w:rPr>
        <w:t>компании</w:t>
      </w:r>
      <w:r w:rsidR="00D4599E" w:rsidRPr="0035220B">
        <w:rPr>
          <w:sz w:val="28"/>
          <w:szCs w:val="28"/>
          <w:lang w:val="ru-RU"/>
        </w:rPr>
        <w:t xml:space="preserve">, в которой студент проходит практику и структурой управления экономическим, в том числе финансовым блоком; </w:t>
      </w:r>
    </w:p>
    <w:p w14:paraId="1D00C139" w14:textId="77777777" w:rsidR="00D4599E" w:rsidRPr="0035220B" w:rsidRDefault="00EA2383" w:rsidP="004A5DA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D4599E">
        <w:rPr>
          <w:sz w:val="28"/>
          <w:szCs w:val="28"/>
        </w:rPr>
        <w:sym w:font="Symbol" w:char="F02D"/>
      </w:r>
      <w:r w:rsidR="00D4599E" w:rsidRPr="0035220B">
        <w:rPr>
          <w:sz w:val="28"/>
          <w:szCs w:val="28"/>
          <w:lang w:val="ru-RU"/>
        </w:rPr>
        <w:t xml:space="preserve"> ознаком</w:t>
      </w:r>
      <w:r w:rsidR="00D4599E">
        <w:rPr>
          <w:sz w:val="28"/>
          <w:szCs w:val="28"/>
          <w:lang w:val="ru-RU"/>
        </w:rPr>
        <w:t>иться</w:t>
      </w:r>
      <w:r w:rsidR="00D4599E" w:rsidRPr="0035220B">
        <w:rPr>
          <w:sz w:val="28"/>
          <w:szCs w:val="28"/>
          <w:lang w:val="ru-RU"/>
        </w:rPr>
        <w:t xml:space="preserve"> с квалификационными требованиями к должностям, требовани</w:t>
      </w:r>
      <w:r w:rsidR="00D4599E">
        <w:rPr>
          <w:sz w:val="28"/>
          <w:szCs w:val="28"/>
          <w:lang w:val="ru-RU"/>
        </w:rPr>
        <w:t xml:space="preserve">ями </w:t>
      </w:r>
      <w:r w:rsidR="00D4599E" w:rsidRPr="0035220B">
        <w:rPr>
          <w:sz w:val="28"/>
          <w:szCs w:val="28"/>
          <w:lang w:val="ru-RU"/>
        </w:rPr>
        <w:t>профессиональных стандартов к должностям сотрудников финансовых подразделений организации-базы практики;</w:t>
      </w:r>
    </w:p>
    <w:p w14:paraId="41016273" w14:textId="2E9B98BC" w:rsidR="00D4599E" w:rsidRPr="0035220B" w:rsidRDefault="00EA2383" w:rsidP="004A5DA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D4599E">
        <w:rPr>
          <w:sz w:val="28"/>
          <w:szCs w:val="28"/>
        </w:rPr>
        <w:sym w:font="Symbol" w:char="F02D"/>
      </w:r>
      <w:r w:rsidR="00D4599E" w:rsidRPr="0035220B">
        <w:rPr>
          <w:sz w:val="28"/>
          <w:szCs w:val="28"/>
          <w:lang w:val="ru-RU"/>
        </w:rPr>
        <w:t xml:space="preserve"> разви</w:t>
      </w:r>
      <w:r w:rsidR="00D4599E">
        <w:rPr>
          <w:sz w:val="28"/>
          <w:szCs w:val="28"/>
          <w:lang w:val="ru-RU"/>
        </w:rPr>
        <w:t>ть</w:t>
      </w:r>
      <w:r w:rsidR="00D4599E" w:rsidRPr="0035220B">
        <w:rPr>
          <w:sz w:val="28"/>
          <w:szCs w:val="28"/>
          <w:lang w:val="ru-RU"/>
        </w:rPr>
        <w:t xml:space="preserve"> применительно к практической деятельности навык</w:t>
      </w:r>
      <w:r w:rsidR="00B212A1">
        <w:rPr>
          <w:sz w:val="28"/>
          <w:szCs w:val="28"/>
          <w:lang w:val="ru-RU"/>
        </w:rPr>
        <w:t>и</w:t>
      </w:r>
      <w:r w:rsidR="00D4599E" w:rsidRPr="0035220B">
        <w:rPr>
          <w:sz w:val="28"/>
          <w:szCs w:val="28"/>
          <w:lang w:val="ru-RU"/>
        </w:rPr>
        <w:t xml:space="preserve"> аналитической работы, связанной с финансовыми аспектами деятельности организации;</w:t>
      </w:r>
    </w:p>
    <w:p w14:paraId="6D2ABF33" w14:textId="77777777" w:rsidR="00D4599E" w:rsidRDefault="00DC312E" w:rsidP="004A5DA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99E">
        <w:rPr>
          <w:sz w:val="28"/>
          <w:szCs w:val="28"/>
        </w:rPr>
        <w:sym w:font="Symbol" w:char="F02D"/>
      </w:r>
      <w:r w:rsidRPr="00D4599E">
        <w:rPr>
          <w:sz w:val="28"/>
          <w:szCs w:val="28"/>
          <w:lang w:val="ru-RU"/>
        </w:rPr>
        <w:t xml:space="preserve"> закрепить специальные знания и навыки теоретического и прикладного характера в области </w:t>
      </w:r>
      <w:r w:rsidR="00D4599E">
        <w:rPr>
          <w:sz w:val="28"/>
          <w:szCs w:val="28"/>
          <w:lang w:val="ru-RU"/>
        </w:rPr>
        <w:t>управления корпоративными финансами</w:t>
      </w:r>
      <w:r w:rsidRPr="00D4599E">
        <w:rPr>
          <w:sz w:val="28"/>
          <w:szCs w:val="28"/>
          <w:lang w:val="ru-RU"/>
        </w:rPr>
        <w:t xml:space="preserve">; </w:t>
      </w:r>
    </w:p>
    <w:p w14:paraId="1BF5F72C" w14:textId="77777777" w:rsidR="00D4599E" w:rsidRDefault="00DC312E" w:rsidP="004A5DA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99E">
        <w:rPr>
          <w:sz w:val="28"/>
          <w:szCs w:val="28"/>
        </w:rPr>
        <w:sym w:font="Symbol" w:char="F02D"/>
      </w:r>
      <w:r w:rsidRPr="00D4599E">
        <w:rPr>
          <w:sz w:val="28"/>
          <w:szCs w:val="28"/>
          <w:lang w:val="ru-RU"/>
        </w:rPr>
        <w:t xml:space="preserve"> овладеть навыками осуществления эффективной коммуникации в профессиональной среде; </w:t>
      </w:r>
    </w:p>
    <w:p w14:paraId="46181F56" w14:textId="77777777" w:rsidR="00D4599E" w:rsidRDefault="00DC312E" w:rsidP="004A5DA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99E">
        <w:rPr>
          <w:sz w:val="28"/>
          <w:szCs w:val="28"/>
        </w:rPr>
        <w:sym w:font="Symbol" w:char="F02D"/>
      </w:r>
      <w:r w:rsidRPr="00D4599E">
        <w:rPr>
          <w:sz w:val="28"/>
          <w:szCs w:val="28"/>
          <w:lang w:val="ru-RU"/>
        </w:rPr>
        <w:t xml:space="preserve"> уметь ставить цели профессиональной деятельности и выбору оптимальных путей и методов их достижения; </w:t>
      </w:r>
    </w:p>
    <w:p w14:paraId="2677039B" w14:textId="77777777" w:rsidR="00D4599E" w:rsidRDefault="00DC312E" w:rsidP="004A5DA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99E">
        <w:rPr>
          <w:sz w:val="28"/>
          <w:szCs w:val="28"/>
        </w:rPr>
        <w:lastRenderedPageBreak/>
        <w:sym w:font="Symbol" w:char="F02D"/>
      </w:r>
      <w:r w:rsidRPr="00D4599E">
        <w:rPr>
          <w:sz w:val="28"/>
          <w:szCs w:val="28"/>
          <w:lang w:val="ru-RU"/>
        </w:rPr>
        <w:t xml:space="preserve"> научиться организовать и планировать свою деятельность, применять полученные знания для формирования собственной жизненной стратегии; </w:t>
      </w:r>
    </w:p>
    <w:p w14:paraId="3ED21139" w14:textId="77777777" w:rsidR="0035220B" w:rsidRDefault="0035220B" w:rsidP="004A5DA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35220B">
        <w:rPr>
          <w:sz w:val="28"/>
          <w:szCs w:val="28"/>
          <w:lang w:val="ru-RU"/>
        </w:rPr>
        <w:t>− развит</w:t>
      </w:r>
      <w:r w:rsidR="00D4599E">
        <w:rPr>
          <w:sz w:val="28"/>
          <w:szCs w:val="28"/>
          <w:lang w:val="ru-RU"/>
        </w:rPr>
        <w:t>ь</w:t>
      </w:r>
      <w:r w:rsidRPr="0035220B">
        <w:rPr>
          <w:sz w:val="28"/>
          <w:szCs w:val="28"/>
          <w:lang w:val="ru-RU"/>
        </w:rPr>
        <w:t xml:space="preserve"> навык</w:t>
      </w:r>
      <w:r w:rsidR="00D4599E">
        <w:rPr>
          <w:sz w:val="28"/>
          <w:szCs w:val="28"/>
          <w:lang w:val="ru-RU"/>
        </w:rPr>
        <w:t>и</w:t>
      </w:r>
      <w:r w:rsidRPr="0035220B">
        <w:rPr>
          <w:sz w:val="28"/>
          <w:szCs w:val="28"/>
          <w:lang w:val="ru-RU"/>
        </w:rPr>
        <w:t xml:space="preserve"> работы и делового общения в коллективе, самообразования и самосовершенствования. </w:t>
      </w:r>
    </w:p>
    <w:p w14:paraId="1BEB8F3A" w14:textId="3A61B4E2" w:rsidR="00677A62" w:rsidRPr="008A5903" w:rsidRDefault="00677A62" w:rsidP="008A5903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10" w:name="_Toc187322"/>
      <w:bookmarkStart w:id="11" w:name="_Toc178086431"/>
      <w:r w:rsidRPr="008A5903">
        <w:rPr>
          <w:sz w:val="28"/>
          <w:szCs w:val="28"/>
          <w:lang w:val="ru-RU"/>
        </w:rPr>
        <w:t xml:space="preserve">3. Перечень планируемых результатов </w:t>
      </w:r>
      <w:r w:rsidR="007A0930">
        <w:rPr>
          <w:sz w:val="28"/>
          <w:szCs w:val="28"/>
          <w:lang w:val="ru-RU"/>
        </w:rPr>
        <w:t>освоения образовательной программы</w:t>
      </w:r>
      <w:r w:rsidRPr="008A5903">
        <w:rPr>
          <w:sz w:val="28"/>
          <w:szCs w:val="28"/>
          <w:lang w:val="ru-RU"/>
        </w:rPr>
        <w:t xml:space="preserve"> </w:t>
      </w:r>
      <w:r w:rsidR="007A0930">
        <w:rPr>
          <w:sz w:val="28"/>
          <w:szCs w:val="28"/>
          <w:lang w:val="ru-RU"/>
        </w:rPr>
        <w:t xml:space="preserve">(перечень компетенций) </w:t>
      </w:r>
      <w:r w:rsidRPr="008A5903">
        <w:rPr>
          <w:sz w:val="28"/>
          <w:szCs w:val="28"/>
          <w:lang w:val="ru-RU"/>
        </w:rPr>
        <w:t xml:space="preserve">с указанием индикаторов их достижения </w:t>
      </w:r>
      <w:r w:rsidR="007A0930">
        <w:rPr>
          <w:sz w:val="28"/>
          <w:szCs w:val="28"/>
          <w:lang w:val="ru-RU"/>
        </w:rPr>
        <w:t xml:space="preserve">и планируемых результатов обучения </w:t>
      </w:r>
      <w:r w:rsidRPr="008A5903">
        <w:rPr>
          <w:sz w:val="28"/>
          <w:szCs w:val="28"/>
          <w:lang w:val="ru-RU"/>
        </w:rPr>
        <w:t>при прохождении практики</w:t>
      </w:r>
      <w:bookmarkEnd w:id="10"/>
      <w:bookmarkEnd w:id="11"/>
    </w:p>
    <w:p w14:paraId="252B5D30" w14:textId="77777777" w:rsidR="00677A62" w:rsidRDefault="00677A62" w:rsidP="004A5DA2">
      <w:pPr>
        <w:pStyle w:val="a5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86CFA">
        <w:rPr>
          <w:rFonts w:ascii="Times New Roman" w:hAnsi="Times New Roman" w:cs="Times New Roman"/>
          <w:bCs/>
          <w:sz w:val="28"/>
          <w:szCs w:val="28"/>
        </w:rPr>
        <w:t xml:space="preserve">В результате выполнения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586CFA">
        <w:rPr>
          <w:rFonts w:ascii="Times New Roman" w:hAnsi="Times New Roman" w:cs="Times New Roman"/>
          <w:bCs/>
          <w:sz w:val="28"/>
          <w:szCs w:val="28"/>
        </w:rPr>
        <w:t xml:space="preserve">освоения вопросов содержательной части программы </w:t>
      </w:r>
      <w:r>
        <w:rPr>
          <w:rFonts w:ascii="Times New Roman" w:hAnsi="Times New Roman" w:cs="Times New Roman"/>
          <w:bCs/>
          <w:sz w:val="28"/>
          <w:szCs w:val="28"/>
        </w:rPr>
        <w:t>учебной</w:t>
      </w:r>
      <w:r w:rsidRPr="00586CFA">
        <w:rPr>
          <w:rFonts w:ascii="Times New Roman" w:hAnsi="Times New Roman" w:cs="Times New Roman"/>
          <w:bCs/>
          <w:sz w:val="28"/>
          <w:szCs w:val="28"/>
        </w:rPr>
        <w:t xml:space="preserve"> практики студент должен обладать следующими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профессиональными </w:t>
      </w:r>
      <w:r w:rsidRPr="00586CFA">
        <w:rPr>
          <w:rFonts w:ascii="Times New Roman" w:hAnsi="Times New Roman" w:cs="Times New Roman"/>
          <w:bCs/>
          <w:sz w:val="28"/>
          <w:szCs w:val="28"/>
        </w:rPr>
        <w:t>компетенциями:</w:t>
      </w:r>
    </w:p>
    <w:p w14:paraId="714A4124" w14:textId="76FD1AFA" w:rsidR="00677A62" w:rsidRDefault="00677A62" w:rsidP="00677A62">
      <w:pPr>
        <w:spacing w:line="192" w:lineRule="auto"/>
        <w:ind w:firstLine="709"/>
        <w:jc w:val="right"/>
        <w:rPr>
          <w:sz w:val="28"/>
          <w:szCs w:val="28"/>
          <w:lang w:val="ru-RU"/>
        </w:rPr>
      </w:pPr>
      <w:bookmarkStart w:id="12" w:name="_Hlk112187157"/>
      <w:r w:rsidRPr="00677A62">
        <w:rPr>
          <w:sz w:val="28"/>
          <w:szCs w:val="28"/>
          <w:lang w:val="ru-RU"/>
        </w:rPr>
        <w:t>Таблица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296"/>
        <w:gridCol w:w="2948"/>
        <w:gridCol w:w="3402"/>
      </w:tblGrid>
      <w:tr w:rsidR="00DB3263" w:rsidRPr="006E02B3" w14:paraId="55FBE996" w14:textId="77777777" w:rsidTr="00BF13D8">
        <w:tc>
          <w:tcPr>
            <w:tcW w:w="1101" w:type="dxa"/>
            <w:shd w:val="clear" w:color="auto" w:fill="auto"/>
          </w:tcPr>
          <w:p w14:paraId="4E5666B4" w14:textId="77777777" w:rsidR="00DB3263" w:rsidRPr="004A5DA2" w:rsidRDefault="00DB3263" w:rsidP="00BF13D8">
            <w:pPr>
              <w:tabs>
                <w:tab w:val="left" w:pos="540"/>
              </w:tabs>
              <w:contextualSpacing/>
              <w:jc w:val="center"/>
              <w:rPr>
                <w:lang w:val="ru-RU"/>
              </w:rPr>
            </w:pPr>
            <w:r w:rsidRPr="004A5DA2">
              <w:rPr>
                <w:lang w:val="ru-RU"/>
              </w:rPr>
              <w:t>Код компе</w:t>
            </w:r>
            <w:r>
              <w:rPr>
                <w:lang w:val="ru-RU"/>
              </w:rPr>
              <w:t>-</w:t>
            </w:r>
            <w:r w:rsidRPr="004A5DA2">
              <w:rPr>
                <w:lang w:val="ru-RU"/>
              </w:rPr>
              <w:t>тенции</w:t>
            </w:r>
          </w:p>
        </w:tc>
        <w:tc>
          <w:tcPr>
            <w:tcW w:w="2296" w:type="dxa"/>
            <w:shd w:val="clear" w:color="auto" w:fill="auto"/>
          </w:tcPr>
          <w:p w14:paraId="63AEECFE" w14:textId="77777777" w:rsidR="00DB3263" w:rsidRPr="004A5DA2" w:rsidRDefault="00DB3263" w:rsidP="00BF13D8">
            <w:pPr>
              <w:tabs>
                <w:tab w:val="left" w:pos="540"/>
              </w:tabs>
              <w:contextualSpacing/>
              <w:jc w:val="center"/>
            </w:pPr>
            <w:r w:rsidRPr="004A5DA2">
              <w:rPr>
                <w:lang w:val="ru-RU"/>
              </w:rPr>
              <w:t>Наименование компетенции</w:t>
            </w:r>
          </w:p>
        </w:tc>
        <w:tc>
          <w:tcPr>
            <w:tcW w:w="2948" w:type="dxa"/>
            <w:shd w:val="clear" w:color="auto" w:fill="auto"/>
          </w:tcPr>
          <w:p w14:paraId="48C6B1CD" w14:textId="77777777" w:rsidR="00DB3263" w:rsidRPr="004A5DA2" w:rsidRDefault="00DB3263" w:rsidP="00BF13D8">
            <w:pPr>
              <w:tabs>
                <w:tab w:val="left" w:pos="540"/>
              </w:tabs>
              <w:contextualSpacing/>
              <w:jc w:val="center"/>
            </w:pPr>
            <w:r w:rsidRPr="004A5DA2">
              <w:rPr>
                <w:lang w:val="ru-RU"/>
              </w:rPr>
              <w:t>Индикаторы достижения компетенции</w:t>
            </w:r>
          </w:p>
        </w:tc>
        <w:tc>
          <w:tcPr>
            <w:tcW w:w="3402" w:type="dxa"/>
            <w:shd w:val="clear" w:color="auto" w:fill="auto"/>
          </w:tcPr>
          <w:p w14:paraId="099FE409" w14:textId="77777777" w:rsidR="00DB3263" w:rsidRPr="004A5DA2" w:rsidRDefault="00DB3263" w:rsidP="00BF13D8">
            <w:pPr>
              <w:tabs>
                <w:tab w:val="left" w:pos="540"/>
              </w:tabs>
              <w:contextualSpacing/>
              <w:jc w:val="center"/>
              <w:rPr>
                <w:lang w:val="ru-RU"/>
              </w:rPr>
            </w:pPr>
            <w:r w:rsidRPr="004A5DA2">
              <w:rPr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3263" w:rsidRPr="006E02B3" w14:paraId="6AD2D420" w14:textId="77777777" w:rsidTr="00BF13D8">
        <w:trPr>
          <w:trHeight w:val="1221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D01CC" w14:textId="77777777" w:rsidR="00DB3263" w:rsidRPr="002F24C9" w:rsidRDefault="00DB3263" w:rsidP="00BF13D8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  <w:r w:rsidRPr="002F24C9">
              <w:rPr>
                <w:lang w:val="ru-RU"/>
              </w:rPr>
              <w:t>ПКН-2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AD4F1" w14:textId="77777777" w:rsidR="00DB3263" w:rsidRPr="002F24C9" w:rsidRDefault="00DB3263" w:rsidP="00BF13D8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2F24C9">
              <w:rPr>
                <w:lang w:val="ru-RU"/>
              </w:rPr>
              <w:t xml:space="preserve"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</w:t>
            </w:r>
          </w:p>
        </w:tc>
        <w:tc>
          <w:tcPr>
            <w:tcW w:w="2948" w:type="dxa"/>
          </w:tcPr>
          <w:p w14:paraId="0247CF43" w14:textId="77777777" w:rsidR="00DB3263" w:rsidRPr="002F24C9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1. </w:t>
            </w:r>
            <w:r w:rsidRPr="006C539F">
              <w:rPr>
                <w:rFonts w:eastAsia="Calibri"/>
                <w:lang w:val="ru-RU"/>
              </w:rPr>
              <w:t xml:space="preserve">Осуществляет постановку исследовательских и прикладных задач.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6E92D" w14:textId="77777777" w:rsidR="00DB3263" w:rsidRPr="005F266D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val="ru-RU"/>
              </w:rPr>
            </w:pPr>
            <w:r w:rsidRPr="00EF52DC">
              <w:rPr>
                <w:rFonts w:eastAsia="Calibri"/>
                <w:b/>
                <w:lang w:val="ru-RU"/>
              </w:rPr>
              <w:t>Знать</w:t>
            </w:r>
            <w:r w:rsidRPr="005F266D">
              <w:rPr>
                <w:rFonts w:eastAsia="Calibri"/>
                <w:lang w:val="ru-RU"/>
              </w:rPr>
              <w:t>:</w:t>
            </w:r>
            <w:r w:rsidRPr="00EE6B9E">
              <w:rPr>
                <w:lang w:val="ru-RU"/>
              </w:rPr>
              <w:t xml:space="preserve"> современны</w:t>
            </w:r>
            <w:r>
              <w:rPr>
                <w:lang w:val="ru-RU"/>
              </w:rPr>
              <w:t>е</w:t>
            </w:r>
            <w:r w:rsidRPr="00EE6B9E">
              <w:rPr>
                <w:lang w:val="ru-RU"/>
              </w:rPr>
              <w:t xml:space="preserve"> метод</w:t>
            </w:r>
            <w:r>
              <w:rPr>
                <w:lang w:val="ru-RU"/>
              </w:rPr>
              <w:t>ы</w:t>
            </w:r>
            <w:r w:rsidRPr="00EE6B9E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постановки проектно-исследовательских задач.</w:t>
            </w:r>
          </w:p>
          <w:p w14:paraId="108C20CB" w14:textId="77777777" w:rsidR="00DB3263" w:rsidRPr="008A4F89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highlight w:val="yellow"/>
                <w:lang w:val="ru-RU"/>
              </w:rPr>
            </w:pPr>
            <w:r w:rsidRPr="00EF52DC">
              <w:rPr>
                <w:rFonts w:eastAsia="Calibri"/>
                <w:b/>
                <w:lang w:val="ru-RU"/>
              </w:rPr>
              <w:t>Уметь</w:t>
            </w:r>
            <w:r w:rsidRPr="005F266D">
              <w:rPr>
                <w:rFonts w:eastAsia="Calibri"/>
                <w:lang w:val="ru-RU"/>
              </w:rPr>
              <w:t>:</w:t>
            </w:r>
            <w:r w:rsidRPr="00EE6B9E">
              <w:rPr>
                <w:lang w:val="ru-RU"/>
              </w:rPr>
              <w:t xml:space="preserve"> выбирать наиболее эффективные методы </w:t>
            </w:r>
            <w:r>
              <w:rPr>
                <w:lang w:val="ru-RU"/>
              </w:rPr>
              <w:t xml:space="preserve">принятия инновационных </w:t>
            </w:r>
            <w:r w:rsidRPr="00EE6B9E">
              <w:rPr>
                <w:lang w:val="ru-RU"/>
              </w:rPr>
              <w:t>решени</w:t>
            </w:r>
            <w:r>
              <w:rPr>
                <w:lang w:val="ru-RU"/>
              </w:rPr>
              <w:t>й.</w:t>
            </w:r>
          </w:p>
        </w:tc>
      </w:tr>
      <w:tr w:rsidR="00DB3263" w:rsidRPr="006E02B3" w14:paraId="44A42725" w14:textId="77777777" w:rsidTr="00BF13D8">
        <w:trPr>
          <w:trHeight w:val="416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0BB4C" w14:textId="77777777" w:rsidR="00DB3263" w:rsidRPr="002F24C9" w:rsidRDefault="00DB3263" w:rsidP="00BF13D8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BE2D33" w14:textId="77777777" w:rsidR="00DB3263" w:rsidRPr="002F24C9" w:rsidRDefault="00DB3263" w:rsidP="00BF13D8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48" w:type="dxa"/>
          </w:tcPr>
          <w:p w14:paraId="71D8C827" w14:textId="77777777" w:rsidR="00DB3263" w:rsidRPr="002F24C9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2.</w:t>
            </w:r>
            <w:r w:rsidRPr="006C539F">
              <w:rPr>
                <w:rFonts w:eastAsia="Calibri"/>
                <w:lang w:val="ru-RU"/>
              </w:rPr>
              <w:t xml:space="preserve"> Выбирает формы, методы и инструменты реализации исследовательских и прикладных задач.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7D13" w14:textId="77777777" w:rsidR="00DB3263" w:rsidRPr="005F266D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val="ru-RU"/>
              </w:rPr>
            </w:pPr>
            <w:r w:rsidRPr="00EF52DC">
              <w:rPr>
                <w:rFonts w:eastAsia="Calibri"/>
                <w:b/>
                <w:lang w:val="ru-RU"/>
              </w:rPr>
              <w:t>Знать</w:t>
            </w:r>
            <w:r>
              <w:rPr>
                <w:rFonts w:eastAsia="Calibri"/>
                <w:lang w:val="ru-RU"/>
              </w:rPr>
              <w:t xml:space="preserve">: </w:t>
            </w:r>
            <w:r w:rsidRPr="00EE6B9E">
              <w:rPr>
                <w:lang w:val="ru-RU"/>
              </w:rPr>
              <w:t>современны</w:t>
            </w:r>
            <w:r>
              <w:rPr>
                <w:lang w:val="ru-RU"/>
              </w:rPr>
              <w:t xml:space="preserve">е </w:t>
            </w:r>
            <w:r w:rsidRPr="00D56BA8">
              <w:rPr>
                <w:lang w:val="ru-RU"/>
              </w:rPr>
              <w:t>метод</w:t>
            </w:r>
            <w:r>
              <w:rPr>
                <w:lang w:val="ru-RU"/>
              </w:rPr>
              <w:t>ы</w:t>
            </w:r>
            <w:r w:rsidRPr="00D56BA8">
              <w:rPr>
                <w:lang w:val="ru-RU"/>
              </w:rPr>
              <w:t xml:space="preserve"> реализации исследовательских и прикладных задач</w:t>
            </w:r>
            <w:r>
              <w:rPr>
                <w:lang w:val="ru-RU"/>
              </w:rPr>
              <w:t>.</w:t>
            </w:r>
          </w:p>
          <w:p w14:paraId="636213F2" w14:textId="77777777" w:rsidR="00DB3263" w:rsidRPr="00665FFA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highlight w:val="yellow"/>
                <w:lang w:val="ru-RU"/>
              </w:rPr>
            </w:pPr>
            <w:r w:rsidRPr="00EF52DC">
              <w:rPr>
                <w:rFonts w:eastAsia="Calibri"/>
                <w:b/>
                <w:lang w:val="ru-RU"/>
              </w:rPr>
              <w:t>Уметь</w:t>
            </w:r>
            <w:r w:rsidRPr="005F266D">
              <w:rPr>
                <w:rFonts w:eastAsia="Calibri"/>
                <w:lang w:val="ru-RU"/>
              </w:rPr>
              <w:t>:</w:t>
            </w:r>
            <w:r>
              <w:rPr>
                <w:rFonts w:eastAsia="Calibri"/>
                <w:lang w:val="ru-RU"/>
              </w:rPr>
              <w:t xml:space="preserve"> применять </w:t>
            </w:r>
            <w:r w:rsidRPr="00D56BA8">
              <w:rPr>
                <w:lang w:val="ru-RU"/>
              </w:rPr>
              <w:t>инструменты реализации исследовательских и прикладных задач</w:t>
            </w:r>
            <w:r>
              <w:rPr>
                <w:lang w:val="ru-RU"/>
              </w:rPr>
              <w:t>.</w:t>
            </w:r>
          </w:p>
        </w:tc>
      </w:tr>
      <w:tr w:rsidR="00DB3263" w:rsidRPr="006E02B3" w14:paraId="162DD5FE" w14:textId="77777777" w:rsidTr="00BF13D8">
        <w:trPr>
          <w:trHeight w:val="416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E966C" w14:textId="77777777" w:rsidR="00DB3263" w:rsidRPr="002F24C9" w:rsidRDefault="00DB3263" w:rsidP="00BF13D8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DA139" w14:textId="77777777" w:rsidR="00DB3263" w:rsidRPr="002F24C9" w:rsidRDefault="00DB3263" w:rsidP="00BF13D8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48" w:type="dxa"/>
          </w:tcPr>
          <w:p w14:paraId="31FEE871" w14:textId="77777777" w:rsidR="00DB3263" w:rsidRPr="006C539F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3.</w:t>
            </w:r>
            <w:r w:rsidRPr="006C539F">
              <w:rPr>
                <w:rFonts w:eastAsia="Calibri"/>
                <w:lang w:val="ru-RU"/>
              </w:rPr>
              <w:t xml:space="preserve"> Демонстрирует владение современными информационными технологиями.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FDA3" w14:textId="77777777" w:rsidR="00DB3263" w:rsidRPr="005F266D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val="ru-RU"/>
              </w:rPr>
            </w:pPr>
            <w:r w:rsidRPr="00EF52DC">
              <w:rPr>
                <w:rFonts w:eastAsia="Calibri"/>
                <w:b/>
                <w:lang w:val="ru-RU"/>
              </w:rPr>
              <w:t>Знать</w:t>
            </w:r>
            <w:r>
              <w:rPr>
                <w:rFonts w:eastAsia="Calibri"/>
                <w:lang w:val="ru-RU"/>
              </w:rPr>
              <w:t xml:space="preserve">: набор </w:t>
            </w:r>
            <w:r w:rsidRPr="00D56BA8">
              <w:rPr>
                <w:lang w:val="ru-RU"/>
              </w:rPr>
              <w:t>современны</w:t>
            </w:r>
            <w:r>
              <w:rPr>
                <w:lang w:val="ru-RU"/>
              </w:rPr>
              <w:t>х</w:t>
            </w:r>
            <w:r w:rsidRPr="00D56BA8">
              <w:rPr>
                <w:lang w:val="ru-RU"/>
              </w:rPr>
              <w:t xml:space="preserve"> информационны</w:t>
            </w:r>
            <w:r>
              <w:rPr>
                <w:lang w:val="ru-RU"/>
              </w:rPr>
              <w:t>х программ и</w:t>
            </w:r>
            <w:r w:rsidRPr="00D56BA8">
              <w:rPr>
                <w:lang w:val="ru-RU"/>
              </w:rPr>
              <w:t xml:space="preserve"> технологи</w:t>
            </w:r>
            <w:r>
              <w:rPr>
                <w:lang w:val="ru-RU"/>
              </w:rPr>
              <w:t>й.</w:t>
            </w:r>
          </w:p>
          <w:p w14:paraId="683A0DBC" w14:textId="77777777" w:rsidR="00DB3263" w:rsidRPr="00665FFA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highlight w:val="yellow"/>
                <w:lang w:val="ru-RU"/>
              </w:rPr>
            </w:pPr>
            <w:r w:rsidRPr="00EF52DC">
              <w:rPr>
                <w:rFonts w:eastAsia="Calibri"/>
                <w:b/>
                <w:lang w:val="ru-RU"/>
              </w:rPr>
              <w:t>Уметь</w:t>
            </w:r>
            <w:r w:rsidRPr="005F266D">
              <w:rPr>
                <w:rFonts w:eastAsia="Calibri"/>
                <w:lang w:val="ru-RU"/>
              </w:rPr>
              <w:t>:</w:t>
            </w:r>
            <w:r>
              <w:rPr>
                <w:rFonts w:eastAsia="Calibri"/>
                <w:lang w:val="ru-RU"/>
              </w:rPr>
              <w:t xml:space="preserve"> использовать </w:t>
            </w:r>
            <w:r w:rsidRPr="00D56BA8">
              <w:rPr>
                <w:lang w:val="ru-RU"/>
              </w:rPr>
              <w:t>современны</w:t>
            </w:r>
            <w:r>
              <w:rPr>
                <w:lang w:val="ru-RU"/>
              </w:rPr>
              <w:t>е</w:t>
            </w:r>
            <w:r w:rsidRPr="00D56BA8">
              <w:rPr>
                <w:lang w:val="ru-RU"/>
              </w:rPr>
              <w:t xml:space="preserve"> информационны</w:t>
            </w:r>
            <w:r>
              <w:rPr>
                <w:lang w:val="ru-RU"/>
              </w:rPr>
              <w:t xml:space="preserve">е </w:t>
            </w:r>
            <w:r w:rsidRPr="00D56BA8">
              <w:rPr>
                <w:lang w:val="ru-RU"/>
              </w:rPr>
              <w:t>технологи</w:t>
            </w:r>
            <w:r>
              <w:rPr>
                <w:lang w:val="ru-RU"/>
              </w:rPr>
              <w:t>и</w:t>
            </w:r>
          </w:p>
        </w:tc>
      </w:tr>
      <w:tr w:rsidR="00DB3263" w:rsidRPr="006E02B3" w14:paraId="5D17B22D" w14:textId="77777777" w:rsidTr="00BF13D8">
        <w:trPr>
          <w:trHeight w:val="416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772BF0" w14:textId="77777777" w:rsidR="00DB3263" w:rsidRPr="002F24C9" w:rsidRDefault="00DB3263" w:rsidP="00BF13D8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D9F02" w14:textId="77777777" w:rsidR="00DB3263" w:rsidRPr="002F24C9" w:rsidRDefault="00DB3263" w:rsidP="00BF13D8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48" w:type="dxa"/>
          </w:tcPr>
          <w:p w14:paraId="1E29DD48" w14:textId="77777777" w:rsidR="00DB3263" w:rsidRPr="006C539F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4.</w:t>
            </w:r>
            <w:r w:rsidRPr="006C539F">
              <w:rPr>
                <w:rFonts w:eastAsia="Calibri"/>
                <w:lang w:val="ru-RU"/>
              </w:rPr>
              <w:t xml:space="preserve"> Выбирает и использует необходимое прикладное программное обеспечение в зависимости от решаемых</w:t>
            </w:r>
            <w:r>
              <w:rPr>
                <w:rFonts w:eastAsia="Calibri"/>
                <w:lang w:val="ru-RU"/>
              </w:rPr>
              <w:t xml:space="preserve"> </w:t>
            </w:r>
            <w:r w:rsidRPr="006C539F">
              <w:rPr>
                <w:rFonts w:eastAsia="Calibri"/>
                <w:lang w:val="ru-RU"/>
              </w:rPr>
              <w:t>задач.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C68F" w14:textId="77777777" w:rsidR="00DB3263" w:rsidRPr="005F266D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val="ru-RU"/>
              </w:rPr>
            </w:pPr>
            <w:r w:rsidRPr="00EF52DC">
              <w:rPr>
                <w:rFonts w:eastAsia="Calibri"/>
                <w:b/>
                <w:lang w:val="ru-RU"/>
              </w:rPr>
              <w:t>Знать</w:t>
            </w:r>
            <w:r>
              <w:rPr>
                <w:rFonts w:eastAsia="Calibri"/>
                <w:lang w:val="ru-RU"/>
              </w:rPr>
              <w:t xml:space="preserve">: </w:t>
            </w:r>
            <w:r w:rsidRPr="00D56BA8">
              <w:rPr>
                <w:lang w:val="ru-RU"/>
              </w:rPr>
              <w:t>прикладно</w:t>
            </w:r>
            <w:r>
              <w:rPr>
                <w:lang w:val="ru-RU"/>
              </w:rPr>
              <w:t>е</w:t>
            </w:r>
            <w:r w:rsidRPr="00D56BA8">
              <w:rPr>
                <w:lang w:val="ru-RU"/>
              </w:rPr>
              <w:t xml:space="preserve"> программно</w:t>
            </w:r>
            <w:r>
              <w:rPr>
                <w:lang w:val="ru-RU"/>
              </w:rPr>
              <w:t>е</w:t>
            </w:r>
            <w:r w:rsidRPr="00D56BA8">
              <w:rPr>
                <w:lang w:val="ru-RU"/>
              </w:rPr>
              <w:t xml:space="preserve"> обеспечени</w:t>
            </w:r>
            <w:r>
              <w:rPr>
                <w:lang w:val="ru-RU"/>
              </w:rPr>
              <w:t>е</w:t>
            </w:r>
            <w:r w:rsidRPr="00D56BA8">
              <w:rPr>
                <w:lang w:val="ru-RU"/>
              </w:rPr>
              <w:t xml:space="preserve"> решаемых зада</w:t>
            </w:r>
            <w:r>
              <w:rPr>
                <w:lang w:val="ru-RU"/>
              </w:rPr>
              <w:t>ч.</w:t>
            </w:r>
          </w:p>
          <w:p w14:paraId="694026A7" w14:textId="77777777" w:rsidR="00DB3263" w:rsidRPr="00665FFA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highlight w:val="yellow"/>
                <w:lang w:val="ru-RU"/>
              </w:rPr>
            </w:pPr>
            <w:r w:rsidRPr="00EF52DC">
              <w:rPr>
                <w:rFonts w:eastAsia="Calibri"/>
                <w:b/>
                <w:lang w:val="ru-RU"/>
              </w:rPr>
              <w:t>Уметь</w:t>
            </w:r>
            <w:r w:rsidRPr="005F266D">
              <w:rPr>
                <w:rFonts w:eastAsia="Calibri"/>
                <w:lang w:val="ru-RU"/>
              </w:rPr>
              <w:t>:</w:t>
            </w:r>
            <w:r>
              <w:rPr>
                <w:rFonts w:eastAsia="Calibri"/>
                <w:lang w:val="ru-RU"/>
              </w:rPr>
              <w:t xml:space="preserve"> </w:t>
            </w:r>
            <w:r w:rsidRPr="00D56BA8">
              <w:rPr>
                <w:lang w:val="ru-RU"/>
              </w:rPr>
              <w:t>использ</w:t>
            </w:r>
            <w:r>
              <w:rPr>
                <w:lang w:val="ru-RU"/>
              </w:rPr>
              <w:t>овать</w:t>
            </w:r>
            <w:r w:rsidRPr="00D56BA8">
              <w:rPr>
                <w:lang w:val="ru-RU"/>
              </w:rPr>
              <w:t xml:space="preserve"> необходимое программное обеспечение в зависимости от решаемых задач</w:t>
            </w:r>
            <w:r>
              <w:rPr>
                <w:lang w:val="ru-RU"/>
              </w:rPr>
              <w:t>.</w:t>
            </w:r>
          </w:p>
        </w:tc>
      </w:tr>
      <w:tr w:rsidR="00DB3263" w:rsidRPr="006E02B3" w14:paraId="58081AEA" w14:textId="77777777" w:rsidTr="00BF13D8">
        <w:trPr>
          <w:trHeight w:val="416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B5C8F" w14:textId="77777777" w:rsidR="00DB3263" w:rsidRPr="002F24C9" w:rsidRDefault="00DB3263" w:rsidP="00BF13D8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ACF96" w14:textId="77777777" w:rsidR="00DB3263" w:rsidRPr="002F24C9" w:rsidRDefault="00DB3263" w:rsidP="00BF13D8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48" w:type="dxa"/>
          </w:tcPr>
          <w:p w14:paraId="36BA8E3A" w14:textId="77777777" w:rsidR="00DB3263" w:rsidRPr="006C539F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5.</w:t>
            </w:r>
            <w:r w:rsidRPr="006C539F">
              <w:rPr>
                <w:rFonts w:eastAsia="Calibri"/>
                <w:lang w:val="ru-RU"/>
              </w:rPr>
              <w:t xml:space="preserve"> Разрабатывает методические и </w:t>
            </w:r>
            <w:r w:rsidRPr="006C539F">
              <w:rPr>
                <w:rFonts w:eastAsia="Calibri"/>
                <w:lang w:val="ru-RU"/>
              </w:rPr>
              <w:lastRenderedPageBreak/>
              <w:t>нормативные документы на основе результатов проведенных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F0DA7" w14:textId="77777777" w:rsidR="00DB3263" w:rsidRPr="005F266D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val="ru-RU"/>
              </w:rPr>
            </w:pPr>
            <w:r w:rsidRPr="00EF52DC">
              <w:rPr>
                <w:rFonts w:eastAsia="Calibri"/>
                <w:b/>
                <w:lang w:val="ru-RU"/>
              </w:rPr>
              <w:lastRenderedPageBreak/>
              <w:t>Знать</w:t>
            </w:r>
            <w:r>
              <w:rPr>
                <w:rFonts w:eastAsia="Calibri"/>
                <w:lang w:val="ru-RU"/>
              </w:rPr>
              <w:t>: порядок р</w:t>
            </w:r>
            <w:r w:rsidRPr="00D56BA8">
              <w:rPr>
                <w:lang w:val="ru-RU"/>
              </w:rPr>
              <w:t>азраб</w:t>
            </w:r>
            <w:r>
              <w:rPr>
                <w:lang w:val="ru-RU"/>
              </w:rPr>
              <w:t>отки</w:t>
            </w:r>
            <w:r w:rsidRPr="00D56BA8">
              <w:rPr>
                <w:lang w:val="ru-RU"/>
              </w:rPr>
              <w:t xml:space="preserve"> методическ</w:t>
            </w:r>
            <w:r>
              <w:rPr>
                <w:lang w:val="ru-RU"/>
              </w:rPr>
              <w:t>ого обеспечения по</w:t>
            </w:r>
            <w:r w:rsidRPr="00D56BA8">
              <w:rPr>
                <w:lang w:val="ru-RU"/>
              </w:rPr>
              <w:t xml:space="preserve"> </w:t>
            </w:r>
            <w:r w:rsidRPr="00D56BA8">
              <w:rPr>
                <w:lang w:val="ru-RU"/>
              </w:rPr>
              <w:lastRenderedPageBreak/>
              <w:t>результат</w:t>
            </w:r>
            <w:r>
              <w:rPr>
                <w:lang w:val="ru-RU"/>
              </w:rPr>
              <w:t>ам</w:t>
            </w:r>
            <w:r w:rsidRPr="00D56BA8">
              <w:rPr>
                <w:lang w:val="ru-RU"/>
              </w:rPr>
              <w:t xml:space="preserve"> проведенных исследований</w:t>
            </w:r>
            <w:r>
              <w:rPr>
                <w:lang w:val="ru-RU"/>
              </w:rPr>
              <w:t>.</w:t>
            </w:r>
          </w:p>
          <w:p w14:paraId="46EB9D8E" w14:textId="77777777" w:rsidR="00DB3263" w:rsidRPr="00665FFA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highlight w:val="yellow"/>
                <w:lang w:val="ru-RU"/>
              </w:rPr>
            </w:pPr>
            <w:r w:rsidRPr="00EF52DC">
              <w:rPr>
                <w:rFonts w:eastAsia="Calibri"/>
                <w:b/>
                <w:lang w:val="ru-RU"/>
              </w:rPr>
              <w:t>Уметь</w:t>
            </w:r>
            <w:r w:rsidRPr="005F266D">
              <w:rPr>
                <w:rFonts w:eastAsia="Calibri"/>
                <w:lang w:val="ru-RU"/>
              </w:rPr>
              <w:t>:</w:t>
            </w:r>
            <w:r>
              <w:rPr>
                <w:rFonts w:eastAsia="Calibri"/>
                <w:lang w:val="ru-RU"/>
              </w:rPr>
              <w:t xml:space="preserve"> р</w:t>
            </w:r>
            <w:r w:rsidRPr="00D56BA8">
              <w:rPr>
                <w:lang w:val="ru-RU"/>
              </w:rPr>
              <w:t>азраб</w:t>
            </w:r>
            <w:r>
              <w:rPr>
                <w:lang w:val="ru-RU"/>
              </w:rPr>
              <w:t xml:space="preserve">атывать </w:t>
            </w:r>
            <w:r w:rsidRPr="00D56BA8">
              <w:rPr>
                <w:lang w:val="ru-RU"/>
              </w:rPr>
              <w:t>методическ</w:t>
            </w:r>
            <w:r>
              <w:rPr>
                <w:lang w:val="ru-RU"/>
              </w:rPr>
              <w:t>ое обеспечение и нормативные документы по</w:t>
            </w:r>
            <w:r w:rsidRPr="00D56BA8">
              <w:rPr>
                <w:lang w:val="ru-RU"/>
              </w:rPr>
              <w:t xml:space="preserve"> результат</w:t>
            </w:r>
            <w:r>
              <w:rPr>
                <w:lang w:val="ru-RU"/>
              </w:rPr>
              <w:t>ам</w:t>
            </w:r>
            <w:r w:rsidRPr="00D56BA8">
              <w:rPr>
                <w:lang w:val="ru-RU"/>
              </w:rPr>
              <w:t xml:space="preserve"> проведенных исследований</w:t>
            </w:r>
            <w:r>
              <w:rPr>
                <w:lang w:val="ru-RU"/>
              </w:rPr>
              <w:t>.</w:t>
            </w:r>
          </w:p>
        </w:tc>
      </w:tr>
      <w:tr w:rsidR="00DB3263" w:rsidRPr="006E02B3" w14:paraId="11867845" w14:textId="77777777" w:rsidTr="00BF13D8">
        <w:trPr>
          <w:trHeight w:val="41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D640A" w14:textId="77777777" w:rsidR="00DB3263" w:rsidRPr="00F159CC" w:rsidRDefault="00DB3263" w:rsidP="00BF13D8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  <w:r w:rsidRPr="00F159CC">
              <w:rPr>
                <w:lang w:val="ru-RU"/>
              </w:rPr>
              <w:lastRenderedPageBreak/>
              <w:t>ПКН-7</w:t>
            </w:r>
          </w:p>
        </w:tc>
        <w:tc>
          <w:tcPr>
            <w:tcW w:w="2296" w:type="dxa"/>
            <w:vMerge w:val="restart"/>
          </w:tcPr>
          <w:p w14:paraId="18F3B617" w14:textId="77777777" w:rsidR="00DB3263" w:rsidRPr="00307B38" w:rsidRDefault="00DB3263" w:rsidP="00BF13D8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307B38">
              <w:rPr>
                <w:lang w:val="ru-RU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5DC1" w14:textId="77777777" w:rsidR="00DB3263" w:rsidRPr="00307B38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  <w:r w:rsidRPr="00307B38">
              <w:rPr>
                <w:rFonts w:eastAsia="Calibri"/>
                <w:lang w:val="ru-RU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  <w:p w14:paraId="2822A74E" w14:textId="77777777" w:rsidR="00DB3263" w:rsidRPr="00307B38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2E48" w14:textId="77777777" w:rsidR="00DB3263" w:rsidRPr="00163C34" w:rsidRDefault="00DB3263" w:rsidP="00BF13D8">
            <w:pPr>
              <w:shd w:val="clear" w:color="auto" w:fill="FFFFFF"/>
              <w:rPr>
                <w:lang w:val="ru-RU" w:eastAsia="ru-RU"/>
              </w:rPr>
            </w:pPr>
            <w:r w:rsidRPr="00EF52DC">
              <w:rPr>
                <w:b/>
                <w:lang w:val="ru-RU" w:eastAsia="ru-RU"/>
              </w:rPr>
              <w:t>Знать</w:t>
            </w:r>
            <w:r w:rsidRPr="00163C34">
              <w:rPr>
                <w:lang w:val="ru-RU" w:eastAsia="ru-RU"/>
              </w:rPr>
              <w:t xml:space="preserve">: сферу применения </w:t>
            </w:r>
            <w:r>
              <w:rPr>
                <w:lang w:val="ru-RU" w:eastAsia="ru-RU"/>
              </w:rPr>
              <w:t>корпоративных финансов и проблематику внедрения управления</w:t>
            </w:r>
            <w:r w:rsidRPr="00800442">
              <w:rPr>
                <w:lang w:val="ru-RU" w:eastAsia="ru-RU"/>
              </w:rPr>
              <w:t xml:space="preserve"> устойчивым развитием бизнеса</w:t>
            </w:r>
            <w:r w:rsidRPr="00163C34">
              <w:rPr>
                <w:lang w:val="ru-RU" w:eastAsia="ru-RU"/>
              </w:rPr>
              <w:t>.</w:t>
            </w:r>
          </w:p>
          <w:p w14:paraId="47F15CEB" w14:textId="77777777" w:rsidR="00DB3263" w:rsidRPr="005D7978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lang w:val="ru-RU"/>
              </w:rPr>
            </w:pPr>
            <w:r w:rsidRPr="00EF52DC">
              <w:rPr>
                <w:b/>
                <w:lang w:val="ru-RU" w:eastAsia="ru-RU"/>
              </w:rPr>
              <w:t>Уметь</w:t>
            </w:r>
            <w:r w:rsidRPr="00163C34">
              <w:rPr>
                <w:lang w:val="ru-RU" w:eastAsia="ru-RU"/>
              </w:rPr>
              <w:t xml:space="preserve">: применять профессиональные знания </w:t>
            </w:r>
            <w:r w:rsidRPr="00F159CC">
              <w:rPr>
                <w:lang w:val="ru-RU"/>
              </w:rPr>
              <w:t>в просветительской деятельности в области финансовой грамотности</w:t>
            </w:r>
            <w:r>
              <w:rPr>
                <w:lang w:val="ru-RU"/>
              </w:rPr>
              <w:t>.</w:t>
            </w:r>
          </w:p>
        </w:tc>
      </w:tr>
      <w:tr w:rsidR="00DB3263" w:rsidRPr="006E02B3" w14:paraId="72F8526A" w14:textId="77777777" w:rsidTr="00BF13D8">
        <w:trPr>
          <w:trHeight w:val="3972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09AD2" w14:textId="77777777" w:rsidR="00DB3263" w:rsidRPr="00F159CC" w:rsidRDefault="00DB3263" w:rsidP="00BF13D8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06D7C" w14:textId="77777777" w:rsidR="00DB3263" w:rsidRPr="00307B38" w:rsidRDefault="00DB3263" w:rsidP="00BF13D8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53059" w14:textId="77777777" w:rsidR="00DB3263" w:rsidRPr="00307B38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  <w:r w:rsidRPr="00307B38">
              <w:rPr>
                <w:rFonts w:eastAsia="Calibri"/>
                <w:lang w:val="ru-RU"/>
              </w:rPr>
              <w:t>2. Демонстрирует умение готовить учебно-методическое обеспечение  и реализовывать программы финансовой грамотности для разных категорий обучаемых.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C9B61" w14:textId="77777777" w:rsidR="00DB3263" w:rsidRPr="00163C34" w:rsidRDefault="00DB3263" w:rsidP="00BF13D8">
            <w:pPr>
              <w:shd w:val="clear" w:color="auto" w:fill="FFFFFF"/>
              <w:rPr>
                <w:lang w:val="ru-RU" w:eastAsia="ru-RU"/>
              </w:rPr>
            </w:pPr>
            <w:r w:rsidRPr="00EF52DC">
              <w:rPr>
                <w:b/>
                <w:lang w:val="ru-RU" w:eastAsia="ru-RU"/>
              </w:rPr>
              <w:t>Знать</w:t>
            </w:r>
            <w:r w:rsidRPr="00163C34">
              <w:rPr>
                <w:lang w:val="ru-RU" w:eastAsia="ru-RU"/>
              </w:rPr>
              <w:t xml:space="preserve">: современные информационные технологии разработки бизнес-моделей в </w:t>
            </w:r>
            <w:r>
              <w:rPr>
                <w:lang w:val="ru-RU" w:eastAsia="ru-RU"/>
              </w:rPr>
              <w:t xml:space="preserve">области устойчивого развития, </w:t>
            </w:r>
            <w:r w:rsidRPr="00380E81">
              <w:rPr>
                <w:lang w:val="ru-RU" w:eastAsia="ru-RU"/>
              </w:rPr>
              <w:t>экологического, социального и корпоративного управления</w:t>
            </w:r>
            <w:r>
              <w:rPr>
                <w:lang w:val="ru-RU" w:eastAsia="ru-RU"/>
              </w:rPr>
              <w:t>.</w:t>
            </w:r>
          </w:p>
          <w:p w14:paraId="6F7191EE" w14:textId="77777777" w:rsidR="00DB3263" w:rsidRPr="005D7978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lang w:val="ru-RU"/>
              </w:rPr>
            </w:pPr>
            <w:r w:rsidRPr="00EF52DC">
              <w:rPr>
                <w:b/>
                <w:lang w:val="ru-RU" w:eastAsia="ru-RU"/>
              </w:rPr>
              <w:t>Уметь</w:t>
            </w:r>
            <w:r w:rsidRPr="00163C34">
              <w:rPr>
                <w:lang w:val="ru-RU" w:eastAsia="ru-RU"/>
              </w:rPr>
              <w:t xml:space="preserve">: </w:t>
            </w:r>
            <w:r>
              <w:rPr>
                <w:lang w:val="ru-RU" w:eastAsia="ru-RU"/>
              </w:rPr>
              <w:t xml:space="preserve">разрабатывать предложения в рамках подготовки комплексных управленческих решений </w:t>
            </w:r>
            <w:r w:rsidRPr="00FE3069">
              <w:rPr>
                <w:lang w:val="ru-RU" w:eastAsia="ru-RU"/>
              </w:rPr>
              <w:t xml:space="preserve">по трансформации </w:t>
            </w:r>
            <w:r>
              <w:rPr>
                <w:lang w:val="ru-RU" w:eastAsia="ru-RU"/>
              </w:rPr>
              <w:t xml:space="preserve">финансовых </w:t>
            </w:r>
            <w:r w:rsidRPr="00FE3069">
              <w:rPr>
                <w:lang w:val="ru-RU" w:eastAsia="ru-RU"/>
              </w:rPr>
              <w:t>стратегий, технологий управления компаниями</w:t>
            </w:r>
            <w:r>
              <w:rPr>
                <w:lang w:val="ru-RU" w:eastAsia="ru-RU"/>
              </w:rPr>
              <w:t xml:space="preserve"> и</w:t>
            </w:r>
            <w:r w:rsidRPr="00FE3069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подразделениями</w:t>
            </w:r>
            <w:r w:rsidRPr="00163C34">
              <w:rPr>
                <w:lang w:val="ru-RU" w:eastAsia="ru-RU"/>
              </w:rPr>
              <w:t>.</w:t>
            </w:r>
          </w:p>
        </w:tc>
      </w:tr>
      <w:tr w:rsidR="00DB3263" w:rsidRPr="006E02B3" w14:paraId="57FA474F" w14:textId="77777777" w:rsidTr="00BF13D8">
        <w:trPr>
          <w:trHeight w:val="41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EAF8F" w14:textId="77777777" w:rsidR="00DB3263" w:rsidRPr="00307B38" w:rsidRDefault="00DB3263" w:rsidP="00BF13D8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  <w:r w:rsidRPr="00307B38">
              <w:rPr>
                <w:lang w:val="ru-RU"/>
              </w:rPr>
              <w:t>УК-4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21CEF4" w14:textId="77777777" w:rsidR="00DB3263" w:rsidRPr="00307B38" w:rsidRDefault="00DB3263" w:rsidP="00BF13D8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307B38">
              <w:rPr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1D7D" w14:textId="77777777" w:rsidR="00DB3263" w:rsidRPr="00307B38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  <w:r w:rsidRPr="00307B38">
              <w:rPr>
                <w:lang w:val="ru-RU"/>
              </w:rPr>
              <w:t>1. 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11CC0" w14:textId="77777777" w:rsidR="00DB3263" w:rsidRPr="00163C34" w:rsidRDefault="00DB3263" w:rsidP="00BF13D8">
            <w:pPr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EF52DC">
              <w:rPr>
                <w:rFonts w:eastAsiaTheme="minorHAnsi"/>
                <w:b/>
                <w:lang w:val="ru-RU"/>
              </w:rPr>
              <w:t>Знать</w:t>
            </w:r>
            <w:r w:rsidRPr="00163C34">
              <w:rPr>
                <w:rFonts w:eastAsiaTheme="minorHAnsi"/>
                <w:lang w:val="ru-RU"/>
              </w:rPr>
              <w:t>: о разнообразия культур в процессе межкультурного взаимодействия.</w:t>
            </w:r>
          </w:p>
          <w:p w14:paraId="2B28D183" w14:textId="77777777" w:rsidR="00DB3263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rPr>
                <w:rFonts w:eastAsia="Calibri"/>
                <w:b/>
                <w:lang w:val="ru-RU"/>
              </w:rPr>
            </w:pPr>
            <w:r w:rsidRPr="00EF52DC">
              <w:rPr>
                <w:rFonts w:eastAsiaTheme="minorHAnsi"/>
                <w:b/>
                <w:lang w:val="ru-RU"/>
              </w:rPr>
              <w:t>Уметь</w:t>
            </w:r>
            <w:r w:rsidRPr="00163C34">
              <w:rPr>
                <w:rFonts w:eastAsiaTheme="minorHAnsi"/>
                <w:lang w:val="ru-RU"/>
              </w:rPr>
              <w:t>: проявлять понимание разнообразия культур в процессе межкультурного взаимодействия.</w:t>
            </w:r>
          </w:p>
        </w:tc>
      </w:tr>
      <w:tr w:rsidR="00DB3263" w:rsidRPr="006E02B3" w14:paraId="7BFFAA7F" w14:textId="77777777" w:rsidTr="00BF13D8">
        <w:trPr>
          <w:trHeight w:val="416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E8ECC" w14:textId="77777777" w:rsidR="00DB3263" w:rsidRPr="00307B38" w:rsidRDefault="00DB3263" w:rsidP="00BF13D8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08ED91" w14:textId="77777777" w:rsidR="00DB3263" w:rsidRPr="00307B38" w:rsidRDefault="00DB3263" w:rsidP="00BF13D8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EBC20" w14:textId="77777777" w:rsidR="00DB3263" w:rsidRPr="00307B38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  <w:r w:rsidRPr="00307B38">
              <w:rPr>
                <w:lang w:val="ru-RU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3F98E" w14:textId="77777777" w:rsidR="00DB3263" w:rsidRPr="00163C34" w:rsidRDefault="00DB3263" w:rsidP="00BF13D8">
            <w:pPr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EF52DC">
              <w:rPr>
                <w:rFonts w:eastAsiaTheme="minorHAnsi"/>
                <w:b/>
                <w:lang w:val="ru-RU"/>
              </w:rPr>
              <w:t>Знать</w:t>
            </w:r>
            <w:r w:rsidRPr="00163C34">
              <w:rPr>
                <w:rFonts w:eastAsiaTheme="minorHAnsi"/>
                <w:lang w:val="ru-RU"/>
              </w:rPr>
              <w:t>: о разнообразия культур в процессе межкультурного взаимодействия.</w:t>
            </w:r>
          </w:p>
          <w:p w14:paraId="1D19A5F0" w14:textId="77777777" w:rsidR="00DB3263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rPr>
                <w:rFonts w:eastAsia="Calibri"/>
                <w:b/>
                <w:lang w:val="ru-RU"/>
              </w:rPr>
            </w:pPr>
            <w:r w:rsidRPr="00EF52DC">
              <w:rPr>
                <w:rFonts w:eastAsiaTheme="minorHAnsi"/>
                <w:b/>
                <w:lang w:val="ru-RU"/>
              </w:rPr>
              <w:t>Уметь</w:t>
            </w:r>
            <w:r w:rsidRPr="00163C34">
              <w:rPr>
                <w:rFonts w:eastAsiaTheme="minorHAnsi"/>
                <w:lang w:val="ru-RU"/>
              </w:rPr>
              <w:t>: проявлять понимание разнообразия культур в процессе межкультурного взаимодействия.</w:t>
            </w:r>
          </w:p>
        </w:tc>
      </w:tr>
      <w:tr w:rsidR="00DB3263" w:rsidRPr="006E02B3" w14:paraId="7FA1FA6D" w14:textId="77777777" w:rsidTr="00BF13D8">
        <w:trPr>
          <w:trHeight w:val="416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C0D3" w14:textId="77777777" w:rsidR="00DB3263" w:rsidRPr="00307B38" w:rsidRDefault="00DB3263" w:rsidP="00BF13D8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2DB4" w14:textId="77777777" w:rsidR="00DB3263" w:rsidRPr="00307B38" w:rsidRDefault="00DB3263" w:rsidP="00BF13D8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E11" w14:textId="77777777" w:rsidR="00DB3263" w:rsidRPr="00307B38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  <w:r w:rsidRPr="00307B38">
              <w:rPr>
                <w:lang w:val="ru-RU"/>
              </w:rPr>
              <w:t xml:space="preserve"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</w:t>
            </w:r>
            <w:r w:rsidRPr="00307B38">
              <w:rPr>
                <w:lang w:val="ru-RU"/>
              </w:rPr>
              <w:lastRenderedPageBreak/>
              <w:t>оценки партнеров по взаимодействию.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A5D8D" w14:textId="77777777" w:rsidR="00DB3263" w:rsidRPr="00163C34" w:rsidRDefault="00DB3263" w:rsidP="00BF13D8">
            <w:pPr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EF52DC">
              <w:rPr>
                <w:rFonts w:eastAsiaTheme="minorHAnsi"/>
                <w:b/>
                <w:lang w:val="ru-RU"/>
              </w:rPr>
              <w:lastRenderedPageBreak/>
              <w:t>Знать</w:t>
            </w:r>
            <w:r w:rsidRPr="00163C34">
              <w:rPr>
                <w:rFonts w:eastAsiaTheme="minorHAnsi"/>
                <w:lang w:val="ru-RU"/>
              </w:rPr>
              <w:t>: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14:paraId="55F3A8DD" w14:textId="77777777" w:rsidR="00DB3263" w:rsidRPr="00F159CC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eastAsia="Calibri"/>
                <w:b/>
                <w:lang w:val="ru-RU"/>
              </w:rPr>
            </w:pPr>
            <w:r w:rsidRPr="00EF52DC">
              <w:rPr>
                <w:rFonts w:eastAsiaTheme="minorHAnsi"/>
                <w:b/>
                <w:lang w:val="ru-RU"/>
              </w:rPr>
              <w:lastRenderedPageBreak/>
              <w:t>Уметь</w:t>
            </w:r>
            <w:r w:rsidRPr="00163C34">
              <w:rPr>
                <w:rFonts w:eastAsiaTheme="minorHAnsi"/>
                <w:lang w:val="ru-RU"/>
              </w:rPr>
              <w:t>: 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  <w:r>
              <w:rPr>
                <w:rFonts w:eastAsiaTheme="minorHAnsi"/>
                <w:lang w:val="ru-RU"/>
              </w:rPr>
              <w:t>.</w:t>
            </w:r>
          </w:p>
        </w:tc>
      </w:tr>
      <w:tr w:rsidR="00DB3263" w:rsidRPr="006E02B3" w14:paraId="5677AE5E" w14:textId="77777777" w:rsidTr="00BF13D8">
        <w:trPr>
          <w:trHeight w:val="41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12721" w14:textId="77777777" w:rsidR="00DB3263" w:rsidRDefault="00DB3263" w:rsidP="00BF13D8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У</w:t>
            </w:r>
            <w:r w:rsidRPr="00F159CC">
              <w:rPr>
                <w:lang w:val="ru-RU"/>
              </w:rPr>
              <w:t>К-</w:t>
            </w:r>
            <w:r>
              <w:rPr>
                <w:lang w:val="ru-RU"/>
              </w:rPr>
              <w:t>5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16D676" w14:textId="77777777" w:rsidR="00DB3263" w:rsidRPr="00F248B9" w:rsidRDefault="00DB3263" w:rsidP="00BF13D8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F248B9">
              <w:rPr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E2C8F" w14:textId="77777777" w:rsidR="00DB3263" w:rsidRPr="00BF46FC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2"/>
              <w:contextualSpacing/>
              <w:rPr>
                <w:rFonts w:eastAsia="Calibri"/>
                <w:lang w:val="ru-RU"/>
              </w:rPr>
            </w:pPr>
            <w:r>
              <w:rPr>
                <w:lang w:val="ru-RU"/>
              </w:rPr>
              <w:t xml:space="preserve">1. </w:t>
            </w:r>
            <w:r w:rsidRPr="00871854">
              <w:rPr>
                <w:lang w:val="ru-RU"/>
              </w:rPr>
              <w:t>Организовывает работу в команде, ставит цели командной работы.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2C8F" w14:textId="77777777" w:rsidR="00DB3263" w:rsidRPr="00163C34" w:rsidRDefault="00DB3263" w:rsidP="00BF13D8">
            <w:pPr>
              <w:pStyle w:val="Default"/>
            </w:pPr>
            <w:r w:rsidRPr="00EF52DC">
              <w:rPr>
                <w:b/>
              </w:rPr>
              <w:t>Знать</w:t>
            </w:r>
            <w:r w:rsidRPr="00163C34">
              <w:t>: методы командной работы.</w:t>
            </w:r>
          </w:p>
          <w:p w14:paraId="3C6A5625" w14:textId="77777777" w:rsidR="00DB3263" w:rsidRPr="006036DA" w:rsidRDefault="00DB3263" w:rsidP="00BF13D8">
            <w:pPr>
              <w:tabs>
                <w:tab w:val="left" w:pos="540"/>
              </w:tabs>
              <w:ind w:right="-104"/>
              <w:contextualSpacing/>
              <w:rPr>
                <w:b/>
                <w:lang w:val="ru-RU"/>
              </w:rPr>
            </w:pPr>
            <w:r w:rsidRPr="00EF52DC">
              <w:rPr>
                <w:b/>
                <w:lang w:val="ru-RU"/>
              </w:rPr>
              <w:t>Уметь</w:t>
            </w:r>
            <w:r w:rsidRPr="006036DA">
              <w:rPr>
                <w:lang w:val="ru-RU"/>
              </w:rPr>
              <w:t>: организовывать работу в команде, ставить цели командной работы.</w:t>
            </w:r>
          </w:p>
        </w:tc>
      </w:tr>
      <w:tr w:rsidR="00DB3263" w:rsidRPr="006E02B3" w14:paraId="2E93914A" w14:textId="77777777" w:rsidTr="00BF13D8">
        <w:trPr>
          <w:trHeight w:val="416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93FB0" w14:textId="77777777" w:rsidR="00DB3263" w:rsidRPr="00F159CC" w:rsidRDefault="00DB3263" w:rsidP="00BF13D8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D203A" w14:textId="77777777" w:rsidR="00DB3263" w:rsidRPr="00F248B9" w:rsidRDefault="00DB3263" w:rsidP="00BF13D8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A0A04" w14:textId="77777777" w:rsidR="00DB3263" w:rsidRPr="00BF46FC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2"/>
              <w:contextualSpacing/>
              <w:rPr>
                <w:rFonts w:eastAsia="Calibri"/>
                <w:lang w:val="ru-RU"/>
              </w:rPr>
            </w:pPr>
            <w:r>
              <w:rPr>
                <w:lang w:val="ru-RU"/>
              </w:rPr>
              <w:t xml:space="preserve">2. </w:t>
            </w:r>
            <w:r w:rsidRPr="00871854">
              <w:rPr>
                <w:lang w:val="ru-RU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F1716" w14:textId="77777777" w:rsidR="00DB3263" w:rsidRPr="00163C34" w:rsidRDefault="00DB3263" w:rsidP="00BF13D8">
            <w:pPr>
              <w:pStyle w:val="Default"/>
            </w:pPr>
            <w:r w:rsidRPr="00EF52DC">
              <w:rPr>
                <w:b/>
              </w:rPr>
              <w:t>Знать</w:t>
            </w:r>
            <w:r w:rsidRPr="00163C34">
              <w:t>: способы разработки командной стратегии для достижения поставленной цели на основе задач и методов их решения.</w:t>
            </w:r>
          </w:p>
          <w:p w14:paraId="6415ACD0" w14:textId="77777777" w:rsidR="00DB3263" w:rsidRPr="006036DA" w:rsidRDefault="00DB3263" w:rsidP="00BF13D8">
            <w:pPr>
              <w:tabs>
                <w:tab w:val="left" w:pos="540"/>
              </w:tabs>
              <w:ind w:right="-104"/>
              <w:contextualSpacing/>
              <w:rPr>
                <w:rFonts w:eastAsia="Calibri"/>
                <w:b/>
                <w:lang w:val="ru-RU"/>
              </w:rPr>
            </w:pPr>
            <w:r w:rsidRPr="00EF52DC">
              <w:rPr>
                <w:b/>
                <w:lang w:val="ru-RU"/>
              </w:rPr>
              <w:t>Уметь</w:t>
            </w:r>
            <w:r w:rsidRPr="006036DA">
              <w:rPr>
                <w:lang w:val="ru-RU"/>
              </w:rPr>
              <w:t>: разрабатывать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DB3263" w:rsidRPr="006E02B3" w14:paraId="505CCC40" w14:textId="77777777" w:rsidTr="00BF13D8">
        <w:trPr>
          <w:trHeight w:val="416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82AC" w14:textId="77777777" w:rsidR="00DB3263" w:rsidRDefault="00DB3263" w:rsidP="00BF13D8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E291" w14:textId="77777777" w:rsidR="00DB3263" w:rsidRPr="00F248B9" w:rsidRDefault="00DB3263" w:rsidP="00BF13D8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A5AD" w14:textId="77777777" w:rsidR="00DB3263" w:rsidRPr="00BF46FC" w:rsidRDefault="00DB3263" w:rsidP="00BF13D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2"/>
              <w:contextualSpacing/>
              <w:rPr>
                <w:rFonts w:eastAsia="Calibri"/>
                <w:lang w:val="ru-RU"/>
              </w:rPr>
            </w:pPr>
            <w:r>
              <w:rPr>
                <w:lang w:val="ru-RU"/>
              </w:rPr>
              <w:t xml:space="preserve">3. </w:t>
            </w:r>
            <w:r w:rsidRPr="00163C34">
              <w:rPr>
                <w:lang w:val="ru-RU"/>
              </w:rPr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69EE4" w14:textId="77777777" w:rsidR="00DB3263" w:rsidRPr="00163C34" w:rsidRDefault="00DB3263" w:rsidP="00BF13D8">
            <w:pPr>
              <w:pStyle w:val="Default"/>
            </w:pPr>
            <w:r w:rsidRPr="00EF52DC">
              <w:rPr>
                <w:b/>
              </w:rPr>
              <w:t>Знать</w:t>
            </w:r>
            <w:r w:rsidRPr="00163C34">
              <w:t>: меры ответственности за принятые организационно-управленческие решения.</w:t>
            </w:r>
          </w:p>
          <w:p w14:paraId="4CEA376A" w14:textId="77777777" w:rsidR="00DB3263" w:rsidRPr="006036DA" w:rsidRDefault="00DB3263" w:rsidP="00BF13D8">
            <w:pPr>
              <w:tabs>
                <w:tab w:val="left" w:pos="540"/>
              </w:tabs>
              <w:ind w:right="-104"/>
              <w:contextualSpacing/>
              <w:rPr>
                <w:b/>
                <w:lang w:val="ru-RU"/>
              </w:rPr>
            </w:pPr>
            <w:r w:rsidRPr="00EF52DC">
              <w:rPr>
                <w:b/>
                <w:lang w:val="ru-RU"/>
              </w:rPr>
              <w:t>Уметь</w:t>
            </w:r>
            <w:r w:rsidRPr="006036DA">
              <w:rPr>
                <w:lang w:val="ru-RU"/>
              </w:rPr>
              <w:t>: принимать ответственность за принятые организационно - управленческие решения.</w:t>
            </w:r>
          </w:p>
        </w:tc>
      </w:tr>
    </w:tbl>
    <w:p w14:paraId="34AFC459" w14:textId="77777777" w:rsidR="00616E28" w:rsidRPr="00616E28" w:rsidRDefault="00616E28" w:rsidP="00DB3263">
      <w:pPr>
        <w:pStyle w:val="1"/>
        <w:spacing w:before="0" w:after="0" w:line="360" w:lineRule="auto"/>
        <w:ind w:firstLine="709"/>
        <w:rPr>
          <w:sz w:val="16"/>
          <w:szCs w:val="16"/>
          <w:lang w:val="ru-RU"/>
        </w:rPr>
      </w:pPr>
      <w:bookmarkStart w:id="13" w:name="_Toc187323"/>
      <w:bookmarkStart w:id="14" w:name="_Toc403559293"/>
      <w:bookmarkEnd w:id="12"/>
    </w:p>
    <w:p w14:paraId="45159D0B" w14:textId="1F590209" w:rsidR="00C70FFB" w:rsidRPr="008A5903" w:rsidRDefault="00C70FFB" w:rsidP="008A5903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15" w:name="_Toc178086432"/>
      <w:r w:rsidRPr="008A5903">
        <w:rPr>
          <w:sz w:val="28"/>
          <w:szCs w:val="28"/>
          <w:lang w:val="ru-RU"/>
        </w:rPr>
        <w:t xml:space="preserve">4. Место практики в структуре </w:t>
      </w:r>
      <w:r w:rsidR="00AD0188">
        <w:rPr>
          <w:sz w:val="28"/>
          <w:szCs w:val="28"/>
          <w:lang w:val="ru-RU"/>
        </w:rPr>
        <w:t xml:space="preserve">основной </w:t>
      </w:r>
      <w:r w:rsidRPr="008A5903">
        <w:rPr>
          <w:sz w:val="28"/>
          <w:szCs w:val="28"/>
          <w:lang w:val="ru-RU"/>
        </w:rPr>
        <w:t>образовательной программы</w:t>
      </w:r>
      <w:bookmarkEnd w:id="13"/>
      <w:bookmarkEnd w:id="15"/>
    </w:p>
    <w:p w14:paraId="4AE98E16" w14:textId="2816F3A6" w:rsidR="00AA458A" w:rsidRPr="00D506F5" w:rsidRDefault="00AA458A" w:rsidP="00AA458A">
      <w:pPr>
        <w:pStyle w:val="Style32"/>
        <w:widowControl/>
        <w:spacing w:line="360" w:lineRule="auto"/>
        <w:ind w:firstLine="567"/>
        <w:rPr>
          <w:rFonts w:eastAsia="Times New Roman"/>
          <w:bCs/>
          <w:sz w:val="28"/>
          <w:szCs w:val="28"/>
        </w:rPr>
      </w:pPr>
      <w:bookmarkStart w:id="16" w:name="_Hlk112187788"/>
      <w:bookmarkEnd w:id="14"/>
      <w:r w:rsidRPr="00D506F5">
        <w:rPr>
          <w:rStyle w:val="FontStyle89"/>
          <w:sz w:val="28"/>
          <w:szCs w:val="28"/>
        </w:rPr>
        <w:t>Учебная практика входит в блок</w:t>
      </w:r>
      <w:r>
        <w:rPr>
          <w:rStyle w:val="FontStyle89"/>
          <w:sz w:val="28"/>
          <w:szCs w:val="28"/>
        </w:rPr>
        <w:t xml:space="preserve"> 2</w:t>
      </w:r>
      <w:r w:rsidRPr="00D506F5">
        <w:rPr>
          <w:rStyle w:val="FontStyle89"/>
          <w:sz w:val="28"/>
          <w:szCs w:val="28"/>
        </w:rPr>
        <w:t xml:space="preserve"> «Практик</w:t>
      </w:r>
      <w:r w:rsidR="00307B38">
        <w:rPr>
          <w:rStyle w:val="FontStyle89"/>
          <w:sz w:val="28"/>
          <w:szCs w:val="28"/>
        </w:rPr>
        <w:t>а</w:t>
      </w:r>
      <w:r w:rsidRPr="00D506F5">
        <w:rPr>
          <w:rStyle w:val="FontStyle89"/>
          <w:sz w:val="28"/>
          <w:szCs w:val="28"/>
        </w:rPr>
        <w:t xml:space="preserve">, в том числе </w:t>
      </w:r>
      <w:r>
        <w:rPr>
          <w:rStyle w:val="FontStyle89"/>
          <w:sz w:val="28"/>
          <w:szCs w:val="28"/>
        </w:rPr>
        <w:t>н</w:t>
      </w:r>
      <w:r w:rsidRPr="00D506F5">
        <w:rPr>
          <w:rStyle w:val="FontStyle89"/>
          <w:sz w:val="28"/>
          <w:szCs w:val="28"/>
        </w:rPr>
        <w:t xml:space="preserve">аучно-исследовательская работа (НИР)» </w:t>
      </w:r>
      <w:r w:rsidRPr="00D506F5">
        <w:rPr>
          <w:bCs/>
          <w:sz w:val="28"/>
          <w:szCs w:val="28"/>
        </w:rPr>
        <w:t>и является обязательным разделом образовательной программы по направлению подготовки 38.04.01 «Экономика»</w:t>
      </w:r>
      <w:r w:rsidRPr="00D506F5">
        <w:rPr>
          <w:rStyle w:val="FontStyle89"/>
          <w:sz w:val="28"/>
          <w:szCs w:val="28"/>
        </w:rPr>
        <w:t xml:space="preserve"> направленность программы магистратуры «</w:t>
      </w:r>
      <w:r w:rsidR="00817799">
        <w:rPr>
          <w:rStyle w:val="FontStyle89"/>
          <w:sz w:val="28"/>
          <w:szCs w:val="28"/>
        </w:rPr>
        <w:t>Бизнес-среда и корпоративные ф</w:t>
      </w:r>
      <w:r w:rsidRPr="00AB3FC3">
        <w:rPr>
          <w:rStyle w:val="FontStyle89"/>
          <w:sz w:val="28"/>
          <w:szCs w:val="28"/>
        </w:rPr>
        <w:t>инансы</w:t>
      </w:r>
      <w:r w:rsidRPr="00D506F5">
        <w:rPr>
          <w:rStyle w:val="FontStyle89"/>
          <w:sz w:val="28"/>
          <w:szCs w:val="28"/>
        </w:rPr>
        <w:t>»</w:t>
      </w:r>
      <w:r w:rsidRPr="00D506F5">
        <w:rPr>
          <w:bCs/>
          <w:sz w:val="28"/>
          <w:szCs w:val="28"/>
        </w:rPr>
        <w:t xml:space="preserve"> </w:t>
      </w:r>
      <w:r w:rsidRPr="00D506F5">
        <w:rPr>
          <w:rStyle w:val="FontStyle89"/>
          <w:sz w:val="28"/>
          <w:szCs w:val="28"/>
        </w:rPr>
        <w:t xml:space="preserve">и представляет собой </w:t>
      </w:r>
      <w:r w:rsidRPr="00D506F5">
        <w:rPr>
          <w:rFonts w:eastAsia="Times New Roman"/>
          <w:bCs/>
          <w:sz w:val="28"/>
          <w:szCs w:val="28"/>
        </w:rPr>
        <w:t>вид учебной деятельности, направленной на формирование, закрепление,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</w:p>
    <w:p w14:paraId="40752F3F" w14:textId="2668BA10" w:rsidR="008A5903" w:rsidRPr="008A5903" w:rsidRDefault="008A5903" w:rsidP="008A590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A5903">
        <w:rPr>
          <w:sz w:val="28"/>
          <w:szCs w:val="28"/>
          <w:lang w:val="ru-RU"/>
        </w:rPr>
        <w:t xml:space="preserve">Учебная практика как часть образовательной программы носит учебно-ознакомительный характер, обеспечивает расширение и практическое применение профессиональных знаний, умений, навыков и компетенций, </w:t>
      </w:r>
      <w:r w:rsidRPr="008A5903">
        <w:rPr>
          <w:sz w:val="28"/>
          <w:szCs w:val="28"/>
          <w:lang w:val="ru-RU"/>
        </w:rPr>
        <w:lastRenderedPageBreak/>
        <w:t xml:space="preserve">полученных в ходе изучения дисциплин </w:t>
      </w:r>
      <w:r w:rsidR="000B328C">
        <w:rPr>
          <w:sz w:val="28"/>
          <w:szCs w:val="28"/>
          <w:lang w:val="ru-RU"/>
        </w:rPr>
        <w:t>магистерской программы</w:t>
      </w:r>
      <w:r w:rsidRPr="008A5903">
        <w:rPr>
          <w:sz w:val="28"/>
          <w:szCs w:val="28"/>
          <w:lang w:val="ru-RU"/>
        </w:rPr>
        <w:t xml:space="preserve">. </w:t>
      </w:r>
      <w:bookmarkEnd w:id="16"/>
      <w:r w:rsidRPr="008A5903">
        <w:rPr>
          <w:sz w:val="28"/>
          <w:szCs w:val="28"/>
          <w:lang w:val="ru-RU"/>
        </w:rPr>
        <w:t xml:space="preserve">Учебная практика призвана обеспечить функцию связующего звена между теоретическими знаниями, полученными при усвоении университетской образовательной программы, и практической деятельностью в области управления денежным оборотом и финансами организации-базы практики.  </w:t>
      </w:r>
    </w:p>
    <w:p w14:paraId="70742B71" w14:textId="77777777" w:rsidR="00F9185D" w:rsidRPr="000B328C" w:rsidRDefault="00F9185D" w:rsidP="000B328C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17" w:name="_Toc187324"/>
      <w:bookmarkStart w:id="18" w:name="_Toc178086433"/>
      <w:r w:rsidRPr="000B328C">
        <w:rPr>
          <w:sz w:val="28"/>
          <w:szCs w:val="28"/>
          <w:lang w:val="ru-RU"/>
        </w:rPr>
        <w:t xml:space="preserve">5. Объем </w:t>
      </w:r>
      <w:r w:rsidR="004A5DA2" w:rsidRPr="000B328C">
        <w:rPr>
          <w:sz w:val="28"/>
          <w:szCs w:val="28"/>
          <w:lang w:val="ru-RU"/>
        </w:rPr>
        <w:t>практики в</w:t>
      </w:r>
      <w:r w:rsidRPr="000B328C">
        <w:rPr>
          <w:sz w:val="28"/>
          <w:szCs w:val="28"/>
          <w:lang w:val="ru-RU"/>
        </w:rPr>
        <w:t xml:space="preserve"> зачетных единицах и ее продолжительность в неделях либо в академических часах</w:t>
      </w:r>
      <w:bookmarkEnd w:id="17"/>
      <w:bookmarkEnd w:id="18"/>
      <w:r w:rsidRPr="000B328C">
        <w:rPr>
          <w:sz w:val="28"/>
          <w:szCs w:val="28"/>
          <w:lang w:val="ru-RU"/>
        </w:rPr>
        <w:t xml:space="preserve"> </w:t>
      </w:r>
    </w:p>
    <w:p w14:paraId="40610FD4" w14:textId="518078D5" w:rsidR="00C40409" w:rsidRPr="00B152B8" w:rsidRDefault="00C40409" w:rsidP="00C4040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sz w:val="28"/>
          <w:szCs w:val="28"/>
          <w:lang w:val="ru-RU"/>
        </w:rPr>
        <w:t>Учебная практика проводится в сроки, определённые базовым учебным планом</w:t>
      </w:r>
      <w:r w:rsidR="003306A4" w:rsidRPr="003306A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3306A4">
        <w:rPr>
          <w:rFonts w:eastAsiaTheme="minorHAnsi"/>
          <w:color w:val="000000"/>
          <w:sz w:val="28"/>
          <w:szCs w:val="28"/>
          <w:lang w:val="ru-RU"/>
        </w:rPr>
        <w:t xml:space="preserve">и </w:t>
      </w:r>
      <w:r w:rsidR="003306A4" w:rsidRPr="0058482D">
        <w:rPr>
          <w:rFonts w:eastAsiaTheme="minorHAnsi"/>
          <w:color w:val="000000"/>
          <w:sz w:val="28"/>
          <w:szCs w:val="28"/>
          <w:lang w:val="ru-RU"/>
        </w:rPr>
        <w:t>включает в себя два основных этапа: прохождение учебной практики и подготовка аналитического отчета</w:t>
      </w:r>
      <w:r w:rsidRPr="0058482D">
        <w:rPr>
          <w:rFonts w:eastAsiaTheme="minorHAnsi"/>
          <w:sz w:val="28"/>
          <w:szCs w:val="28"/>
          <w:lang w:val="ru-RU"/>
        </w:rPr>
        <w:t xml:space="preserve">. Общая трудоемкость учебной практики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обучающихся по направлению подготовки 38.04.01 «Экономика»</w:t>
      </w:r>
      <w:r>
        <w:rPr>
          <w:rFonts w:eastAsiaTheme="minorHAnsi"/>
          <w:color w:val="000000"/>
          <w:sz w:val="28"/>
          <w:szCs w:val="28"/>
          <w:lang w:val="ru-RU"/>
        </w:rPr>
        <w:t>,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58482D">
        <w:rPr>
          <w:rStyle w:val="FontStyle89"/>
          <w:sz w:val="28"/>
          <w:szCs w:val="28"/>
          <w:lang w:val="ru-RU"/>
        </w:rPr>
        <w:t>направленность программы магистратуры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«</w:t>
      </w:r>
      <w:r w:rsidRPr="00C40409">
        <w:rPr>
          <w:rStyle w:val="FontStyle89"/>
          <w:sz w:val="28"/>
          <w:szCs w:val="28"/>
          <w:lang w:val="ru-RU"/>
        </w:rPr>
        <w:t>Бизнес-среда и корпоративные финансы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» -</w:t>
      </w:r>
      <w:r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3 зачетные единицы </w:t>
      </w:r>
      <w:r>
        <w:rPr>
          <w:rFonts w:eastAsiaTheme="minorHAnsi"/>
          <w:color w:val="000000"/>
          <w:sz w:val="28"/>
          <w:szCs w:val="28"/>
          <w:lang w:val="ru-RU"/>
        </w:rPr>
        <w:t xml:space="preserve">или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108 ч</w:t>
      </w:r>
      <w:r>
        <w:rPr>
          <w:rFonts w:eastAsiaTheme="minorHAnsi"/>
          <w:color w:val="000000"/>
          <w:sz w:val="28"/>
          <w:szCs w:val="28"/>
          <w:lang w:val="ru-RU"/>
        </w:rPr>
        <w:t>асов</w:t>
      </w:r>
      <w:r w:rsidR="00365B08">
        <w:rPr>
          <w:rFonts w:eastAsiaTheme="minorHAnsi"/>
          <w:color w:val="000000"/>
          <w:sz w:val="28"/>
          <w:szCs w:val="28"/>
          <w:lang w:val="ru-RU"/>
        </w:rPr>
        <w:t>,</w:t>
      </w:r>
      <w:r w:rsidR="00365B08" w:rsidRPr="00365B08">
        <w:rPr>
          <w:sz w:val="28"/>
          <w:szCs w:val="28"/>
          <w:lang w:val="ru-RU"/>
        </w:rPr>
        <w:t xml:space="preserve"> </w:t>
      </w:r>
      <w:r w:rsidR="00365B08">
        <w:rPr>
          <w:sz w:val="28"/>
          <w:szCs w:val="28"/>
          <w:lang w:val="ru-RU"/>
        </w:rPr>
        <w:t>в форме контактной работы – 4 часа.</w:t>
      </w:r>
      <w:r w:rsidR="00365B08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365B08" w:rsidRPr="00B152B8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365B08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14:paraId="66A91E24" w14:textId="1384F722" w:rsidR="00C40409" w:rsidRPr="0058482D" w:rsidRDefault="00C40409" w:rsidP="00C404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учебной практики - 2 недели в </w:t>
      </w:r>
      <w:r>
        <w:rPr>
          <w:rFonts w:eastAsiaTheme="minorHAnsi"/>
          <w:color w:val="000000"/>
          <w:sz w:val="28"/>
          <w:szCs w:val="28"/>
          <w:lang w:val="ru-RU"/>
        </w:rPr>
        <w:t>9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модуле. </w:t>
      </w:r>
    </w:p>
    <w:p w14:paraId="00F63B06" w14:textId="71F2080F" w:rsidR="00C40409" w:rsidRPr="0058482D" w:rsidRDefault="00C40409" w:rsidP="00C404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Вид промежуточной аттестации - зачет с оценкой.</w:t>
      </w:r>
    </w:p>
    <w:p w14:paraId="0093CC4B" w14:textId="3AC4DD0D" w:rsidR="00F9185D" w:rsidRPr="000B328C" w:rsidRDefault="00F9185D" w:rsidP="00465ECF">
      <w:pPr>
        <w:pStyle w:val="1"/>
        <w:spacing w:after="0" w:line="360" w:lineRule="auto"/>
        <w:ind w:firstLine="709"/>
        <w:rPr>
          <w:sz w:val="28"/>
          <w:szCs w:val="28"/>
          <w:lang w:val="ru-RU"/>
        </w:rPr>
      </w:pPr>
      <w:bookmarkStart w:id="19" w:name="_Toc187325"/>
      <w:bookmarkStart w:id="20" w:name="_Toc178086434"/>
      <w:r w:rsidRPr="000B328C">
        <w:rPr>
          <w:sz w:val="28"/>
          <w:szCs w:val="28"/>
          <w:lang w:val="ru-RU"/>
        </w:rPr>
        <w:t>6. Содержание практики</w:t>
      </w:r>
      <w:bookmarkEnd w:id="19"/>
      <w:bookmarkEnd w:id="20"/>
    </w:p>
    <w:p w14:paraId="4110F798" w14:textId="4C998A96" w:rsidR="00F9185D" w:rsidRPr="003B12E8" w:rsidRDefault="00F9185D" w:rsidP="003B12E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B12E8">
        <w:rPr>
          <w:sz w:val="28"/>
          <w:szCs w:val="28"/>
          <w:lang w:val="ru-RU"/>
        </w:rPr>
        <w:t xml:space="preserve">В процессе реализации </w:t>
      </w:r>
      <w:r w:rsidR="003B12E8" w:rsidRPr="003B12E8">
        <w:rPr>
          <w:sz w:val="28"/>
          <w:szCs w:val="28"/>
          <w:lang w:val="ru-RU"/>
        </w:rPr>
        <w:t xml:space="preserve">учебной практики </w:t>
      </w:r>
      <w:r w:rsidRPr="003B12E8">
        <w:rPr>
          <w:sz w:val="28"/>
          <w:szCs w:val="28"/>
          <w:lang w:val="ru-RU"/>
        </w:rPr>
        <w:t>студенты апробируют и осваивают разнообразные виды деятельности, включая проектировочную, организационную, коммуникативную, аналитико-оценочную, исследовательскую.</w:t>
      </w:r>
    </w:p>
    <w:p w14:paraId="2412856D" w14:textId="5A88E206" w:rsidR="00F9185D" w:rsidRPr="0035220B" w:rsidRDefault="007A5D40" w:rsidP="004A5DA2">
      <w:pPr>
        <w:spacing w:line="360" w:lineRule="auto"/>
        <w:ind w:firstLine="709"/>
        <w:jc w:val="both"/>
        <w:rPr>
          <w:sz w:val="28"/>
          <w:lang w:val="ru-RU"/>
        </w:rPr>
      </w:pPr>
      <w:r w:rsidRPr="0058482D">
        <w:rPr>
          <w:sz w:val="28"/>
          <w:szCs w:val="28"/>
          <w:lang w:val="ru-RU"/>
        </w:rPr>
        <w:t xml:space="preserve">В процессе прохождения учебной практики, обучающиеся приобретают первичные навыки профессиональной работы и решения практических задач, осуществляют сбор практического материала для подготовки отчета по практике. </w:t>
      </w:r>
      <w:r w:rsidR="00F9185D" w:rsidRPr="0035220B">
        <w:rPr>
          <w:sz w:val="28"/>
          <w:lang w:val="ru-RU"/>
        </w:rPr>
        <w:t xml:space="preserve">Основным результатом учебной практики, достижение которого обеспечивает ее содержание, является формирование умений, связанных с организацией, итогами, </w:t>
      </w:r>
      <w:r w:rsidR="00F9185D" w:rsidRPr="0035220B">
        <w:rPr>
          <w:sz w:val="28"/>
          <w:szCs w:val="28"/>
          <w:lang w:val="ru-RU"/>
        </w:rPr>
        <w:t xml:space="preserve">анализом финансово-хозяйственной деятельности и оценкой результатов анализа, а также коммуникативных умений, отражающих взаимодействия с людьми. </w:t>
      </w:r>
      <w:r w:rsidR="00F9185D" w:rsidRPr="0035220B">
        <w:rPr>
          <w:sz w:val="28"/>
          <w:lang w:val="ru-RU"/>
        </w:rPr>
        <w:t xml:space="preserve">Учебная практика способствует процессу социализации личности студента, переключению на новый вид деятельности, </w:t>
      </w:r>
      <w:r w:rsidR="00F9185D" w:rsidRPr="0035220B">
        <w:rPr>
          <w:sz w:val="28"/>
          <w:lang w:val="ru-RU"/>
        </w:rPr>
        <w:lastRenderedPageBreak/>
        <w:t>усвоению общественных норм, ценностей профессии, а также формированию персональной деловой культуры студентов.</w:t>
      </w:r>
    </w:p>
    <w:p w14:paraId="00D1A4BC" w14:textId="77777777" w:rsidR="00454478" w:rsidRPr="0058482D" w:rsidRDefault="00454478" w:rsidP="00454478">
      <w:pPr>
        <w:spacing w:line="360" w:lineRule="auto"/>
        <w:ind w:firstLine="709"/>
        <w:jc w:val="both"/>
        <w:rPr>
          <w:lang w:val="ru-RU"/>
        </w:rPr>
      </w:pPr>
      <w:r w:rsidRPr="0058482D">
        <w:rPr>
          <w:sz w:val="28"/>
          <w:szCs w:val="28"/>
          <w:lang w:val="ru-RU"/>
        </w:rPr>
        <w:t>Виды работ, которые обучающийся осваивает в рамках учебной практики для решения профессиональных задач в соответствии с видами профессиональной деятельности в форме контактной работы и в форме самостоятельной работы обучающихся:</w:t>
      </w:r>
    </w:p>
    <w:p w14:paraId="7630D3D4" w14:textId="77777777" w:rsidR="00F9185D" w:rsidRPr="00323D81" w:rsidRDefault="00F9185D" w:rsidP="00354ADF">
      <w:pPr>
        <w:jc w:val="right"/>
        <w:rPr>
          <w:bCs/>
          <w:sz w:val="28"/>
          <w:szCs w:val="28"/>
          <w:lang w:val="ru-RU"/>
        </w:rPr>
      </w:pPr>
      <w:r w:rsidRPr="00F9185D">
        <w:rPr>
          <w:bCs/>
          <w:sz w:val="28"/>
          <w:szCs w:val="28"/>
          <w:lang w:val="ru-RU"/>
        </w:rPr>
        <w:t>Таблица</w:t>
      </w:r>
      <w:r>
        <w:rPr>
          <w:bCs/>
          <w:sz w:val="28"/>
          <w:szCs w:val="28"/>
        </w:rPr>
        <w:t xml:space="preserve"> </w:t>
      </w:r>
      <w:r w:rsidR="00323D81">
        <w:rPr>
          <w:bCs/>
          <w:sz w:val="28"/>
          <w:szCs w:val="28"/>
          <w:lang w:val="ru-RU"/>
        </w:rPr>
        <w:t>3</w:t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5877"/>
        <w:gridCol w:w="1558"/>
      </w:tblGrid>
      <w:tr w:rsidR="00F9185D" w:rsidRPr="00800E34" w14:paraId="70EA933D" w14:textId="77777777" w:rsidTr="0056243E">
        <w:tc>
          <w:tcPr>
            <w:tcW w:w="1345" w:type="pct"/>
            <w:shd w:val="clear" w:color="auto" w:fill="auto"/>
          </w:tcPr>
          <w:p w14:paraId="4A3B61F4" w14:textId="71B64D9F" w:rsidR="00F9185D" w:rsidRPr="00616E28" w:rsidRDefault="00616E28" w:rsidP="002E1B99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Виды деятельности</w:t>
            </w:r>
          </w:p>
        </w:tc>
        <w:tc>
          <w:tcPr>
            <w:tcW w:w="2889" w:type="pct"/>
            <w:shd w:val="clear" w:color="auto" w:fill="auto"/>
          </w:tcPr>
          <w:p w14:paraId="6329BACF" w14:textId="20B433DE" w:rsidR="00F9185D" w:rsidRPr="0056243E" w:rsidRDefault="0056243E" w:rsidP="002E1B99">
            <w:pPr>
              <w:jc w:val="center"/>
              <w:rPr>
                <w:b/>
                <w:lang w:val="ru-RU"/>
              </w:rPr>
            </w:pPr>
            <w:r w:rsidRPr="0056243E">
              <w:rPr>
                <w:b/>
                <w:lang w:val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766" w:type="pct"/>
            <w:shd w:val="clear" w:color="auto" w:fill="auto"/>
          </w:tcPr>
          <w:p w14:paraId="78208250" w14:textId="11DE1CCD" w:rsidR="0056243E" w:rsidRDefault="00F9185D" w:rsidP="002E1B99">
            <w:pPr>
              <w:jc w:val="center"/>
              <w:rPr>
                <w:b/>
                <w:lang w:val="ru-RU"/>
              </w:rPr>
            </w:pPr>
            <w:bookmarkStart w:id="21" w:name="_Toc187328"/>
            <w:r w:rsidRPr="00800E34">
              <w:rPr>
                <w:b/>
                <w:lang w:val="ru-RU"/>
              </w:rPr>
              <w:t>Количество</w:t>
            </w:r>
          </w:p>
          <w:p w14:paraId="52F089FD" w14:textId="08DF432B" w:rsidR="00F9185D" w:rsidRPr="00800E34" w:rsidRDefault="00F9185D" w:rsidP="002E1B99">
            <w:pPr>
              <w:jc w:val="center"/>
              <w:rPr>
                <w:b/>
                <w:lang w:val="ru-RU"/>
              </w:rPr>
            </w:pPr>
            <w:r w:rsidRPr="00800E34">
              <w:rPr>
                <w:b/>
                <w:lang w:val="ru-RU"/>
              </w:rPr>
              <w:t>часов</w:t>
            </w:r>
            <w:bookmarkEnd w:id="21"/>
          </w:p>
        </w:tc>
      </w:tr>
      <w:tr w:rsidR="0056243E" w:rsidRPr="00800E34" w14:paraId="62352FF3" w14:textId="77777777" w:rsidTr="0056243E">
        <w:tc>
          <w:tcPr>
            <w:tcW w:w="1345" w:type="pct"/>
            <w:vMerge w:val="restart"/>
            <w:shd w:val="clear" w:color="auto" w:fill="auto"/>
          </w:tcPr>
          <w:p w14:paraId="721F6D50" w14:textId="3E42F3D4" w:rsidR="0056243E" w:rsidRPr="00800E34" w:rsidRDefault="0056243E" w:rsidP="0056243E">
            <w:pPr>
              <w:rPr>
                <w:bCs/>
                <w:lang w:val="ru-RU"/>
              </w:rPr>
            </w:pPr>
            <w:r w:rsidRPr="00454478">
              <w:rPr>
                <w:lang w:val="ru-RU"/>
              </w:rPr>
              <w:t xml:space="preserve">Экономическая деятельность, носящая </w:t>
            </w:r>
            <w:r>
              <w:rPr>
                <w:lang w:val="ru-RU"/>
              </w:rPr>
              <w:t>о</w:t>
            </w:r>
            <w:r w:rsidRPr="00800E34">
              <w:rPr>
                <w:bCs/>
                <w:lang w:val="ru-RU"/>
              </w:rPr>
              <w:t>рганизационный</w:t>
            </w:r>
            <w:r>
              <w:rPr>
                <w:bCs/>
                <w:lang w:val="ru-RU"/>
              </w:rPr>
              <w:t xml:space="preserve"> характер</w:t>
            </w:r>
          </w:p>
        </w:tc>
        <w:tc>
          <w:tcPr>
            <w:tcW w:w="2889" w:type="pct"/>
            <w:shd w:val="clear" w:color="auto" w:fill="auto"/>
          </w:tcPr>
          <w:p w14:paraId="3AB19478" w14:textId="77777777" w:rsidR="0056243E" w:rsidRPr="00800E34" w:rsidRDefault="0056243E" w:rsidP="00965364">
            <w:pPr>
              <w:rPr>
                <w:bCs/>
                <w:sz w:val="28"/>
                <w:szCs w:val="28"/>
                <w:lang w:val="ru-RU"/>
              </w:rPr>
            </w:pPr>
            <w:r w:rsidRPr="00800E34">
              <w:rPr>
                <w:lang w:val="ru-RU"/>
              </w:rPr>
              <w:t>Участие в организационном мероприятии, изучение основных условий и определяющих показателей финансово-хозяйственной деятельности базы практики</w:t>
            </w:r>
          </w:p>
        </w:tc>
        <w:tc>
          <w:tcPr>
            <w:tcW w:w="766" w:type="pct"/>
            <w:shd w:val="clear" w:color="auto" w:fill="auto"/>
          </w:tcPr>
          <w:p w14:paraId="4999838E" w14:textId="77777777" w:rsidR="0056243E" w:rsidRDefault="0056243E" w:rsidP="005C7567">
            <w:pPr>
              <w:jc w:val="center"/>
              <w:rPr>
                <w:bCs/>
                <w:lang w:val="ru-RU"/>
              </w:rPr>
            </w:pPr>
          </w:p>
          <w:p w14:paraId="2158AEC3" w14:textId="533E3992" w:rsidR="0056243E" w:rsidRPr="005C7567" w:rsidRDefault="0056243E" w:rsidP="005C7567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4 </w:t>
            </w:r>
          </w:p>
        </w:tc>
      </w:tr>
      <w:tr w:rsidR="0056243E" w:rsidRPr="00800E34" w14:paraId="2B41D2A8" w14:textId="77777777" w:rsidTr="0056243E">
        <w:tc>
          <w:tcPr>
            <w:tcW w:w="1345" w:type="pct"/>
            <w:vMerge/>
            <w:shd w:val="clear" w:color="auto" w:fill="auto"/>
          </w:tcPr>
          <w:p w14:paraId="057FFF94" w14:textId="7D54F291" w:rsidR="0056243E" w:rsidRPr="00800E34" w:rsidRDefault="0056243E" w:rsidP="00B212A1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2889" w:type="pct"/>
            <w:shd w:val="clear" w:color="auto" w:fill="auto"/>
          </w:tcPr>
          <w:p w14:paraId="1A7C8AD6" w14:textId="77777777" w:rsidR="0056243E" w:rsidRPr="00800E34" w:rsidRDefault="0056243E" w:rsidP="00B212A1">
            <w:pPr>
              <w:rPr>
                <w:bCs/>
                <w:sz w:val="28"/>
                <w:szCs w:val="28"/>
                <w:lang w:val="ru-RU"/>
              </w:rPr>
            </w:pPr>
            <w:r w:rsidRPr="00800E34">
              <w:rPr>
                <w:lang w:val="ru-RU"/>
              </w:rPr>
              <w:t>Ознакомление со структурой организации, структурой управления экономическим, в том числе финансовым блоком; квалификационными требованиями к должностям финансовых подразделений</w:t>
            </w:r>
          </w:p>
        </w:tc>
        <w:tc>
          <w:tcPr>
            <w:tcW w:w="766" w:type="pct"/>
            <w:shd w:val="clear" w:color="auto" w:fill="auto"/>
          </w:tcPr>
          <w:p w14:paraId="36E704D1" w14:textId="77777777" w:rsidR="0056243E" w:rsidRDefault="0056243E" w:rsidP="00B212A1">
            <w:pPr>
              <w:jc w:val="center"/>
              <w:rPr>
                <w:bCs/>
                <w:lang w:val="ru-RU"/>
              </w:rPr>
            </w:pPr>
          </w:p>
          <w:p w14:paraId="57B08DEE" w14:textId="153381F0" w:rsidR="0056243E" w:rsidRPr="005C7567" w:rsidRDefault="0056243E" w:rsidP="00B212A1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8 </w:t>
            </w:r>
          </w:p>
        </w:tc>
      </w:tr>
      <w:tr w:rsidR="0056243E" w:rsidRPr="00800E34" w14:paraId="29970953" w14:textId="77777777" w:rsidTr="0056243E">
        <w:tc>
          <w:tcPr>
            <w:tcW w:w="1345" w:type="pct"/>
            <w:vMerge/>
            <w:shd w:val="clear" w:color="auto" w:fill="auto"/>
          </w:tcPr>
          <w:p w14:paraId="4A564E62" w14:textId="3B1EAC80" w:rsidR="0056243E" w:rsidRPr="00800E34" w:rsidRDefault="0056243E" w:rsidP="00B212A1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2889" w:type="pct"/>
            <w:shd w:val="clear" w:color="auto" w:fill="auto"/>
          </w:tcPr>
          <w:p w14:paraId="6C09E296" w14:textId="77777777" w:rsidR="0056243E" w:rsidRPr="00800E34" w:rsidRDefault="0056243E" w:rsidP="00B212A1">
            <w:pPr>
              <w:rPr>
                <w:bCs/>
                <w:sz w:val="28"/>
                <w:szCs w:val="28"/>
                <w:lang w:val="ru-RU"/>
              </w:rPr>
            </w:pPr>
            <w:r w:rsidRPr="00800E34">
              <w:rPr>
                <w:lang w:val="ru-RU"/>
              </w:rPr>
              <w:t>Ознакомление с корпоративными программами, принципами финансового планирования составом и формой составления денежно-финансовых документов оперативного, текущего и стратегического планирования. Знакомство с перспективными направлениями деятельности организации.</w:t>
            </w:r>
          </w:p>
        </w:tc>
        <w:tc>
          <w:tcPr>
            <w:tcW w:w="766" w:type="pct"/>
            <w:shd w:val="clear" w:color="auto" w:fill="auto"/>
          </w:tcPr>
          <w:p w14:paraId="52467E4A" w14:textId="77777777" w:rsidR="0056243E" w:rsidRDefault="0056243E" w:rsidP="00B212A1">
            <w:pPr>
              <w:jc w:val="center"/>
              <w:rPr>
                <w:bCs/>
                <w:lang w:val="ru-RU"/>
              </w:rPr>
            </w:pPr>
          </w:p>
          <w:p w14:paraId="7567C900" w14:textId="740C9D3D" w:rsidR="0056243E" w:rsidRPr="005C7567" w:rsidRDefault="0056243E" w:rsidP="00B212A1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10 </w:t>
            </w:r>
          </w:p>
        </w:tc>
      </w:tr>
      <w:tr w:rsidR="0056243E" w:rsidRPr="00800E34" w14:paraId="41B5DC12" w14:textId="77777777" w:rsidTr="0056243E">
        <w:tc>
          <w:tcPr>
            <w:tcW w:w="1345" w:type="pct"/>
            <w:vMerge/>
            <w:shd w:val="clear" w:color="auto" w:fill="auto"/>
          </w:tcPr>
          <w:p w14:paraId="507281C5" w14:textId="03CDC74A" w:rsidR="0056243E" w:rsidRPr="00800E34" w:rsidRDefault="0056243E" w:rsidP="00B212A1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2889" w:type="pct"/>
            <w:shd w:val="clear" w:color="auto" w:fill="auto"/>
          </w:tcPr>
          <w:p w14:paraId="53E94E8A" w14:textId="77777777" w:rsidR="0056243E" w:rsidRPr="00800E34" w:rsidRDefault="0056243E" w:rsidP="00B212A1">
            <w:pPr>
              <w:rPr>
                <w:bCs/>
                <w:sz w:val="28"/>
                <w:szCs w:val="28"/>
                <w:lang w:val="ru-RU"/>
              </w:rPr>
            </w:pPr>
            <w:r w:rsidRPr="00800E34">
              <w:rPr>
                <w:lang w:val="ru-RU"/>
              </w:rPr>
              <w:t>Подготовка отчета по результатам прохождения учебной практики</w:t>
            </w:r>
          </w:p>
        </w:tc>
        <w:tc>
          <w:tcPr>
            <w:tcW w:w="766" w:type="pct"/>
            <w:shd w:val="clear" w:color="auto" w:fill="auto"/>
          </w:tcPr>
          <w:p w14:paraId="3876D428" w14:textId="22F93130" w:rsidR="0056243E" w:rsidRPr="005C7567" w:rsidRDefault="0056243E" w:rsidP="00B212A1">
            <w:pPr>
              <w:jc w:val="center"/>
              <w:rPr>
                <w:bCs/>
                <w:lang w:val="ru-RU"/>
              </w:rPr>
            </w:pPr>
            <w:r w:rsidRPr="005C7567">
              <w:rPr>
                <w:bCs/>
                <w:lang w:val="ru-RU"/>
              </w:rPr>
              <w:t xml:space="preserve">18 </w:t>
            </w:r>
          </w:p>
        </w:tc>
      </w:tr>
      <w:tr w:rsidR="0056243E" w:rsidRPr="00800E34" w14:paraId="2A81C6F7" w14:textId="77777777" w:rsidTr="0056243E">
        <w:tc>
          <w:tcPr>
            <w:tcW w:w="1345" w:type="pct"/>
            <w:vMerge w:val="restart"/>
            <w:shd w:val="clear" w:color="auto" w:fill="auto"/>
          </w:tcPr>
          <w:p w14:paraId="2D7D7790" w14:textId="15D8497F" w:rsidR="0056243E" w:rsidRPr="00800E34" w:rsidRDefault="0056243E" w:rsidP="0056243E">
            <w:pPr>
              <w:rPr>
                <w:bCs/>
                <w:lang w:val="ru-RU"/>
              </w:rPr>
            </w:pPr>
            <w:r w:rsidRPr="00454478">
              <w:rPr>
                <w:lang w:val="ru-RU"/>
              </w:rPr>
              <w:t>Экономическая деятельность, носящая</w:t>
            </w:r>
            <w:r>
              <w:rPr>
                <w:bCs/>
                <w:lang w:val="ru-RU"/>
              </w:rPr>
              <w:t xml:space="preserve"> научно-исследовательский характер</w:t>
            </w:r>
          </w:p>
        </w:tc>
        <w:tc>
          <w:tcPr>
            <w:tcW w:w="2889" w:type="pct"/>
            <w:shd w:val="clear" w:color="auto" w:fill="auto"/>
          </w:tcPr>
          <w:p w14:paraId="41609393" w14:textId="77777777" w:rsidR="0056243E" w:rsidRPr="00800E34" w:rsidRDefault="0056243E" w:rsidP="00965364">
            <w:pPr>
              <w:rPr>
                <w:bCs/>
                <w:sz w:val="28"/>
                <w:szCs w:val="28"/>
                <w:lang w:val="ru-RU"/>
              </w:rPr>
            </w:pPr>
            <w:r w:rsidRPr="00800E34">
              <w:rPr>
                <w:lang w:val="ru-RU"/>
              </w:rPr>
              <w:t>Изучение нормативных правовых актов, учредительных  и других документов, регламентирующих деятельность организации, в которой студент проходит практику</w:t>
            </w:r>
          </w:p>
        </w:tc>
        <w:tc>
          <w:tcPr>
            <w:tcW w:w="766" w:type="pct"/>
            <w:shd w:val="clear" w:color="auto" w:fill="auto"/>
          </w:tcPr>
          <w:p w14:paraId="310A3416" w14:textId="77777777" w:rsidR="0056243E" w:rsidRDefault="0056243E" w:rsidP="005C7567">
            <w:pPr>
              <w:jc w:val="center"/>
              <w:rPr>
                <w:bCs/>
                <w:lang w:val="ru-RU"/>
              </w:rPr>
            </w:pPr>
          </w:p>
          <w:p w14:paraId="6F7D06FB" w14:textId="4CE0B403" w:rsidR="0056243E" w:rsidRPr="005C7567" w:rsidRDefault="0056243E" w:rsidP="005C7567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8 </w:t>
            </w:r>
          </w:p>
        </w:tc>
      </w:tr>
      <w:tr w:rsidR="0056243E" w:rsidRPr="00800E34" w14:paraId="620ED73A" w14:textId="77777777" w:rsidTr="0056243E">
        <w:tc>
          <w:tcPr>
            <w:tcW w:w="1345" w:type="pct"/>
            <w:vMerge/>
            <w:shd w:val="clear" w:color="auto" w:fill="auto"/>
          </w:tcPr>
          <w:p w14:paraId="78670BDF" w14:textId="25885931" w:rsidR="0056243E" w:rsidRPr="00800E34" w:rsidRDefault="0056243E" w:rsidP="00800E34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2889" w:type="pct"/>
            <w:shd w:val="clear" w:color="auto" w:fill="auto"/>
          </w:tcPr>
          <w:p w14:paraId="243F6EF0" w14:textId="77777777" w:rsidR="0056243E" w:rsidRPr="00800E34" w:rsidRDefault="0056243E" w:rsidP="00965364">
            <w:pPr>
              <w:rPr>
                <w:bCs/>
                <w:sz w:val="28"/>
                <w:szCs w:val="28"/>
                <w:lang w:val="ru-RU"/>
              </w:rPr>
            </w:pPr>
            <w:r w:rsidRPr="00800E34">
              <w:rPr>
                <w:lang w:val="ru-RU"/>
              </w:rPr>
              <w:t>Сбор финансово-экономической информации о деятельности организации</w:t>
            </w:r>
          </w:p>
        </w:tc>
        <w:tc>
          <w:tcPr>
            <w:tcW w:w="766" w:type="pct"/>
            <w:shd w:val="clear" w:color="auto" w:fill="auto"/>
          </w:tcPr>
          <w:p w14:paraId="308FA9A8" w14:textId="77777777" w:rsidR="0056243E" w:rsidRDefault="0056243E" w:rsidP="00821CE6">
            <w:pPr>
              <w:jc w:val="center"/>
              <w:rPr>
                <w:bCs/>
                <w:lang w:val="ru-RU"/>
              </w:rPr>
            </w:pPr>
          </w:p>
          <w:p w14:paraId="126C5BEA" w14:textId="6366AC0F" w:rsidR="0056243E" w:rsidRPr="005C7567" w:rsidRDefault="0056243E" w:rsidP="00821CE6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18 </w:t>
            </w:r>
          </w:p>
        </w:tc>
      </w:tr>
      <w:tr w:rsidR="0056243E" w:rsidRPr="00800E34" w14:paraId="54EC4A03" w14:textId="77777777" w:rsidTr="0056243E">
        <w:tc>
          <w:tcPr>
            <w:tcW w:w="1345" w:type="pct"/>
            <w:vMerge/>
            <w:shd w:val="clear" w:color="auto" w:fill="auto"/>
          </w:tcPr>
          <w:p w14:paraId="6E63C740" w14:textId="7AD26E49" w:rsidR="0056243E" w:rsidRPr="00800E34" w:rsidRDefault="0056243E" w:rsidP="00800E34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2889" w:type="pct"/>
            <w:shd w:val="clear" w:color="auto" w:fill="auto"/>
          </w:tcPr>
          <w:p w14:paraId="04DFD3C5" w14:textId="77777777" w:rsidR="0056243E" w:rsidRPr="00800E34" w:rsidRDefault="0056243E" w:rsidP="00965364">
            <w:pPr>
              <w:rPr>
                <w:bCs/>
                <w:sz w:val="28"/>
                <w:szCs w:val="28"/>
                <w:lang w:val="ru-RU"/>
              </w:rPr>
            </w:pPr>
            <w:r w:rsidRPr="00800E34">
              <w:rPr>
                <w:lang w:val="ru-RU"/>
              </w:rPr>
              <w:t>Анализ финансово-экономической информации, в том числе первичный экспресс-анализ корпоративной отчетности</w:t>
            </w:r>
          </w:p>
        </w:tc>
        <w:tc>
          <w:tcPr>
            <w:tcW w:w="766" w:type="pct"/>
            <w:shd w:val="clear" w:color="auto" w:fill="auto"/>
          </w:tcPr>
          <w:p w14:paraId="19CBE73D" w14:textId="77777777" w:rsidR="0056243E" w:rsidRDefault="0056243E" w:rsidP="00821CE6">
            <w:pPr>
              <w:jc w:val="center"/>
              <w:rPr>
                <w:bCs/>
                <w:lang w:val="ru-RU"/>
              </w:rPr>
            </w:pPr>
          </w:p>
          <w:p w14:paraId="3E72CB41" w14:textId="74E39489" w:rsidR="0056243E" w:rsidRPr="005C7567" w:rsidRDefault="0056243E" w:rsidP="00821CE6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14 </w:t>
            </w:r>
          </w:p>
        </w:tc>
      </w:tr>
      <w:tr w:rsidR="0056243E" w:rsidRPr="00800E34" w14:paraId="502DCBED" w14:textId="77777777" w:rsidTr="0056243E">
        <w:tc>
          <w:tcPr>
            <w:tcW w:w="1345" w:type="pct"/>
            <w:vMerge/>
            <w:shd w:val="clear" w:color="auto" w:fill="auto"/>
          </w:tcPr>
          <w:p w14:paraId="07E04749" w14:textId="77777777" w:rsidR="0056243E" w:rsidRPr="00800E34" w:rsidRDefault="0056243E" w:rsidP="00800E34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2889" w:type="pct"/>
            <w:shd w:val="clear" w:color="auto" w:fill="auto"/>
          </w:tcPr>
          <w:p w14:paraId="421B681A" w14:textId="77777777" w:rsidR="0056243E" w:rsidRPr="00800E34" w:rsidRDefault="0056243E" w:rsidP="00965364">
            <w:pPr>
              <w:rPr>
                <w:bCs/>
                <w:sz w:val="28"/>
                <w:szCs w:val="28"/>
                <w:lang w:val="ru-RU"/>
              </w:rPr>
            </w:pPr>
            <w:r w:rsidRPr="00800E34">
              <w:rPr>
                <w:lang w:val="ru-RU"/>
              </w:rPr>
              <w:t>Ознакомление с материально-техническим обеспечением организации управления денежным оборотом и финансами базы практики, с программным обеспечением и использование его в практической деятельности</w:t>
            </w:r>
          </w:p>
        </w:tc>
        <w:tc>
          <w:tcPr>
            <w:tcW w:w="766" w:type="pct"/>
            <w:shd w:val="clear" w:color="auto" w:fill="auto"/>
          </w:tcPr>
          <w:p w14:paraId="30758A35" w14:textId="77777777" w:rsidR="0056243E" w:rsidRDefault="0056243E" w:rsidP="00821CE6">
            <w:pPr>
              <w:jc w:val="center"/>
              <w:rPr>
                <w:bCs/>
                <w:lang w:val="ru-RU"/>
              </w:rPr>
            </w:pPr>
          </w:p>
          <w:p w14:paraId="2843E826" w14:textId="59C64AD9" w:rsidR="0056243E" w:rsidRPr="005C7567" w:rsidRDefault="0056243E" w:rsidP="00821CE6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10 </w:t>
            </w:r>
          </w:p>
        </w:tc>
      </w:tr>
      <w:tr w:rsidR="0056243E" w:rsidRPr="00800E34" w14:paraId="16A3E8E2" w14:textId="77777777" w:rsidTr="0056243E">
        <w:tc>
          <w:tcPr>
            <w:tcW w:w="1345" w:type="pct"/>
            <w:vMerge/>
            <w:shd w:val="clear" w:color="auto" w:fill="auto"/>
          </w:tcPr>
          <w:p w14:paraId="27A27374" w14:textId="75DDDD47" w:rsidR="0056243E" w:rsidRPr="00800E34" w:rsidRDefault="0056243E" w:rsidP="00800E34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2889" w:type="pct"/>
            <w:shd w:val="clear" w:color="auto" w:fill="auto"/>
          </w:tcPr>
          <w:p w14:paraId="1E33E1DD" w14:textId="77777777" w:rsidR="0056243E" w:rsidRPr="00800E34" w:rsidRDefault="0056243E" w:rsidP="00965364">
            <w:pPr>
              <w:rPr>
                <w:bCs/>
                <w:sz w:val="28"/>
                <w:szCs w:val="28"/>
                <w:lang w:val="ru-RU"/>
              </w:rPr>
            </w:pPr>
            <w:r w:rsidRPr="00800E34">
              <w:rPr>
                <w:lang w:val="ru-RU"/>
              </w:rPr>
              <w:t>Подготовка аналитической записки (справки) по итогам финансово-хозяйственной деятельности, финансовой результативности и эффективности деятельности организации</w:t>
            </w:r>
          </w:p>
        </w:tc>
        <w:tc>
          <w:tcPr>
            <w:tcW w:w="766" w:type="pct"/>
            <w:shd w:val="clear" w:color="auto" w:fill="auto"/>
          </w:tcPr>
          <w:p w14:paraId="476CA204" w14:textId="77777777" w:rsidR="0056243E" w:rsidRDefault="0056243E" w:rsidP="00821CE6">
            <w:pPr>
              <w:jc w:val="center"/>
              <w:rPr>
                <w:bCs/>
                <w:lang w:val="ru-RU"/>
              </w:rPr>
            </w:pPr>
          </w:p>
          <w:p w14:paraId="2D905F47" w14:textId="27324312" w:rsidR="0056243E" w:rsidRPr="005C7567" w:rsidRDefault="0056243E" w:rsidP="00821CE6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18 </w:t>
            </w:r>
          </w:p>
        </w:tc>
      </w:tr>
      <w:tr w:rsidR="005C7567" w:rsidRPr="00800E34" w14:paraId="2BE056B1" w14:textId="77777777" w:rsidTr="0056243E">
        <w:tc>
          <w:tcPr>
            <w:tcW w:w="1345" w:type="pct"/>
            <w:shd w:val="clear" w:color="auto" w:fill="auto"/>
          </w:tcPr>
          <w:p w14:paraId="2D22A9CA" w14:textId="7D4CFBB6" w:rsidR="005C7567" w:rsidRPr="00800E34" w:rsidRDefault="005C7567" w:rsidP="00800E34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2889" w:type="pct"/>
            <w:shd w:val="clear" w:color="auto" w:fill="auto"/>
          </w:tcPr>
          <w:p w14:paraId="25D886EC" w14:textId="0D616058" w:rsidR="005C7567" w:rsidRPr="00800E34" w:rsidRDefault="00454478" w:rsidP="00800E34">
            <w:pPr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lang w:val="ru-RU"/>
              </w:rPr>
              <w:t>Общая трудоемкость</w:t>
            </w:r>
          </w:p>
        </w:tc>
        <w:tc>
          <w:tcPr>
            <w:tcW w:w="766" w:type="pct"/>
            <w:shd w:val="clear" w:color="auto" w:fill="auto"/>
          </w:tcPr>
          <w:p w14:paraId="7EBCCBB8" w14:textId="4E43D404" w:rsidR="005C7567" w:rsidRPr="005C7567" w:rsidRDefault="005C7567" w:rsidP="005C7567">
            <w:pPr>
              <w:jc w:val="center"/>
              <w:rPr>
                <w:bCs/>
                <w:lang w:val="ru-RU"/>
              </w:rPr>
            </w:pPr>
            <w:r w:rsidRPr="005C7567">
              <w:rPr>
                <w:bCs/>
                <w:lang w:val="ru-RU"/>
              </w:rPr>
              <w:t>1</w:t>
            </w:r>
            <w:r>
              <w:rPr>
                <w:bCs/>
                <w:lang w:val="ru-RU"/>
              </w:rPr>
              <w:t>0</w:t>
            </w:r>
            <w:r w:rsidRPr="005C7567">
              <w:rPr>
                <w:bCs/>
                <w:lang w:val="ru-RU"/>
              </w:rPr>
              <w:t xml:space="preserve">8 </w:t>
            </w:r>
          </w:p>
        </w:tc>
      </w:tr>
    </w:tbl>
    <w:p w14:paraId="642E3594" w14:textId="77777777" w:rsidR="0056243E" w:rsidRPr="006E754D" w:rsidRDefault="0056243E" w:rsidP="004A5DA2">
      <w:pPr>
        <w:spacing w:line="360" w:lineRule="auto"/>
        <w:ind w:firstLine="709"/>
        <w:jc w:val="both"/>
        <w:rPr>
          <w:sz w:val="16"/>
          <w:szCs w:val="16"/>
          <w:lang w:val="ru-RU"/>
        </w:rPr>
      </w:pPr>
    </w:p>
    <w:p w14:paraId="32E79478" w14:textId="77777777" w:rsidR="0056243E" w:rsidRPr="0058482D" w:rsidRDefault="0056243E" w:rsidP="0056243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В ходе практики необходимо:</w:t>
      </w:r>
    </w:p>
    <w:p w14:paraId="79379C94" w14:textId="7F33C8D2" w:rsidR="0056243E" w:rsidRPr="00A167D4" w:rsidRDefault="0056243E" w:rsidP="0056243E">
      <w:pPr>
        <w:pStyle w:val="a3"/>
        <w:widowControl w:val="0"/>
        <w:tabs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line="360" w:lineRule="auto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Pr="00A167D4">
        <w:rPr>
          <w:sz w:val="28"/>
          <w:lang w:val="ru-RU"/>
        </w:rPr>
        <w:t>ознакомиться с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деятельностью</w:t>
      </w:r>
      <w:r>
        <w:rPr>
          <w:sz w:val="28"/>
          <w:lang w:val="ru-RU"/>
        </w:rPr>
        <w:t xml:space="preserve"> </w:t>
      </w:r>
      <w:r w:rsidR="00445BEB">
        <w:rPr>
          <w:sz w:val="28"/>
          <w:lang w:val="ru-RU"/>
        </w:rPr>
        <w:t xml:space="preserve">компании </w:t>
      </w:r>
      <w:r w:rsidRPr="00A167D4">
        <w:rPr>
          <w:sz w:val="28"/>
          <w:lang w:val="ru-RU"/>
        </w:rPr>
        <w:t>базы</w:t>
      </w:r>
      <w:r w:rsidR="00445BEB"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практики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и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дать</w:t>
      </w:r>
      <w:r>
        <w:rPr>
          <w:sz w:val="28"/>
          <w:lang w:val="ru-RU"/>
        </w:rPr>
        <w:t xml:space="preserve"> </w:t>
      </w:r>
      <w:r w:rsidRPr="00A167D4">
        <w:rPr>
          <w:spacing w:val="-6"/>
          <w:sz w:val="28"/>
          <w:lang w:val="ru-RU"/>
        </w:rPr>
        <w:t>общую</w:t>
      </w:r>
      <w:r w:rsidRPr="00A167D4"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lastRenderedPageBreak/>
        <w:t>характеристику организации, включая оценку</w:t>
      </w:r>
      <w:r>
        <w:rPr>
          <w:sz w:val="28"/>
          <w:lang w:val="ru-RU"/>
        </w:rPr>
        <w:t xml:space="preserve"> полноты и глубины раскрытия информации в нефинансовой отчетности</w:t>
      </w:r>
      <w:r w:rsidRPr="00A167D4">
        <w:rPr>
          <w:sz w:val="28"/>
          <w:lang w:val="ru-RU"/>
        </w:rPr>
        <w:t>;</w:t>
      </w:r>
    </w:p>
    <w:p w14:paraId="657EC390" w14:textId="4F997C7F" w:rsidR="0056243E" w:rsidRPr="00A167D4" w:rsidRDefault="0056243E" w:rsidP="0056243E">
      <w:pPr>
        <w:pStyle w:val="a3"/>
        <w:widowControl w:val="0"/>
        <w:tabs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line="360" w:lineRule="auto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Pr="00A167D4">
        <w:rPr>
          <w:sz w:val="28"/>
          <w:lang w:val="ru-RU"/>
        </w:rPr>
        <w:t>изучить финансово-хозяйственную деятельность, основные бизнес-процессы и сформировать бизнес-модель организации- базы практики;</w:t>
      </w:r>
    </w:p>
    <w:p w14:paraId="4B21576F" w14:textId="06FEAD31" w:rsidR="0056243E" w:rsidRPr="00A167D4" w:rsidRDefault="0056243E" w:rsidP="0056243E">
      <w:pPr>
        <w:pStyle w:val="a3"/>
        <w:widowControl w:val="0"/>
        <w:tabs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line="360" w:lineRule="auto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Pr="00A167D4">
        <w:rPr>
          <w:sz w:val="28"/>
          <w:lang w:val="ru-RU"/>
        </w:rPr>
        <w:t>суметь выявить проблемы, которые могли бы быть решены с помощью практического инструментария, освоенного в ходе теоретического обучения;</w:t>
      </w:r>
    </w:p>
    <w:p w14:paraId="59241B48" w14:textId="02656152" w:rsidR="0056243E" w:rsidRPr="00A167D4" w:rsidRDefault="0056243E" w:rsidP="0056243E">
      <w:pPr>
        <w:pStyle w:val="a3"/>
        <w:widowControl w:val="0"/>
        <w:tabs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line="360" w:lineRule="auto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Pr="00A167D4">
        <w:rPr>
          <w:sz w:val="28"/>
          <w:lang w:val="ru-RU"/>
        </w:rPr>
        <w:t xml:space="preserve">предложить </w:t>
      </w:r>
      <w:r>
        <w:rPr>
          <w:sz w:val="28"/>
          <w:lang w:val="ru-RU"/>
        </w:rPr>
        <w:t xml:space="preserve">варианты нивелирования </w:t>
      </w:r>
      <w:r w:rsidRPr="00A167D4">
        <w:rPr>
          <w:sz w:val="28"/>
          <w:lang w:val="ru-RU"/>
        </w:rPr>
        <w:t xml:space="preserve">указанных проблем с </w:t>
      </w:r>
      <w:r>
        <w:rPr>
          <w:sz w:val="28"/>
          <w:lang w:val="ru-RU"/>
        </w:rPr>
        <w:t>обоснова</w:t>
      </w:r>
      <w:r w:rsidRPr="00A167D4">
        <w:rPr>
          <w:sz w:val="28"/>
          <w:lang w:val="ru-RU"/>
        </w:rPr>
        <w:t xml:space="preserve">нием </w:t>
      </w:r>
      <w:r>
        <w:rPr>
          <w:sz w:val="28"/>
          <w:lang w:val="ru-RU"/>
        </w:rPr>
        <w:t xml:space="preserve">выводов и рекомендаций </w:t>
      </w:r>
      <w:r w:rsidRPr="00A167D4">
        <w:rPr>
          <w:sz w:val="28"/>
          <w:lang w:val="ru-RU"/>
        </w:rPr>
        <w:t>на основе известных решений.</w:t>
      </w:r>
    </w:p>
    <w:p w14:paraId="16BA43CF" w14:textId="03B832F1" w:rsidR="005F797C" w:rsidRPr="00EF56FB" w:rsidRDefault="005F797C" w:rsidP="005F797C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F56FB">
        <w:rPr>
          <w:sz w:val="28"/>
          <w:szCs w:val="28"/>
          <w:lang w:val="ru-RU"/>
        </w:rPr>
        <w:t xml:space="preserve">Базой прохождения учебной практики выступают, как правило, частные и государственные коммерческие </w:t>
      </w:r>
      <w:r>
        <w:rPr>
          <w:sz w:val="28"/>
          <w:szCs w:val="28"/>
          <w:lang w:val="ru-RU"/>
        </w:rPr>
        <w:t>компании</w:t>
      </w:r>
      <w:r w:rsidRPr="00EF56FB">
        <w:rPr>
          <w:sz w:val="28"/>
          <w:szCs w:val="28"/>
          <w:lang w:val="ru-RU"/>
        </w:rPr>
        <w:t xml:space="preserve">, предоставившие студентам гарантийные письма, а также </w:t>
      </w:r>
      <w:r>
        <w:rPr>
          <w:sz w:val="28"/>
          <w:szCs w:val="28"/>
          <w:lang w:val="ru-RU"/>
        </w:rPr>
        <w:t>компании</w:t>
      </w:r>
      <w:r w:rsidRPr="00EF56FB">
        <w:rPr>
          <w:sz w:val="28"/>
          <w:szCs w:val="28"/>
          <w:lang w:val="ru-RU"/>
        </w:rPr>
        <w:t xml:space="preserve"> по перечню, составленному согласно заключенных с Фин</w:t>
      </w:r>
      <w:r>
        <w:rPr>
          <w:sz w:val="28"/>
          <w:szCs w:val="28"/>
          <w:lang w:val="ru-RU"/>
        </w:rPr>
        <w:t xml:space="preserve">ансовым </w:t>
      </w:r>
      <w:r w:rsidRPr="00EF56FB">
        <w:rPr>
          <w:sz w:val="28"/>
          <w:szCs w:val="28"/>
          <w:lang w:val="ru-RU"/>
        </w:rPr>
        <w:t xml:space="preserve">университетом договоров. </w:t>
      </w:r>
    </w:p>
    <w:p w14:paraId="34466950" w14:textId="7E0EFDE2" w:rsidR="009E5B20" w:rsidRDefault="009E5B20" w:rsidP="009E5B20">
      <w:pPr>
        <w:pStyle w:val="ad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0F056A">
        <w:rPr>
          <w:sz w:val="28"/>
          <w:szCs w:val="28"/>
          <w:lang w:val="ru-RU"/>
        </w:rPr>
        <w:t xml:space="preserve">В целях качественного прохождения студентами </w:t>
      </w:r>
      <w:r>
        <w:rPr>
          <w:sz w:val="28"/>
          <w:szCs w:val="28"/>
          <w:lang w:val="ru-RU"/>
        </w:rPr>
        <w:t>учебной практики</w:t>
      </w:r>
      <w:r w:rsidRPr="000F056A">
        <w:rPr>
          <w:sz w:val="28"/>
          <w:szCs w:val="28"/>
          <w:lang w:val="ru-RU"/>
        </w:rPr>
        <w:t xml:space="preserve"> она, как правило, организуется</w:t>
      </w:r>
      <w:r>
        <w:rPr>
          <w:sz w:val="28"/>
          <w:szCs w:val="28"/>
          <w:lang w:val="ru-RU"/>
        </w:rPr>
        <w:t xml:space="preserve"> в тех компаниях</w:t>
      </w:r>
      <w:r w:rsidRPr="000F056A">
        <w:rPr>
          <w:sz w:val="28"/>
          <w:szCs w:val="28"/>
          <w:lang w:val="ru-RU"/>
        </w:rPr>
        <w:t>, где имеются самостоятельные финансовые отделы (управления, департаменты), или существуют подразделения (группы) по финансовому управлению в составе других служб (экономического отдела, бухгалтерии и т.п.).</w:t>
      </w:r>
      <w:r w:rsidRPr="003E1C1C">
        <w:rPr>
          <w:sz w:val="28"/>
          <w:szCs w:val="28"/>
          <w:lang w:val="ru-RU"/>
        </w:rPr>
        <w:t xml:space="preserve"> </w:t>
      </w:r>
      <w:r w:rsidRPr="005A07BA">
        <w:rPr>
          <w:sz w:val="28"/>
          <w:szCs w:val="28"/>
          <w:lang w:val="ru-RU"/>
        </w:rPr>
        <w:t>В том случае, если финансовые отделы отсутствуют, практика сосредотачивается на тех рабочих местах, где выполняется финансовая работа.</w:t>
      </w:r>
      <w:r w:rsidRPr="003E1C1C">
        <w:rPr>
          <w:sz w:val="28"/>
          <w:szCs w:val="28"/>
          <w:lang w:val="ru-RU"/>
        </w:rPr>
        <w:t xml:space="preserve"> </w:t>
      </w:r>
    </w:p>
    <w:p w14:paraId="25A112FE" w14:textId="09293D3C" w:rsidR="009E5B20" w:rsidRPr="009E5B20" w:rsidRDefault="0056243E" w:rsidP="009E5B20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A167D4">
        <w:rPr>
          <w:sz w:val="28"/>
          <w:szCs w:val="28"/>
          <w:lang w:val="ru-RU"/>
        </w:rPr>
        <w:t>Обучающийся</w:t>
      </w:r>
      <w:r>
        <w:rPr>
          <w:sz w:val="28"/>
          <w:szCs w:val="28"/>
          <w:lang w:val="ru-RU"/>
        </w:rPr>
        <w:t xml:space="preserve"> в ходе практики </w:t>
      </w:r>
      <w:r w:rsidRPr="00A167D4">
        <w:rPr>
          <w:sz w:val="28"/>
          <w:szCs w:val="28"/>
          <w:lang w:val="ru-RU"/>
        </w:rPr>
        <w:t>должен</w:t>
      </w:r>
      <w:r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ознакомиться</w:t>
      </w:r>
      <w:r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с работой</w:t>
      </w:r>
      <w:r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сфере управления корпоративными финансами и </w:t>
      </w:r>
      <w:r w:rsidRPr="00827F3E">
        <w:rPr>
          <w:sz w:val="28"/>
          <w:szCs w:val="28"/>
          <w:lang w:val="ru-RU"/>
        </w:rPr>
        <w:t>устойчивого развития</w:t>
      </w:r>
      <w:r w:rsidRPr="00A167D4">
        <w:rPr>
          <w:sz w:val="28"/>
          <w:szCs w:val="28"/>
          <w:lang w:val="ru-RU"/>
        </w:rPr>
        <w:t xml:space="preserve"> и получить первичные практические навыки в области изучаемых ранее теоретических дисциплин в соответствии с </w:t>
      </w:r>
      <w:r>
        <w:rPr>
          <w:sz w:val="28"/>
          <w:szCs w:val="28"/>
          <w:lang w:val="ru-RU"/>
        </w:rPr>
        <w:t>видами работ</w:t>
      </w:r>
      <w:r w:rsidRPr="00A167D4">
        <w:rPr>
          <w:sz w:val="28"/>
          <w:szCs w:val="28"/>
          <w:lang w:val="ru-RU"/>
        </w:rPr>
        <w:t xml:space="preserve">, указанными в таблице </w:t>
      </w:r>
      <w:r>
        <w:rPr>
          <w:sz w:val="28"/>
          <w:szCs w:val="28"/>
          <w:lang w:val="ru-RU"/>
        </w:rPr>
        <w:t>3</w:t>
      </w:r>
      <w:r w:rsidRPr="00A167D4">
        <w:rPr>
          <w:sz w:val="28"/>
          <w:szCs w:val="28"/>
          <w:lang w:val="ru-RU"/>
        </w:rPr>
        <w:t>.</w:t>
      </w:r>
      <w:r w:rsidR="009E5B20">
        <w:rPr>
          <w:sz w:val="28"/>
          <w:szCs w:val="28"/>
          <w:lang w:val="ru-RU"/>
        </w:rPr>
        <w:t xml:space="preserve"> </w:t>
      </w:r>
      <w:r w:rsidR="009E5B20" w:rsidRPr="009E5B20">
        <w:rPr>
          <w:sz w:val="28"/>
          <w:szCs w:val="28"/>
          <w:lang w:val="ru-RU"/>
        </w:rPr>
        <w:t xml:space="preserve">Вне зависимости от того, в каком </w:t>
      </w:r>
      <w:r w:rsidR="009E5B20">
        <w:rPr>
          <w:sz w:val="28"/>
          <w:szCs w:val="28"/>
          <w:lang w:val="ru-RU"/>
        </w:rPr>
        <w:t>подразделении (</w:t>
      </w:r>
      <w:r w:rsidR="009E5B20" w:rsidRPr="009E5B20">
        <w:rPr>
          <w:sz w:val="28"/>
          <w:szCs w:val="28"/>
          <w:lang w:val="ru-RU"/>
        </w:rPr>
        <w:t>управлении</w:t>
      </w:r>
      <w:r w:rsidR="009E5B20">
        <w:rPr>
          <w:sz w:val="28"/>
          <w:szCs w:val="28"/>
          <w:lang w:val="ru-RU"/>
        </w:rPr>
        <w:t xml:space="preserve">, </w:t>
      </w:r>
      <w:r w:rsidR="009E5B20" w:rsidRPr="009E5B20">
        <w:rPr>
          <w:sz w:val="28"/>
          <w:szCs w:val="28"/>
          <w:lang w:val="ru-RU"/>
        </w:rPr>
        <w:t>отделе</w:t>
      </w:r>
      <w:r w:rsidR="009E5B20">
        <w:rPr>
          <w:sz w:val="28"/>
          <w:szCs w:val="28"/>
          <w:lang w:val="ru-RU"/>
        </w:rPr>
        <w:t xml:space="preserve">, </w:t>
      </w:r>
      <w:r w:rsidR="009E5B20" w:rsidRPr="009E5B20">
        <w:rPr>
          <w:sz w:val="28"/>
          <w:szCs w:val="28"/>
          <w:lang w:val="ru-RU"/>
        </w:rPr>
        <w:t>департаменте</w:t>
      </w:r>
      <w:r w:rsidR="009E5B20">
        <w:rPr>
          <w:sz w:val="28"/>
          <w:szCs w:val="28"/>
          <w:lang w:val="ru-RU"/>
        </w:rPr>
        <w:t>)</w:t>
      </w:r>
      <w:r w:rsidR="009E5B20" w:rsidRPr="009E5B20">
        <w:rPr>
          <w:sz w:val="28"/>
          <w:szCs w:val="28"/>
          <w:lang w:val="ru-RU"/>
        </w:rPr>
        <w:t xml:space="preserve"> </w:t>
      </w:r>
      <w:r w:rsidR="009E5B20">
        <w:rPr>
          <w:sz w:val="28"/>
          <w:szCs w:val="28"/>
          <w:lang w:val="ru-RU"/>
        </w:rPr>
        <w:t xml:space="preserve">компании </w:t>
      </w:r>
      <w:r w:rsidR="009E5B20" w:rsidRPr="009E5B20">
        <w:rPr>
          <w:sz w:val="28"/>
          <w:szCs w:val="28"/>
          <w:lang w:val="ru-RU"/>
        </w:rPr>
        <w:t>обучающийся проходит практику, он обязан изучить основные нормативные документы, которые будут необходимы в его будущей практической деятельности.</w:t>
      </w:r>
      <w:r w:rsidR="009E5B20">
        <w:rPr>
          <w:sz w:val="28"/>
          <w:szCs w:val="28"/>
          <w:lang w:val="ru-RU"/>
        </w:rPr>
        <w:t xml:space="preserve"> </w:t>
      </w:r>
      <w:r w:rsidR="009E5B20" w:rsidRPr="009E5B20">
        <w:rPr>
          <w:sz w:val="28"/>
          <w:szCs w:val="28"/>
          <w:lang w:val="ru-RU"/>
        </w:rPr>
        <w:t>Прохождение практики позволяет развить профессиональные и личностные компетенции магистра, сформировать образ системного мышления для принятия комплексных управленческих решений, учитывающих интересы всех стейкхолдеров в рамках устойчивого развития бизнеса.</w:t>
      </w:r>
    </w:p>
    <w:p w14:paraId="586AA016" w14:textId="6D547FE5" w:rsidR="002C7D61" w:rsidRDefault="002C7D61" w:rsidP="004A5DA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F56FB">
        <w:rPr>
          <w:sz w:val="28"/>
          <w:szCs w:val="28"/>
          <w:lang w:val="ru-RU"/>
        </w:rPr>
        <w:lastRenderedPageBreak/>
        <w:t>В отчет</w:t>
      </w:r>
      <w:r w:rsidR="009E5B20">
        <w:rPr>
          <w:sz w:val="28"/>
          <w:szCs w:val="28"/>
          <w:lang w:val="ru-RU"/>
        </w:rPr>
        <w:t>е</w:t>
      </w:r>
      <w:r w:rsidRPr="00EF56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</w:t>
      </w:r>
      <w:r w:rsidRPr="00EF56FB">
        <w:rPr>
          <w:sz w:val="28"/>
          <w:szCs w:val="28"/>
          <w:lang w:val="ru-RU"/>
        </w:rPr>
        <w:t xml:space="preserve">о </w:t>
      </w:r>
      <w:r>
        <w:rPr>
          <w:sz w:val="28"/>
          <w:szCs w:val="28"/>
          <w:lang w:val="ru-RU"/>
        </w:rPr>
        <w:t xml:space="preserve">учебной </w:t>
      </w:r>
      <w:r w:rsidRPr="00EF56FB">
        <w:rPr>
          <w:sz w:val="28"/>
          <w:szCs w:val="28"/>
          <w:lang w:val="ru-RU"/>
        </w:rPr>
        <w:t>практике должна приводит</w:t>
      </w:r>
      <w:r>
        <w:rPr>
          <w:sz w:val="28"/>
          <w:szCs w:val="28"/>
          <w:lang w:val="ru-RU"/>
        </w:rPr>
        <w:t>ь</w:t>
      </w:r>
      <w:r w:rsidRPr="00EF56FB">
        <w:rPr>
          <w:sz w:val="28"/>
          <w:szCs w:val="28"/>
          <w:lang w:val="ru-RU"/>
        </w:rPr>
        <w:t xml:space="preserve">ся информация, которая не противоречит требованиям о защите информации. </w:t>
      </w:r>
    </w:p>
    <w:p w14:paraId="44D66C38" w14:textId="40AF6C85" w:rsidR="00B20FFB" w:rsidRPr="00B20FFB" w:rsidRDefault="00551858" w:rsidP="00B20FFB">
      <w:pPr>
        <w:spacing w:line="360" w:lineRule="auto"/>
        <w:ind w:firstLine="709"/>
        <w:jc w:val="both"/>
        <w:rPr>
          <w:sz w:val="28"/>
          <w:lang w:val="ru-RU"/>
        </w:rPr>
      </w:pPr>
      <w:r w:rsidRPr="00B20FFB">
        <w:rPr>
          <w:sz w:val="28"/>
          <w:lang w:val="ru-RU"/>
        </w:rPr>
        <w:t>Общее</w:t>
      </w:r>
      <w:r w:rsidRPr="005F797C">
        <w:rPr>
          <w:sz w:val="28"/>
          <w:lang w:val="ru-RU"/>
        </w:rPr>
        <w:t xml:space="preserve"> руководство </w:t>
      </w:r>
      <w:r w:rsidR="005F797C" w:rsidRPr="00B20FFB">
        <w:rPr>
          <w:sz w:val="28"/>
          <w:lang w:val="ru-RU"/>
        </w:rPr>
        <w:t xml:space="preserve">учебной </w:t>
      </w:r>
      <w:r w:rsidRPr="005F797C">
        <w:rPr>
          <w:sz w:val="28"/>
          <w:lang w:val="ru-RU"/>
        </w:rPr>
        <w:t>практикой осуществляется</w:t>
      </w:r>
      <w:r w:rsidR="005F797C" w:rsidRPr="005F797C">
        <w:rPr>
          <w:sz w:val="28"/>
          <w:lang w:val="ru-RU"/>
        </w:rPr>
        <w:t xml:space="preserve">, </w:t>
      </w:r>
      <w:r w:rsidR="005F797C" w:rsidRPr="00B20FFB">
        <w:rPr>
          <w:sz w:val="28"/>
          <w:lang w:val="ru-RU"/>
        </w:rPr>
        <w:t xml:space="preserve">преподавателем </w:t>
      </w:r>
      <w:r w:rsidR="00B20FFB">
        <w:rPr>
          <w:sz w:val="28"/>
          <w:lang w:val="ru-RU"/>
        </w:rPr>
        <w:t xml:space="preserve">кафедры, </w:t>
      </w:r>
      <w:r w:rsidR="008E23A2" w:rsidRPr="005F797C">
        <w:rPr>
          <w:sz w:val="28"/>
          <w:lang w:val="ru-RU"/>
        </w:rPr>
        <w:t>как правило</w:t>
      </w:r>
      <w:r w:rsidR="008E23A2">
        <w:rPr>
          <w:sz w:val="28"/>
          <w:lang w:val="ru-RU"/>
        </w:rPr>
        <w:t>,</w:t>
      </w:r>
      <w:r w:rsidR="008E23A2" w:rsidRPr="00B20FFB">
        <w:rPr>
          <w:sz w:val="28"/>
          <w:lang w:val="ru-RU"/>
        </w:rPr>
        <w:t xml:space="preserve"> </w:t>
      </w:r>
      <w:r w:rsidR="00B20FFB" w:rsidRPr="00B20FFB">
        <w:rPr>
          <w:sz w:val="28"/>
          <w:lang w:val="ru-RU"/>
        </w:rPr>
        <w:t xml:space="preserve">являющимся </w:t>
      </w:r>
      <w:r w:rsidRPr="00B20FFB">
        <w:rPr>
          <w:sz w:val="28"/>
          <w:lang w:val="ru-RU"/>
        </w:rPr>
        <w:t>научным</w:t>
      </w:r>
      <w:r w:rsidRPr="005F797C">
        <w:rPr>
          <w:sz w:val="28"/>
          <w:lang w:val="ru-RU"/>
        </w:rPr>
        <w:t xml:space="preserve"> руководителем </w:t>
      </w:r>
      <w:r w:rsidR="00B20FFB" w:rsidRPr="00B20FFB">
        <w:rPr>
          <w:sz w:val="28"/>
          <w:lang w:val="ru-RU"/>
        </w:rPr>
        <w:t>студента по выпускной квалификационной работе</w:t>
      </w:r>
      <w:r w:rsidRPr="00B20FFB">
        <w:rPr>
          <w:sz w:val="28"/>
          <w:lang w:val="ru-RU"/>
        </w:rPr>
        <w:t xml:space="preserve">, </w:t>
      </w:r>
      <w:r w:rsidR="00B20FFB" w:rsidRPr="00B20FFB">
        <w:rPr>
          <w:sz w:val="28"/>
          <w:lang w:val="ru-RU"/>
        </w:rPr>
        <w:t>текущее руководство учебной практикой осуществляет</w:t>
      </w:r>
      <w:r w:rsidR="00B20FFB">
        <w:rPr>
          <w:sz w:val="28"/>
          <w:lang w:val="ru-RU"/>
        </w:rPr>
        <w:t>ся</w:t>
      </w:r>
      <w:r w:rsidR="00B20FFB" w:rsidRPr="00B20FFB">
        <w:rPr>
          <w:sz w:val="28"/>
          <w:lang w:val="ru-RU"/>
        </w:rPr>
        <w:t xml:space="preserve"> руководител</w:t>
      </w:r>
      <w:r w:rsidR="00B20FFB">
        <w:rPr>
          <w:sz w:val="28"/>
          <w:lang w:val="ru-RU"/>
        </w:rPr>
        <w:t>ем</w:t>
      </w:r>
      <w:r w:rsidR="00B20FFB" w:rsidRPr="00B20FFB">
        <w:rPr>
          <w:sz w:val="28"/>
          <w:lang w:val="ru-RU"/>
        </w:rPr>
        <w:t xml:space="preserve"> от </w:t>
      </w:r>
      <w:r w:rsidR="008E23A2">
        <w:rPr>
          <w:sz w:val="28"/>
          <w:lang w:val="ru-RU"/>
        </w:rPr>
        <w:t xml:space="preserve">компании </w:t>
      </w:r>
      <w:r w:rsidR="00B20FFB" w:rsidRPr="00B20FFB">
        <w:rPr>
          <w:sz w:val="28"/>
          <w:lang w:val="ru-RU"/>
        </w:rPr>
        <w:t>базы-практики.</w:t>
      </w:r>
    </w:p>
    <w:p w14:paraId="1BA869E6" w14:textId="41F28E30" w:rsidR="00551858" w:rsidRPr="00551858" w:rsidRDefault="00551858" w:rsidP="00551858">
      <w:pPr>
        <w:pStyle w:val="a7"/>
        <w:spacing w:before="1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551858">
        <w:rPr>
          <w:rFonts w:ascii="Times New Roman" w:hAnsi="Times New Roman" w:cs="Times New Roman"/>
          <w:sz w:val="28"/>
          <w:szCs w:val="28"/>
        </w:rPr>
        <w:t xml:space="preserve">В обязанности </w:t>
      </w:r>
      <w:r>
        <w:rPr>
          <w:rFonts w:ascii="Times New Roman" w:hAnsi="Times New Roman" w:cs="Times New Roman"/>
          <w:sz w:val="28"/>
          <w:szCs w:val="28"/>
        </w:rPr>
        <w:t xml:space="preserve">научного руководителя от кафедры </w:t>
      </w:r>
      <w:r w:rsidRPr="00551858">
        <w:rPr>
          <w:rFonts w:ascii="Times New Roman" w:hAnsi="Times New Roman" w:cs="Times New Roman"/>
          <w:sz w:val="28"/>
          <w:szCs w:val="28"/>
        </w:rPr>
        <w:t>входит:</w:t>
      </w:r>
    </w:p>
    <w:p w14:paraId="26F36BE8" w14:textId="54AE7A59" w:rsidR="00551858" w:rsidRPr="00BC6742" w:rsidRDefault="00551858" w:rsidP="00A775B8">
      <w:pPr>
        <w:pStyle w:val="a3"/>
        <w:tabs>
          <w:tab w:val="left" w:pos="142"/>
        </w:tabs>
        <w:spacing w:line="360" w:lineRule="auto"/>
        <w:ind w:left="0" w:firstLine="426"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научное и методическое руководство работой обучающегося;</w:t>
      </w:r>
    </w:p>
    <w:p w14:paraId="637F6478" w14:textId="77777777" w:rsidR="00551858" w:rsidRPr="00BC6742" w:rsidRDefault="00551858" w:rsidP="00A775B8">
      <w:pPr>
        <w:pStyle w:val="a3"/>
        <w:tabs>
          <w:tab w:val="left" w:pos="142"/>
        </w:tabs>
        <w:spacing w:line="360" w:lineRule="auto"/>
        <w:ind w:left="0" w:firstLine="426"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определять и конкретизировать задания в соответствии с программой;</w:t>
      </w:r>
    </w:p>
    <w:p w14:paraId="293E2A7C" w14:textId="77777777" w:rsidR="00551858" w:rsidRPr="00BC6742" w:rsidRDefault="00551858" w:rsidP="00A775B8">
      <w:pPr>
        <w:pStyle w:val="a3"/>
        <w:tabs>
          <w:tab w:val="left" w:pos="142"/>
        </w:tabs>
        <w:spacing w:line="360" w:lineRule="auto"/>
        <w:ind w:left="0" w:firstLine="426"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давать рекомендации и заключения о правильности рассмотренного материала;</w:t>
      </w:r>
    </w:p>
    <w:p w14:paraId="50F0972F" w14:textId="74A7C2BE" w:rsidR="00551858" w:rsidRPr="00BC6742" w:rsidRDefault="00551858" w:rsidP="00A775B8">
      <w:pPr>
        <w:pStyle w:val="a3"/>
        <w:tabs>
          <w:tab w:val="left" w:pos="142"/>
        </w:tabs>
        <w:spacing w:line="360" w:lineRule="auto"/>
        <w:ind w:left="0" w:firstLine="426"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 xml:space="preserve">- при необходимости вызывать практикантов для консультаций и проверки их работы </w:t>
      </w:r>
      <w:r w:rsidR="005F797C">
        <w:rPr>
          <w:sz w:val="28"/>
          <w:lang w:val="ru-RU"/>
        </w:rPr>
        <w:t>га кафедру</w:t>
      </w:r>
      <w:r w:rsidRPr="00BC6742">
        <w:rPr>
          <w:sz w:val="28"/>
          <w:lang w:val="ru-RU"/>
        </w:rPr>
        <w:t>;</w:t>
      </w:r>
    </w:p>
    <w:p w14:paraId="38E4D27F" w14:textId="7B980A90" w:rsidR="00551858" w:rsidRPr="00BC6742" w:rsidRDefault="00551858" w:rsidP="00A775B8">
      <w:pPr>
        <w:pStyle w:val="a3"/>
        <w:tabs>
          <w:tab w:val="left" w:pos="142"/>
        </w:tabs>
        <w:spacing w:line="360" w:lineRule="auto"/>
        <w:ind w:left="0" w:firstLine="426"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по</w:t>
      </w:r>
      <w:r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>окончании</w:t>
      </w:r>
      <w:r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>практики</w:t>
      </w:r>
      <w:r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>проверить</w:t>
      </w:r>
      <w:r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>наличие</w:t>
      </w:r>
      <w:r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>у</w:t>
      </w:r>
      <w:r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 xml:space="preserve">обучающегося </w:t>
      </w:r>
      <w:r w:rsidR="005F797C">
        <w:rPr>
          <w:sz w:val="28"/>
          <w:lang w:val="ru-RU"/>
        </w:rPr>
        <w:t>комплекта</w:t>
      </w:r>
      <w:r w:rsidRPr="00BC6742">
        <w:rPr>
          <w:sz w:val="28"/>
          <w:lang w:val="ru-RU"/>
        </w:rPr>
        <w:t xml:space="preserve"> необходимых документов;</w:t>
      </w:r>
    </w:p>
    <w:p w14:paraId="3D6C259B" w14:textId="77777777" w:rsidR="00551858" w:rsidRPr="00BC6742" w:rsidRDefault="00551858" w:rsidP="00A775B8">
      <w:pPr>
        <w:pStyle w:val="a3"/>
        <w:tabs>
          <w:tab w:val="left" w:pos="142"/>
        </w:tabs>
        <w:spacing w:line="360" w:lineRule="auto"/>
        <w:ind w:left="0" w:firstLine="426"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проверить и сделать замечания по отчету о практике;</w:t>
      </w:r>
    </w:p>
    <w:p w14:paraId="78EB927B" w14:textId="4A536009" w:rsidR="00551858" w:rsidRPr="00BC6742" w:rsidRDefault="00551858" w:rsidP="00A775B8">
      <w:pPr>
        <w:pStyle w:val="a3"/>
        <w:tabs>
          <w:tab w:val="left" w:pos="142"/>
        </w:tabs>
        <w:spacing w:line="360" w:lineRule="auto"/>
        <w:ind w:left="0" w:firstLine="426"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 xml:space="preserve">- принять защиту отчета в установленном </w:t>
      </w:r>
      <w:r w:rsidR="005F797C">
        <w:rPr>
          <w:sz w:val="28"/>
          <w:lang w:val="ru-RU"/>
        </w:rPr>
        <w:t>кафедрой</w:t>
      </w:r>
      <w:r w:rsidRPr="00BC6742">
        <w:rPr>
          <w:sz w:val="28"/>
          <w:lang w:val="ru-RU"/>
        </w:rPr>
        <w:t xml:space="preserve"> формате</w:t>
      </w:r>
      <w:r w:rsidR="005F797C">
        <w:rPr>
          <w:sz w:val="28"/>
          <w:lang w:val="ru-RU"/>
        </w:rPr>
        <w:t xml:space="preserve"> и сроки</w:t>
      </w:r>
      <w:r w:rsidRPr="00BC6742">
        <w:rPr>
          <w:sz w:val="28"/>
          <w:lang w:val="ru-RU"/>
        </w:rPr>
        <w:t>.</w:t>
      </w:r>
    </w:p>
    <w:p w14:paraId="005F7D76" w14:textId="282C1415" w:rsidR="00551858" w:rsidRPr="0058482D" w:rsidRDefault="00551858" w:rsidP="00A775B8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При прохождении </w:t>
      </w:r>
      <w:r w:rsidR="005F797C">
        <w:rPr>
          <w:sz w:val="28"/>
          <w:szCs w:val="28"/>
          <w:lang w:val="ru-RU"/>
        </w:rPr>
        <w:t xml:space="preserve">учебной </w:t>
      </w:r>
      <w:r w:rsidRPr="0058482D">
        <w:rPr>
          <w:sz w:val="28"/>
          <w:szCs w:val="28"/>
          <w:lang w:val="ru-RU"/>
        </w:rPr>
        <w:t>практики обучающиеся должны соблюдать следующие условия:</w:t>
      </w:r>
    </w:p>
    <w:p w14:paraId="6A5CC63F" w14:textId="77777777" w:rsidR="00551858" w:rsidRPr="0058482D" w:rsidRDefault="00551858" w:rsidP="00A775B8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самостоятельно выполнять работу в соответствии с графиком;</w:t>
      </w:r>
    </w:p>
    <w:p w14:paraId="042E4971" w14:textId="77777777" w:rsidR="00551858" w:rsidRPr="0058482D" w:rsidRDefault="00551858" w:rsidP="00A775B8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вести дневник практики по установленной форме;</w:t>
      </w:r>
    </w:p>
    <w:p w14:paraId="7EC41AC9" w14:textId="10C63926" w:rsidR="00551858" w:rsidRPr="0058482D" w:rsidRDefault="00551858" w:rsidP="00A775B8">
      <w:pPr>
        <w:spacing w:line="360" w:lineRule="auto"/>
        <w:ind w:firstLine="426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- представить руководителю практики </w:t>
      </w:r>
      <w:r w:rsidR="00E05874">
        <w:rPr>
          <w:sz w:val="28"/>
          <w:szCs w:val="28"/>
          <w:lang w:val="ru-RU"/>
        </w:rPr>
        <w:t xml:space="preserve">от кафедры </w:t>
      </w:r>
      <w:r w:rsidRPr="0058482D">
        <w:rPr>
          <w:sz w:val="28"/>
          <w:szCs w:val="28"/>
          <w:lang w:val="ru-RU"/>
        </w:rPr>
        <w:t>для проверки отчет в срок, установленный графиком;</w:t>
      </w:r>
    </w:p>
    <w:p w14:paraId="645EDC60" w14:textId="08C3EDD5" w:rsidR="002E1B99" w:rsidRPr="00DB3263" w:rsidRDefault="00551858" w:rsidP="00A775B8">
      <w:pPr>
        <w:spacing w:line="360" w:lineRule="auto"/>
        <w:ind w:firstLine="426"/>
        <w:rPr>
          <w:b/>
          <w:sz w:val="16"/>
          <w:szCs w:val="16"/>
          <w:lang w:val="ru-RU"/>
        </w:rPr>
      </w:pPr>
      <w:r w:rsidRPr="002E1B99">
        <w:rPr>
          <w:sz w:val="28"/>
          <w:szCs w:val="28"/>
          <w:lang w:val="ru-RU"/>
        </w:rPr>
        <w:t>- выполнять все указания руководителей практики от Финансового университета и организации.</w:t>
      </w:r>
      <w:r w:rsidRPr="002E1B99">
        <w:rPr>
          <w:sz w:val="28"/>
          <w:szCs w:val="28"/>
          <w:lang w:val="ru-RU"/>
        </w:rPr>
        <w:cr/>
      </w:r>
      <w:bookmarkStart w:id="22" w:name="_Toc187329"/>
      <w:r w:rsidR="00816B4A" w:rsidRPr="002E1B99">
        <w:rPr>
          <w:b/>
          <w:sz w:val="28"/>
          <w:szCs w:val="28"/>
          <w:lang w:val="ru-RU"/>
        </w:rPr>
        <w:t xml:space="preserve">         </w:t>
      </w:r>
    </w:p>
    <w:p w14:paraId="4E7CCFAE" w14:textId="08C3EDD5" w:rsidR="002C7D61" w:rsidRPr="00A775B8" w:rsidRDefault="00816B4A" w:rsidP="00A775B8">
      <w:pPr>
        <w:pStyle w:val="1"/>
        <w:ind w:left="567"/>
        <w:rPr>
          <w:bCs w:val="0"/>
          <w:sz w:val="28"/>
          <w:szCs w:val="28"/>
          <w:lang w:val="ru-RU"/>
        </w:rPr>
      </w:pPr>
      <w:r w:rsidRPr="00A775B8">
        <w:rPr>
          <w:sz w:val="28"/>
          <w:szCs w:val="28"/>
          <w:lang w:val="ru-RU"/>
        </w:rPr>
        <w:t xml:space="preserve"> </w:t>
      </w:r>
      <w:bookmarkStart w:id="23" w:name="_Toc178086435"/>
      <w:r w:rsidR="002C7D61" w:rsidRPr="00A775B8">
        <w:rPr>
          <w:bCs w:val="0"/>
          <w:sz w:val="28"/>
          <w:szCs w:val="28"/>
          <w:lang w:val="ru-RU"/>
        </w:rPr>
        <w:t>7. Формы отчетности по практике</w:t>
      </w:r>
      <w:bookmarkEnd w:id="22"/>
      <w:bookmarkEnd w:id="23"/>
    </w:p>
    <w:p w14:paraId="493067B6" w14:textId="0F0E8F37" w:rsidR="00445BEB" w:rsidRPr="0058482D" w:rsidRDefault="00445BEB" w:rsidP="00445BE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Результаты учебной практики обобщаются </w:t>
      </w:r>
      <w:r w:rsidR="008E23A2">
        <w:rPr>
          <w:rFonts w:eastAsiaTheme="minorHAnsi"/>
          <w:color w:val="000000"/>
          <w:sz w:val="28"/>
          <w:szCs w:val="28"/>
          <w:lang w:val="ru-RU"/>
        </w:rPr>
        <w:t xml:space="preserve">студентом в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отчете</w:t>
      </w:r>
      <w:r w:rsidR="000C22EC">
        <w:rPr>
          <w:rFonts w:eastAsiaTheme="minorHAnsi"/>
          <w:color w:val="000000"/>
          <w:sz w:val="28"/>
          <w:szCs w:val="28"/>
          <w:lang w:val="ru-RU"/>
        </w:rPr>
        <w:t xml:space="preserve"> по учебной практике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, который представляется </w:t>
      </w:r>
      <w:r w:rsidR="008B0E5A">
        <w:rPr>
          <w:rFonts w:eastAsiaTheme="minorHAnsi"/>
          <w:color w:val="000000"/>
          <w:sz w:val="28"/>
          <w:szCs w:val="28"/>
          <w:lang w:val="ru-RU"/>
        </w:rPr>
        <w:t xml:space="preserve">руководителю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практики.</w:t>
      </w:r>
    </w:p>
    <w:p w14:paraId="61079FA2" w14:textId="3C98FD09" w:rsidR="00445BEB" w:rsidRPr="0058482D" w:rsidRDefault="00445BEB" w:rsidP="00445BE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Основными целями отчета, составленного по результатам проведенной во время прохождения учебной практики работы, являются: </w:t>
      </w:r>
    </w:p>
    <w:p w14:paraId="20BCB05D" w14:textId="1079B32F" w:rsidR="00445BEB" w:rsidRPr="008B0E5A" w:rsidRDefault="008B0E5A" w:rsidP="008B0E5A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- </w:t>
      </w:r>
      <w:r w:rsidR="00445BEB" w:rsidRPr="008B0E5A">
        <w:rPr>
          <w:sz w:val="28"/>
          <w:szCs w:val="28"/>
          <w:lang w:val="ru-RU"/>
        </w:rPr>
        <w:t xml:space="preserve">краткое изложение теоретических и практических основ, изученных ранее результатов, использованных в ходе прохождения практики; </w:t>
      </w:r>
    </w:p>
    <w:p w14:paraId="01C69C42" w14:textId="27DBCB2C" w:rsidR="00445BEB" w:rsidRPr="008B0E5A" w:rsidRDefault="008B0E5A" w:rsidP="008B0E5A">
      <w:pPr>
        <w:spacing w:line="360" w:lineRule="auto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445BEB" w:rsidRPr="008B0E5A">
        <w:rPr>
          <w:sz w:val="28"/>
          <w:szCs w:val="28"/>
          <w:lang w:val="ru-RU"/>
        </w:rPr>
        <w:t xml:space="preserve"> формализация и детальное изложение разработок, осуществленных обучающимся в ходе прохождения практики. </w:t>
      </w:r>
    </w:p>
    <w:p w14:paraId="3B65337E" w14:textId="650F3C21" w:rsidR="00445BEB" w:rsidRPr="00B021D3" w:rsidRDefault="00445BEB" w:rsidP="00445BE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Отчет должен быть оформлен в соответствии с предъявляемыми требованиями и представлен руководителю </w:t>
      </w:r>
      <w:r w:rsidR="008B0E5A">
        <w:rPr>
          <w:rFonts w:eastAsiaTheme="minorHAnsi"/>
          <w:color w:val="000000"/>
          <w:sz w:val="28"/>
          <w:szCs w:val="28"/>
          <w:lang w:val="ru-RU"/>
        </w:rPr>
        <w:t xml:space="preserve">практики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на подпись, удостоверяющую соответствие работы основным требованиям направления подготовки магистров по программе «</w:t>
      </w:r>
      <w:r>
        <w:rPr>
          <w:rFonts w:eastAsiaTheme="minorHAnsi"/>
          <w:color w:val="000000"/>
          <w:sz w:val="28"/>
          <w:szCs w:val="28"/>
          <w:lang w:val="ru-RU"/>
        </w:rPr>
        <w:t>Бизнес-среда и к</w:t>
      </w:r>
      <w:r w:rsidRPr="00B021D3">
        <w:rPr>
          <w:rFonts w:eastAsiaTheme="minorHAnsi"/>
          <w:color w:val="000000" w:themeColor="text1"/>
          <w:sz w:val="28"/>
          <w:szCs w:val="28"/>
          <w:lang w:val="ru-RU"/>
        </w:rPr>
        <w:t xml:space="preserve">орпоративные финансы». </w:t>
      </w:r>
    </w:p>
    <w:p w14:paraId="1DD8251F" w14:textId="0B53053D" w:rsidR="00816B4A" w:rsidRPr="0058482D" w:rsidRDefault="00816B4A" w:rsidP="00816B4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Все материалы </w:t>
      </w:r>
      <w:r>
        <w:rPr>
          <w:sz w:val="28"/>
          <w:szCs w:val="28"/>
          <w:lang w:val="ru-RU"/>
        </w:rPr>
        <w:t xml:space="preserve">отчетности по учебой практике </w:t>
      </w:r>
      <w:r w:rsidRPr="0058482D">
        <w:rPr>
          <w:sz w:val="28"/>
          <w:szCs w:val="28"/>
          <w:lang w:val="ru-RU"/>
        </w:rPr>
        <w:t xml:space="preserve">должны быть заверены руководителем от </w:t>
      </w:r>
      <w:r>
        <w:rPr>
          <w:sz w:val="28"/>
          <w:szCs w:val="28"/>
          <w:lang w:val="ru-RU"/>
        </w:rPr>
        <w:t xml:space="preserve">компании </w:t>
      </w:r>
      <w:r w:rsidRPr="0058482D">
        <w:rPr>
          <w:sz w:val="28"/>
          <w:szCs w:val="28"/>
          <w:lang w:val="ru-RU"/>
        </w:rPr>
        <w:t>базы</w:t>
      </w:r>
      <w:r w:rsidR="00F11E2B">
        <w:rPr>
          <w:sz w:val="28"/>
          <w:szCs w:val="28"/>
          <w:lang w:val="ru-RU"/>
        </w:rPr>
        <w:t xml:space="preserve"> </w:t>
      </w:r>
      <w:r w:rsidRPr="0058482D">
        <w:rPr>
          <w:sz w:val="28"/>
          <w:szCs w:val="28"/>
          <w:lang w:val="ru-RU"/>
        </w:rPr>
        <w:t>практики</w:t>
      </w:r>
      <w:r>
        <w:rPr>
          <w:sz w:val="28"/>
          <w:szCs w:val="28"/>
          <w:lang w:val="ru-RU"/>
        </w:rPr>
        <w:t>, а</w:t>
      </w:r>
      <w:r w:rsidR="00ED353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</w:t>
      </w:r>
      <w:r w:rsidRPr="0058482D">
        <w:rPr>
          <w:sz w:val="28"/>
          <w:szCs w:val="28"/>
          <w:lang w:val="ru-RU"/>
        </w:rPr>
        <w:t xml:space="preserve">одписи руководителя от базы практики на всех документах должны быть заверены печатью организации. </w:t>
      </w:r>
    </w:p>
    <w:p w14:paraId="25381AA8" w14:textId="543003C2" w:rsidR="002C7D61" w:rsidRPr="00F921A3" w:rsidRDefault="002C7D61" w:rsidP="004A5DA2">
      <w:pPr>
        <w:spacing w:line="360" w:lineRule="auto"/>
        <w:ind w:firstLine="709"/>
        <w:jc w:val="both"/>
        <w:rPr>
          <w:sz w:val="28"/>
          <w:lang w:val="ru-RU"/>
        </w:rPr>
      </w:pPr>
      <w:r w:rsidRPr="00F921A3">
        <w:rPr>
          <w:sz w:val="28"/>
          <w:lang w:val="ru-RU"/>
        </w:rPr>
        <w:t>Неотъемлемыми составными частями отче</w:t>
      </w:r>
      <w:r w:rsidR="008C4A06">
        <w:rPr>
          <w:sz w:val="28"/>
          <w:lang w:val="ru-RU"/>
        </w:rPr>
        <w:t>тности</w:t>
      </w:r>
      <w:r w:rsidRPr="00F921A3">
        <w:rPr>
          <w:sz w:val="28"/>
          <w:lang w:val="ru-RU"/>
        </w:rPr>
        <w:t xml:space="preserve"> о прохождении учебной практики выступают: </w:t>
      </w:r>
      <w:r w:rsidR="00B3535A">
        <w:rPr>
          <w:sz w:val="28"/>
          <w:lang w:val="ru-RU"/>
        </w:rPr>
        <w:t>д</w:t>
      </w:r>
      <w:r w:rsidRPr="00F921A3">
        <w:rPr>
          <w:sz w:val="28"/>
          <w:lang w:val="ru-RU"/>
        </w:rPr>
        <w:t xml:space="preserve">невник практики, </w:t>
      </w:r>
      <w:r w:rsidR="00DD0932">
        <w:rPr>
          <w:sz w:val="28"/>
          <w:lang w:val="ru-RU"/>
        </w:rPr>
        <w:t>рабочий график (</w:t>
      </w:r>
      <w:r w:rsidRPr="00F921A3">
        <w:rPr>
          <w:sz w:val="28"/>
          <w:lang w:val="ru-RU"/>
        </w:rPr>
        <w:t>план</w:t>
      </w:r>
      <w:r w:rsidR="00DD0932">
        <w:rPr>
          <w:sz w:val="28"/>
          <w:lang w:val="ru-RU"/>
        </w:rPr>
        <w:t>)</w:t>
      </w:r>
      <w:r w:rsidRPr="00F921A3">
        <w:rPr>
          <w:sz w:val="28"/>
          <w:lang w:val="ru-RU"/>
        </w:rPr>
        <w:t xml:space="preserve"> учебной практики, </w:t>
      </w:r>
      <w:r w:rsidR="00DD0932">
        <w:rPr>
          <w:sz w:val="28"/>
          <w:lang w:val="ru-RU"/>
        </w:rPr>
        <w:t xml:space="preserve">индивидуальное задание, </w:t>
      </w:r>
      <w:r w:rsidRPr="00F921A3">
        <w:rPr>
          <w:sz w:val="28"/>
          <w:lang w:val="ru-RU"/>
        </w:rPr>
        <w:t xml:space="preserve">отчет по учебной практике студента и отзыв руководителя </w:t>
      </w:r>
      <w:r w:rsidR="00286E71">
        <w:rPr>
          <w:sz w:val="28"/>
          <w:lang w:val="ru-RU"/>
        </w:rPr>
        <w:t xml:space="preserve">с места </w:t>
      </w:r>
      <w:r w:rsidRPr="00F921A3">
        <w:rPr>
          <w:sz w:val="28"/>
          <w:lang w:val="ru-RU"/>
        </w:rPr>
        <w:t>практики.</w:t>
      </w:r>
    </w:p>
    <w:p w14:paraId="74636DB4" w14:textId="6280D2E8" w:rsidR="002C7D61" w:rsidRPr="00EF56FB" w:rsidRDefault="002C7D61" w:rsidP="004A5DA2">
      <w:pPr>
        <w:spacing w:line="360" w:lineRule="auto"/>
        <w:ind w:firstLine="709"/>
        <w:jc w:val="both"/>
        <w:rPr>
          <w:sz w:val="28"/>
          <w:lang w:val="ru-RU"/>
        </w:rPr>
      </w:pPr>
      <w:r w:rsidRPr="00EF56FB">
        <w:rPr>
          <w:sz w:val="28"/>
          <w:lang w:val="ru-RU"/>
        </w:rPr>
        <w:t xml:space="preserve">При прохождении учебной практики студент в установленные сроки представляет руководителю практики </w:t>
      </w:r>
      <w:r w:rsidR="008C4A06">
        <w:rPr>
          <w:sz w:val="28"/>
          <w:lang w:val="ru-RU"/>
        </w:rPr>
        <w:t xml:space="preserve">от </w:t>
      </w:r>
      <w:r w:rsidR="00D65CF9">
        <w:rPr>
          <w:sz w:val="28"/>
          <w:lang w:val="ru-RU"/>
        </w:rPr>
        <w:t>кафедры</w:t>
      </w:r>
      <w:r w:rsidR="008C4A06">
        <w:rPr>
          <w:sz w:val="28"/>
          <w:lang w:val="ru-RU"/>
        </w:rPr>
        <w:t xml:space="preserve"> </w:t>
      </w:r>
      <w:r w:rsidRPr="00EF56FB">
        <w:rPr>
          <w:sz w:val="28"/>
          <w:lang w:val="ru-RU"/>
        </w:rPr>
        <w:t>следующие документы:</w:t>
      </w:r>
    </w:p>
    <w:p w14:paraId="257487F4" w14:textId="2F9A848E" w:rsidR="002C7D61" w:rsidRPr="00EF56FB" w:rsidRDefault="002C7D61" w:rsidP="004A5DA2">
      <w:pPr>
        <w:tabs>
          <w:tab w:val="left" w:pos="540"/>
        </w:tabs>
        <w:spacing w:line="360" w:lineRule="auto"/>
        <w:ind w:firstLine="709"/>
        <w:jc w:val="both"/>
        <w:rPr>
          <w:sz w:val="28"/>
          <w:lang w:val="ru-RU"/>
        </w:rPr>
      </w:pPr>
      <w:r w:rsidRPr="00EF56FB">
        <w:rPr>
          <w:sz w:val="28"/>
          <w:lang w:val="ru-RU"/>
        </w:rPr>
        <w:t xml:space="preserve">- письменный отчет о проделанной работе согласно </w:t>
      </w:r>
      <w:r w:rsidR="000076EB">
        <w:rPr>
          <w:sz w:val="28"/>
          <w:lang w:val="ru-RU"/>
        </w:rPr>
        <w:t>рабочему</w:t>
      </w:r>
      <w:r w:rsidRPr="00EF56FB">
        <w:rPr>
          <w:sz w:val="28"/>
          <w:lang w:val="ru-RU"/>
        </w:rPr>
        <w:t xml:space="preserve"> </w:t>
      </w:r>
      <w:r w:rsidR="00DD0932">
        <w:rPr>
          <w:sz w:val="28"/>
          <w:lang w:val="ru-RU"/>
        </w:rPr>
        <w:t>г</w:t>
      </w:r>
      <w:r w:rsidRPr="00EF56FB">
        <w:rPr>
          <w:sz w:val="28"/>
          <w:lang w:val="ru-RU"/>
        </w:rPr>
        <w:t>рафику</w:t>
      </w:r>
      <w:r w:rsidR="000076EB">
        <w:rPr>
          <w:sz w:val="28"/>
          <w:lang w:val="ru-RU"/>
        </w:rPr>
        <w:t xml:space="preserve"> (плану)</w:t>
      </w:r>
      <w:r w:rsidR="00DD0932">
        <w:rPr>
          <w:sz w:val="28"/>
          <w:lang w:val="ru-RU"/>
        </w:rPr>
        <w:t xml:space="preserve"> </w:t>
      </w:r>
      <w:r w:rsidRPr="00EF56FB">
        <w:rPr>
          <w:sz w:val="28"/>
          <w:lang w:val="ru-RU"/>
        </w:rPr>
        <w:t>прохождения учебной практики;</w:t>
      </w:r>
    </w:p>
    <w:p w14:paraId="02907555" w14:textId="263A96C0" w:rsidR="002C7D61" w:rsidRDefault="002C7D61" w:rsidP="004A5DA2">
      <w:pPr>
        <w:tabs>
          <w:tab w:val="left" w:pos="540"/>
        </w:tabs>
        <w:spacing w:line="360" w:lineRule="auto"/>
        <w:ind w:firstLine="709"/>
        <w:jc w:val="both"/>
        <w:rPr>
          <w:sz w:val="28"/>
          <w:lang w:val="ru-RU"/>
        </w:rPr>
      </w:pPr>
      <w:r w:rsidRPr="00EF56FB">
        <w:rPr>
          <w:sz w:val="28"/>
          <w:lang w:val="ru-RU"/>
        </w:rPr>
        <w:t xml:space="preserve">- </w:t>
      </w:r>
      <w:r w:rsidR="000076EB">
        <w:rPr>
          <w:sz w:val="28"/>
          <w:lang w:val="ru-RU"/>
        </w:rPr>
        <w:t xml:space="preserve">рабочий </w:t>
      </w:r>
      <w:r w:rsidR="00DD0932">
        <w:rPr>
          <w:sz w:val="28"/>
          <w:lang w:val="ru-RU"/>
        </w:rPr>
        <w:t>график</w:t>
      </w:r>
      <w:r w:rsidR="000076EB">
        <w:rPr>
          <w:sz w:val="28"/>
          <w:lang w:val="ru-RU"/>
        </w:rPr>
        <w:t xml:space="preserve"> (план)</w:t>
      </w:r>
      <w:r w:rsidR="00DD0932">
        <w:rPr>
          <w:sz w:val="28"/>
          <w:lang w:val="ru-RU"/>
        </w:rPr>
        <w:t xml:space="preserve"> </w:t>
      </w:r>
      <w:r w:rsidRPr="00EF56FB">
        <w:rPr>
          <w:sz w:val="28"/>
          <w:lang w:val="ru-RU"/>
        </w:rPr>
        <w:t>прохождения учебной практики;</w:t>
      </w:r>
    </w:p>
    <w:p w14:paraId="0979F22E" w14:textId="61C36ABE" w:rsidR="005B29CC" w:rsidRPr="00EF56FB" w:rsidRDefault="005B29CC" w:rsidP="005B29CC">
      <w:pPr>
        <w:tabs>
          <w:tab w:val="left" w:pos="540"/>
        </w:tabs>
        <w:spacing w:line="36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- индивидуальное задание (приложение 3);</w:t>
      </w:r>
    </w:p>
    <w:p w14:paraId="4E7B5FBA" w14:textId="3D45C355" w:rsidR="00F11E2B" w:rsidRPr="00EF56FB" w:rsidRDefault="00F11E2B" w:rsidP="00F11E2B">
      <w:pPr>
        <w:tabs>
          <w:tab w:val="left" w:pos="540"/>
        </w:tabs>
        <w:spacing w:line="360" w:lineRule="auto"/>
        <w:ind w:firstLine="709"/>
        <w:jc w:val="both"/>
        <w:rPr>
          <w:sz w:val="28"/>
          <w:lang w:val="ru-RU"/>
        </w:rPr>
      </w:pPr>
      <w:r w:rsidRPr="00EF56FB">
        <w:rPr>
          <w:sz w:val="28"/>
          <w:lang w:val="ru-RU"/>
        </w:rPr>
        <w:t xml:space="preserve">- дневник </w:t>
      </w:r>
      <w:r>
        <w:rPr>
          <w:sz w:val="28"/>
          <w:lang w:val="ru-RU"/>
        </w:rPr>
        <w:t xml:space="preserve">учебной </w:t>
      </w:r>
      <w:r w:rsidRPr="00EF56FB">
        <w:rPr>
          <w:sz w:val="28"/>
          <w:lang w:val="ru-RU"/>
        </w:rPr>
        <w:t xml:space="preserve">практики (приложение </w:t>
      </w:r>
      <w:r w:rsidR="005B29CC">
        <w:rPr>
          <w:sz w:val="28"/>
          <w:lang w:val="ru-RU"/>
        </w:rPr>
        <w:t>4</w:t>
      </w:r>
      <w:r w:rsidRPr="00EF56FB">
        <w:rPr>
          <w:sz w:val="28"/>
          <w:lang w:val="ru-RU"/>
        </w:rPr>
        <w:t>);</w:t>
      </w:r>
    </w:p>
    <w:p w14:paraId="50901599" w14:textId="685FF917" w:rsidR="002C7D61" w:rsidRPr="00EF56FB" w:rsidRDefault="002C7D61" w:rsidP="004A5DA2">
      <w:pPr>
        <w:tabs>
          <w:tab w:val="left" w:pos="540"/>
        </w:tabs>
        <w:spacing w:line="360" w:lineRule="auto"/>
        <w:ind w:firstLine="709"/>
        <w:jc w:val="both"/>
        <w:rPr>
          <w:sz w:val="28"/>
          <w:lang w:val="ru-RU"/>
        </w:rPr>
      </w:pPr>
      <w:r w:rsidRPr="00EF56FB">
        <w:rPr>
          <w:sz w:val="28"/>
          <w:lang w:val="ru-RU"/>
        </w:rPr>
        <w:t xml:space="preserve">- отзыв </w:t>
      </w:r>
      <w:r w:rsidR="005B29CC" w:rsidRPr="00B44B89">
        <w:rPr>
          <w:sz w:val="28"/>
          <w:lang w:val="ru-RU"/>
        </w:rPr>
        <w:t xml:space="preserve">руководителя практики от </w:t>
      </w:r>
      <w:r w:rsidR="005B29CC">
        <w:rPr>
          <w:sz w:val="28"/>
          <w:lang w:val="ru-RU"/>
        </w:rPr>
        <w:t>профильной организации</w:t>
      </w:r>
      <w:r w:rsidR="005B29CC" w:rsidRPr="00B44B89">
        <w:rPr>
          <w:sz w:val="28"/>
          <w:lang w:val="ru-RU"/>
        </w:rPr>
        <w:t xml:space="preserve"> </w:t>
      </w:r>
      <w:r w:rsidR="004A5DA2" w:rsidRPr="00EF56FB">
        <w:rPr>
          <w:sz w:val="28"/>
          <w:lang w:val="ru-RU"/>
        </w:rPr>
        <w:t>о результатах</w:t>
      </w:r>
      <w:r w:rsidRPr="00EF56FB">
        <w:rPr>
          <w:sz w:val="28"/>
          <w:lang w:val="ru-RU"/>
        </w:rPr>
        <w:t xml:space="preserve"> прохождения учебной практики (приложение </w:t>
      </w:r>
      <w:r w:rsidR="00DD0932">
        <w:rPr>
          <w:sz w:val="28"/>
          <w:lang w:val="ru-RU"/>
        </w:rPr>
        <w:t>5</w:t>
      </w:r>
      <w:r w:rsidRPr="00EF56FB">
        <w:rPr>
          <w:sz w:val="28"/>
          <w:lang w:val="ru-RU"/>
        </w:rPr>
        <w:t>).</w:t>
      </w:r>
    </w:p>
    <w:p w14:paraId="01249EC4" w14:textId="4BB6A667" w:rsidR="00D47ACC" w:rsidRPr="0058482D" w:rsidRDefault="00B76A8C" w:rsidP="00D47ACC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Т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екст </w:t>
      </w:r>
      <w:r>
        <w:rPr>
          <w:rFonts w:eastAsiaTheme="minorHAnsi"/>
          <w:color w:val="000000"/>
          <w:sz w:val="28"/>
          <w:szCs w:val="28"/>
          <w:lang w:val="ru-RU"/>
        </w:rPr>
        <w:t xml:space="preserve">отчетных документов оформляется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шрифт</w:t>
      </w:r>
      <w:r>
        <w:rPr>
          <w:rFonts w:eastAsiaTheme="minorHAnsi"/>
          <w:color w:val="000000"/>
          <w:sz w:val="28"/>
          <w:szCs w:val="28"/>
          <w:lang w:val="ru-RU"/>
        </w:rPr>
        <w:t>ом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Times New Roman,</w:t>
      </w:r>
      <w:r>
        <w:rPr>
          <w:rFonts w:eastAsiaTheme="minorHAnsi"/>
          <w:color w:val="000000"/>
          <w:sz w:val="28"/>
          <w:szCs w:val="28"/>
          <w:lang w:val="ru-RU"/>
        </w:rPr>
        <w:t xml:space="preserve"> к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егль 14</w:t>
      </w:r>
      <w:r>
        <w:rPr>
          <w:rFonts w:eastAsiaTheme="minorHAnsi"/>
          <w:color w:val="000000"/>
          <w:sz w:val="28"/>
          <w:szCs w:val="28"/>
          <w:lang w:val="ru-RU"/>
        </w:rPr>
        <w:t xml:space="preserve">,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интервал полуторный</w:t>
      </w:r>
      <w:r>
        <w:rPr>
          <w:rFonts w:eastAsiaTheme="minorHAnsi"/>
          <w:color w:val="000000"/>
          <w:sz w:val="28"/>
          <w:szCs w:val="28"/>
          <w:lang w:val="ru-RU"/>
        </w:rPr>
        <w:t>.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>
        <w:rPr>
          <w:rFonts w:eastAsiaTheme="minorHAnsi"/>
          <w:color w:val="000000"/>
          <w:sz w:val="28"/>
          <w:szCs w:val="28"/>
          <w:lang w:val="ru-RU"/>
        </w:rPr>
        <w:t>Р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азмеры полей на печатных листах: левое поле – 3 см, правое – 2 см, сверху и снизу – по 2 см</w:t>
      </w:r>
      <w:r>
        <w:rPr>
          <w:rFonts w:eastAsiaTheme="minorHAnsi"/>
          <w:color w:val="000000"/>
          <w:sz w:val="28"/>
          <w:szCs w:val="28"/>
          <w:lang w:val="ru-RU"/>
        </w:rPr>
        <w:t>. Текст</w:t>
      </w:r>
      <w:r w:rsidR="00D47ACC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D47ACC">
        <w:rPr>
          <w:rFonts w:eastAsiaTheme="minorHAnsi"/>
          <w:color w:val="000000"/>
          <w:sz w:val="28"/>
          <w:szCs w:val="28"/>
          <w:lang w:val="ru-RU"/>
        </w:rPr>
        <w:t xml:space="preserve">документов </w:t>
      </w:r>
      <w:r w:rsidR="00D47ACC" w:rsidRPr="0058482D">
        <w:rPr>
          <w:rFonts w:eastAsiaTheme="minorHAnsi"/>
          <w:color w:val="000000"/>
          <w:sz w:val="28"/>
          <w:szCs w:val="28"/>
          <w:lang w:val="ru-RU"/>
        </w:rPr>
        <w:t>печатается с одной стороны листа стандартного формата А4</w:t>
      </w:r>
      <w:r w:rsidR="00D47ACC">
        <w:rPr>
          <w:rFonts w:eastAsiaTheme="minorHAnsi"/>
          <w:color w:val="000000"/>
          <w:sz w:val="28"/>
          <w:szCs w:val="28"/>
          <w:lang w:val="ru-RU"/>
        </w:rPr>
        <w:t xml:space="preserve">, </w:t>
      </w:r>
      <w:r w:rsidR="00D47ACC" w:rsidRPr="0058482D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начинается со </w:t>
      </w:r>
      <w:r w:rsidR="008F481E">
        <w:rPr>
          <w:rFonts w:eastAsiaTheme="minorHAnsi"/>
          <w:color w:val="000000"/>
          <w:sz w:val="28"/>
          <w:szCs w:val="28"/>
          <w:lang w:val="ru-RU"/>
        </w:rPr>
        <w:t>второй страницы</w:t>
      </w:r>
      <w:r w:rsidR="00D47ACC" w:rsidRPr="0058482D">
        <w:rPr>
          <w:rFonts w:eastAsiaTheme="minorHAnsi"/>
          <w:color w:val="000000"/>
          <w:sz w:val="28"/>
          <w:szCs w:val="28"/>
          <w:lang w:val="ru-RU"/>
        </w:rPr>
        <w:t xml:space="preserve"> (первая страница – это титульный лист), номер страницы проставляется по середине нижнего поля</w:t>
      </w:r>
      <w:r w:rsidR="008F481E">
        <w:rPr>
          <w:rFonts w:eastAsiaTheme="minorHAnsi"/>
          <w:color w:val="000000"/>
          <w:sz w:val="28"/>
          <w:szCs w:val="28"/>
          <w:lang w:val="ru-RU"/>
        </w:rPr>
        <w:t>, нумерация страниц документов</w:t>
      </w:r>
      <w:r w:rsidR="00D47ACC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F481E" w:rsidRPr="0058482D">
        <w:rPr>
          <w:rFonts w:eastAsiaTheme="minorHAnsi"/>
          <w:color w:val="000000"/>
          <w:sz w:val="28"/>
          <w:szCs w:val="28"/>
          <w:lang w:val="ru-RU"/>
        </w:rPr>
        <w:t>сквозная</w:t>
      </w:r>
      <w:r w:rsidR="008F481E">
        <w:rPr>
          <w:rFonts w:eastAsiaTheme="minorHAnsi"/>
          <w:color w:val="000000"/>
          <w:sz w:val="28"/>
          <w:szCs w:val="28"/>
          <w:lang w:val="ru-RU"/>
        </w:rPr>
        <w:t>.</w:t>
      </w:r>
    </w:p>
    <w:p w14:paraId="72E2FB0A" w14:textId="7D9CB731" w:rsidR="00D47ACC" w:rsidRPr="0058482D" w:rsidRDefault="008F481E" w:rsidP="008F481E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lastRenderedPageBreak/>
        <w:t>В</w:t>
      </w:r>
      <w:r w:rsidR="00D47ACC" w:rsidRPr="0058482D">
        <w:rPr>
          <w:rFonts w:eastAsiaTheme="minorHAnsi"/>
          <w:color w:val="000000"/>
          <w:sz w:val="28"/>
          <w:szCs w:val="28"/>
          <w:lang w:val="ru-RU"/>
        </w:rPr>
        <w:t>се разделы работы, а также графические материалы, таблицы и др. должны быть пронумерованы</w:t>
      </w:r>
      <w:r>
        <w:rPr>
          <w:rFonts w:eastAsiaTheme="minorHAnsi"/>
          <w:color w:val="000000"/>
          <w:sz w:val="28"/>
          <w:szCs w:val="28"/>
          <w:lang w:val="ru-RU"/>
        </w:rPr>
        <w:t>. Е</w:t>
      </w:r>
      <w:r w:rsidR="00D47ACC" w:rsidRPr="0058482D">
        <w:rPr>
          <w:rFonts w:eastAsiaTheme="minorHAnsi"/>
          <w:color w:val="000000"/>
          <w:sz w:val="28"/>
          <w:szCs w:val="28"/>
          <w:lang w:val="ru-RU"/>
        </w:rPr>
        <w:t>сли в отчете используются заимствованные тексты, формулы и т.д., то должны быть указаны ссылки на источник, из которого они заимствуются</w:t>
      </w:r>
      <w:r>
        <w:rPr>
          <w:rFonts w:eastAsiaTheme="minorHAnsi"/>
          <w:color w:val="000000"/>
          <w:sz w:val="28"/>
          <w:szCs w:val="28"/>
          <w:lang w:val="ru-RU"/>
        </w:rPr>
        <w:t xml:space="preserve">, а </w:t>
      </w:r>
      <w:r w:rsidR="00D47ACC" w:rsidRPr="0058482D">
        <w:rPr>
          <w:rFonts w:eastAsiaTheme="minorHAnsi"/>
          <w:color w:val="000000"/>
          <w:sz w:val="28"/>
          <w:szCs w:val="28"/>
          <w:lang w:val="ru-RU"/>
        </w:rPr>
        <w:t>доля заимствованных текстов в работе должна быть незначительной, основной материал работы должен представлять собой оригинальный</w:t>
      </w:r>
      <w:r>
        <w:rPr>
          <w:rFonts w:eastAsiaTheme="minorHAnsi"/>
          <w:color w:val="000000"/>
          <w:sz w:val="28"/>
          <w:szCs w:val="28"/>
          <w:lang w:val="ru-RU"/>
        </w:rPr>
        <w:t xml:space="preserve"> авторский</w:t>
      </w:r>
      <w:r w:rsidR="00D47ACC" w:rsidRPr="0058482D">
        <w:rPr>
          <w:rFonts w:eastAsiaTheme="minorHAnsi"/>
          <w:color w:val="000000"/>
          <w:sz w:val="28"/>
          <w:szCs w:val="28"/>
          <w:lang w:val="ru-RU"/>
        </w:rPr>
        <w:t xml:space="preserve"> текст. </w:t>
      </w:r>
    </w:p>
    <w:p w14:paraId="56A41F32" w14:textId="6D210145" w:rsidR="002726EC" w:rsidRDefault="002726EC" w:rsidP="004A5DA2">
      <w:pPr>
        <w:spacing w:line="360" w:lineRule="auto"/>
        <w:ind w:firstLine="709"/>
        <w:jc w:val="both"/>
        <w:rPr>
          <w:sz w:val="28"/>
          <w:lang w:val="ru-RU"/>
        </w:rPr>
      </w:pPr>
      <w:r w:rsidRPr="000C07E7">
        <w:rPr>
          <w:b/>
          <w:bCs/>
          <w:i/>
          <w:iCs/>
          <w:sz w:val="28"/>
          <w:lang w:val="ru-RU"/>
        </w:rPr>
        <w:t>Отчет об учебной практике</w:t>
      </w:r>
      <w:r w:rsidRPr="00F921A3">
        <w:rPr>
          <w:sz w:val="28"/>
          <w:lang w:val="ru-RU"/>
        </w:rPr>
        <w:t xml:space="preserve"> </w:t>
      </w:r>
      <w:r w:rsidR="00B76A8C" w:rsidRPr="00EF56FB">
        <w:rPr>
          <w:sz w:val="28"/>
          <w:lang w:val="ru-RU"/>
        </w:rPr>
        <w:t>(</w:t>
      </w:r>
      <w:r w:rsidR="00B76A8C">
        <w:rPr>
          <w:sz w:val="28"/>
          <w:lang w:val="ru-RU"/>
        </w:rPr>
        <w:t xml:space="preserve">см. </w:t>
      </w:r>
      <w:r w:rsidR="00B76A8C" w:rsidRPr="00EF56FB">
        <w:rPr>
          <w:sz w:val="28"/>
          <w:lang w:val="ru-RU"/>
        </w:rPr>
        <w:t>приложение 1)</w:t>
      </w:r>
      <w:r w:rsidR="00B76A8C">
        <w:rPr>
          <w:sz w:val="28"/>
          <w:lang w:val="ru-RU"/>
        </w:rPr>
        <w:t xml:space="preserve"> </w:t>
      </w:r>
      <w:r w:rsidRPr="00F921A3">
        <w:rPr>
          <w:sz w:val="28"/>
          <w:lang w:val="ru-RU"/>
        </w:rPr>
        <w:t xml:space="preserve">составляется индивидуально каждым студентом и должен отражать проделанную им работу в соответствии с настоящей </w:t>
      </w:r>
      <w:r w:rsidR="00B3535A">
        <w:rPr>
          <w:sz w:val="28"/>
          <w:lang w:val="ru-RU"/>
        </w:rPr>
        <w:t>П</w:t>
      </w:r>
      <w:r w:rsidRPr="00F921A3">
        <w:rPr>
          <w:sz w:val="28"/>
          <w:lang w:val="ru-RU"/>
        </w:rPr>
        <w:t xml:space="preserve">рограммой. </w:t>
      </w:r>
    </w:p>
    <w:p w14:paraId="5105C664" w14:textId="77777777" w:rsidR="000C07E7" w:rsidRDefault="002726EC" w:rsidP="004A5DA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F56FB">
        <w:rPr>
          <w:sz w:val="28"/>
          <w:szCs w:val="28"/>
          <w:lang w:val="ru-RU"/>
        </w:rPr>
        <w:t xml:space="preserve">При написании отчёта студент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 </w:t>
      </w:r>
    </w:p>
    <w:p w14:paraId="5B39FC1C" w14:textId="77777777" w:rsidR="00337A53" w:rsidRPr="0058482D" w:rsidRDefault="00337A53" w:rsidP="00337A53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Для формирования отчета по первому разделу (ознакомление с базой практики (организацией) и ее деятельностью) </w:t>
      </w:r>
      <w:r>
        <w:rPr>
          <w:sz w:val="28"/>
          <w:szCs w:val="28"/>
          <w:lang w:val="ru-RU"/>
        </w:rPr>
        <w:t xml:space="preserve">обучающийся </w:t>
      </w:r>
      <w:r w:rsidRPr="0058482D">
        <w:rPr>
          <w:sz w:val="28"/>
          <w:szCs w:val="28"/>
          <w:lang w:val="ru-RU"/>
        </w:rPr>
        <w:t xml:space="preserve">должен изучить: </w:t>
      </w:r>
    </w:p>
    <w:p w14:paraId="5A899EC1" w14:textId="31B9EB0E" w:rsidR="00337A53" w:rsidRPr="0058482D" w:rsidRDefault="00337A53" w:rsidP="00337A53">
      <w:pPr>
        <w:pStyle w:val="a3"/>
        <w:autoSpaceDE w:val="0"/>
        <w:autoSpaceDN w:val="0"/>
        <w:adjustRightInd w:val="0"/>
        <w:spacing w:line="360" w:lineRule="auto"/>
        <w:ind w:left="709"/>
        <w:contextualSpacing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-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миссию, цели и задачи организации; </w:t>
      </w:r>
    </w:p>
    <w:p w14:paraId="6C9C311F" w14:textId="6F7CE1B0" w:rsidR="00337A53" w:rsidRPr="0058482D" w:rsidRDefault="00337A53" w:rsidP="00337A53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-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законодательную и нормативную базу и документацию, разработанную на базе практики (в т.ч. учредительные документы); </w:t>
      </w:r>
    </w:p>
    <w:p w14:paraId="3F155864" w14:textId="74F8B777" w:rsidR="00337A53" w:rsidRPr="0058482D" w:rsidRDefault="00337A53" w:rsidP="00337A53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-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организационную структуру организации, функциональные обязанности работников экономических служб; </w:t>
      </w:r>
    </w:p>
    <w:p w14:paraId="30ECBDFC" w14:textId="07FE27E6" w:rsidR="00337A53" w:rsidRPr="0058482D" w:rsidRDefault="00337A53" w:rsidP="00337A53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-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масштаб деятельности организации и потенциал ее развития: </w:t>
      </w:r>
    </w:p>
    <w:p w14:paraId="0541353B" w14:textId="009943AC" w:rsidR="00337A53" w:rsidRPr="0058482D" w:rsidRDefault="00337A53" w:rsidP="00337A53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-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направления и эффективность деятельности структурных подразделений организации; </w:t>
      </w:r>
    </w:p>
    <w:p w14:paraId="31A3D341" w14:textId="4BBD0A38" w:rsidR="00337A53" w:rsidRPr="0058482D" w:rsidRDefault="00337A53" w:rsidP="00337A53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-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структуру собственности организации. </w:t>
      </w:r>
    </w:p>
    <w:p w14:paraId="264FAA5F" w14:textId="77777777" w:rsidR="00E05874" w:rsidRPr="0058482D" w:rsidRDefault="00E05874" w:rsidP="00E0587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24" w:name="page11"/>
      <w:bookmarkEnd w:id="24"/>
      <w:r w:rsidRPr="0058482D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14:paraId="70AC5B89" w14:textId="77777777" w:rsidR="00E87E4A" w:rsidRDefault="00E87E4A" w:rsidP="00E87E4A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bCs/>
          <w:i/>
          <w:iCs/>
          <w:sz w:val="28"/>
          <w:szCs w:val="28"/>
          <w:lang w:val="ru-RU"/>
        </w:rPr>
        <w:t>С</w:t>
      </w:r>
      <w:r w:rsidRPr="00E05874">
        <w:rPr>
          <w:bCs/>
          <w:i/>
          <w:iCs/>
          <w:sz w:val="28"/>
          <w:szCs w:val="28"/>
          <w:lang w:val="ru-RU"/>
        </w:rPr>
        <w:t>труктура отчета о</w:t>
      </w:r>
      <w:r>
        <w:rPr>
          <w:bCs/>
          <w:i/>
          <w:iCs/>
          <w:sz w:val="28"/>
          <w:szCs w:val="28"/>
          <w:lang w:val="ru-RU"/>
        </w:rPr>
        <w:t xml:space="preserve"> результатах</w:t>
      </w:r>
      <w:r w:rsidRPr="00E05874">
        <w:rPr>
          <w:bCs/>
          <w:i/>
          <w:iCs/>
          <w:sz w:val="28"/>
          <w:szCs w:val="28"/>
          <w:lang w:val="ru-RU"/>
        </w:rPr>
        <w:t xml:space="preserve"> учебной практик</w:t>
      </w:r>
      <w:r>
        <w:rPr>
          <w:bCs/>
          <w:i/>
          <w:iCs/>
          <w:sz w:val="28"/>
          <w:szCs w:val="28"/>
          <w:lang w:val="ru-RU"/>
        </w:rPr>
        <w:t>и</w:t>
      </w:r>
      <w:r w:rsidRPr="00E05874">
        <w:rPr>
          <w:bCs/>
          <w:i/>
          <w:iCs/>
          <w:sz w:val="28"/>
          <w:szCs w:val="28"/>
          <w:lang w:val="ru-RU"/>
        </w:rPr>
        <w:t>:</w:t>
      </w:r>
      <w:r w:rsidRPr="0058482D">
        <w:rPr>
          <w:sz w:val="28"/>
          <w:szCs w:val="28"/>
          <w:lang w:val="ru-RU"/>
        </w:rPr>
        <w:t xml:space="preserve"> отчет состоит из</w:t>
      </w:r>
      <w:r>
        <w:rPr>
          <w:sz w:val="28"/>
          <w:szCs w:val="28"/>
          <w:lang w:val="ru-RU"/>
        </w:rPr>
        <w:t>:</w:t>
      </w:r>
    </w:p>
    <w:p w14:paraId="553C9356" w14:textId="77777777" w:rsidR="00E87E4A" w:rsidRDefault="00E87E4A" w:rsidP="00E87E4A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Pr="00E87E4A">
        <w:rPr>
          <w:sz w:val="28"/>
          <w:szCs w:val="28"/>
          <w:lang w:val="ru-RU"/>
        </w:rPr>
        <w:t>ведени</w:t>
      </w:r>
      <w:r>
        <w:rPr>
          <w:sz w:val="28"/>
          <w:szCs w:val="28"/>
          <w:lang w:val="ru-RU"/>
        </w:rPr>
        <w:t>я,</w:t>
      </w:r>
      <w:r w:rsidRPr="00E87E4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</w:t>
      </w:r>
      <w:r w:rsidRPr="00E87E4A">
        <w:rPr>
          <w:sz w:val="28"/>
          <w:szCs w:val="28"/>
          <w:lang w:val="ru-RU"/>
        </w:rPr>
        <w:t>сновн</w:t>
      </w:r>
      <w:r>
        <w:rPr>
          <w:sz w:val="28"/>
          <w:szCs w:val="28"/>
          <w:lang w:val="ru-RU"/>
        </w:rPr>
        <w:t>ой</w:t>
      </w:r>
      <w:r w:rsidRPr="00E87E4A">
        <w:rPr>
          <w:sz w:val="28"/>
          <w:szCs w:val="28"/>
          <w:lang w:val="ru-RU"/>
        </w:rPr>
        <w:t xml:space="preserve"> част</w:t>
      </w:r>
      <w:r>
        <w:rPr>
          <w:sz w:val="28"/>
          <w:szCs w:val="28"/>
          <w:lang w:val="ru-RU"/>
        </w:rPr>
        <w:t>и, з</w:t>
      </w:r>
      <w:r w:rsidRPr="00E87E4A">
        <w:rPr>
          <w:sz w:val="28"/>
          <w:szCs w:val="28"/>
          <w:lang w:val="ru-RU"/>
        </w:rPr>
        <w:t>аключени</w:t>
      </w:r>
      <w:r>
        <w:rPr>
          <w:sz w:val="28"/>
          <w:szCs w:val="28"/>
          <w:lang w:val="ru-RU"/>
        </w:rPr>
        <w:t>я и</w:t>
      </w:r>
      <w:r w:rsidRPr="00E87E4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</w:t>
      </w:r>
      <w:r w:rsidRPr="00E87E4A">
        <w:rPr>
          <w:sz w:val="28"/>
          <w:szCs w:val="28"/>
          <w:lang w:val="ru-RU"/>
        </w:rPr>
        <w:t>риложения</w:t>
      </w:r>
      <w:r>
        <w:rPr>
          <w:sz w:val="28"/>
          <w:szCs w:val="28"/>
          <w:lang w:val="ru-RU"/>
        </w:rPr>
        <w:t>.</w:t>
      </w:r>
    </w:p>
    <w:p w14:paraId="650E94FE" w14:textId="348F0ECB" w:rsidR="003F1FE3" w:rsidRDefault="003F1FE3" w:rsidP="003F1FE3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bCs/>
          <w:sz w:val="28"/>
          <w:szCs w:val="28"/>
          <w:lang w:val="ru-RU"/>
        </w:rPr>
      </w:pPr>
      <w:r w:rsidRPr="003F1FE3">
        <w:rPr>
          <w:bCs/>
          <w:i/>
          <w:iCs/>
          <w:sz w:val="28"/>
          <w:szCs w:val="28"/>
          <w:lang w:val="ru-RU"/>
        </w:rPr>
        <w:t xml:space="preserve">Введение </w:t>
      </w:r>
      <w:r w:rsidRPr="003F1FE3">
        <w:rPr>
          <w:bCs/>
          <w:sz w:val="28"/>
          <w:szCs w:val="28"/>
          <w:lang w:val="ru-RU"/>
        </w:rPr>
        <w:t>содержит цели и задачи</w:t>
      </w:r>
      <w:r w:rsidR="00C60157">
        <w:rPr>
          <w:bCs/>
          <w:sz w:val="28"/>
          <w:szCs w:val="28"/>
          <w:lang w:val="ru-RU"/>
        </w:rPr>
        <w:t>,</w:t>
      </w:r>
      <w:r w:rsidRPr="003F1FE3">
        <w:rPr>
          <w:bCs/>
          <w:sz w:val="28"/>
          <w:szCs w:val="28"/>
          <w:lang w:val="ru-RU"/>
        </w:rPr>
        <w:t xml:space="preserve">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выполняемые в процессе прохождения </w:t>
      </w:r>
      <w:r w:rsidRPr="003F1FE3">
        <w:rPr>
          <w:bCs/>
          <w:sz w:val="28"/>
          <w:szCs w:val="28"/>
          <w:lang w:val="ru-RU"/>
        </w:rPr>
        <w:t xml:space="preserve">учебной практики, </w:t>
      </w:r>
      <w:r>
        <w:rPr>
          <w:bCs/>
          <w:sz w:val="28"/>
          <w:szCs w:val="28"/>
          <w:lang w:val="ru-RU"/>
        </w:rPr>
        <w:t xml:space="preserve">а также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кратк</w:t>
      </w:r>
      <w:r>
        <w:rPr>
          <w:rFonts w:eastAsiaTheme="minorHAnsi"/>
          <w:color w:val="000000"/>
          <w:sz w:val="28"/>
          <w:szCs w:val="28"/>
          <w:lang w:val="ru-RU"/>
        </w:rPr>
        <w:t>ую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характеристик</w:t>
      </w:r>
      <w:r>
        <w:rPr>
          <w:rFonts w:eastAsiaTheme="minorHAnsi"/>
          <w:color w:val="000000"/>
          <w:sz w:val="28"/>
          <w:szCs w:val="28"/>
          <w:lang w:val="ru-RU"/>
        </w:rPr>
        <w:t>у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места практики</w:t>
      </w:r>
      <w:r w:rsidR="00C60157">
        <w:rPr>
          <w:rFonts w:eastAsiaTheme="minorHAnsi"/>
          <w:color w:val="000000"/>
          <w:sz w:val="28"/>
          <w:szCs w:val="28"/>
          <w:lang w:val="ru-RU"/>
        </w:rPr>
        <w:t>.</w:t>
      </w:r>
    </w:p>
    <w:p w14:paraId="17E1678E" w14:textId="75E5F6A8" w:rsidR="00E87E4A" w:rsidRPr="003F1FE3" w:rsidRDefault="003F1FE3" w:rsidP="003F1FE3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bCs/>
          <w:i/>
          <w:iCs/>
          <w:sz w:val="28"/>
          <w:szCs w:val="28"/>
          <w:lang w:val="ru-RU"/>
        </w:rPr>
      </w:pPr>
      <w:r w:rsidRPr="003F1FE3">
        <w:rPr>
          <w:bCs/>
          <w:i/>
          <w:iCs/>
          <w:sz w:val="28"/>
          <w:szCs w:val="28"/>
          <w:lang w:val="ru-RU"/>
        </w:rPr>
        <w:lastRenderedPageBreak/>
        <w:t>Основная часть</w:t>
      </w:r>
      <w:r w:rsidRPr="003F1FE3">
        <w:rPr>
          <w:bCs/>
          <w:sz w:val="28"/>
          <w:szCs w:val="28"/>
          <w:lang w:val="ru-RU"/>
        </w:rPr>
        <w:t xml:space="preserve"> отчета</w:t>
      </w:r>
      <w:r w:rsidR="00C60157">
        <w:rPr>
          <w:bCs/>
          <w:sz w:val="28"/>
          <w:szCs w:val="28"/>
          <w:lang w:val="ru-RU"/>
        </w:rPr>
        <w:t>,</w:t>
      </w:r>
      <w:r w:rsidR="00C60157" w:rsidRPr="00C60157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C60157" w:rsidRPr="0058482D">
        <w:rPr>
          <w:rFonts w:eastAsiaTheme="minorHAnsi"/>
          <w:color w:val="000000"/>
          <w:sz w:val="28"/>
          <w:szCs w:val="28"/>
          <w:lang w:val="ru-RU"/>
        </w:rPr>
        <w:t xml:space="preserve">в которой подробно описываются все результаты (разработки, исследования и т.п.), полученные в ходе прохождения практики (с описанием личного вклада </w:t>
      </w:r>
      <w:r w:rsidR="00C60157">
        <w:rPr>
          <w:rFonts w:eastAsiaTheme="minorHAnsi"/>
          <w:color w:val="000000"/>
          <w:sz w:val="28"/>
          <w:szCs w:val="28"/>
          <w:lang w:val="ru-RU"/>
        </w:rPr>
        <w:t>студента</w:t>
      </w:r>
      <w:r w:rsidR="00C60157" w:rsidRPr="0058482D">
        <w:rPr>
          <w:rFonts w:eastAsiaTheme="minorHAnsi"/>
          <w:color w:val="000000"/>
          <w:sz w:val="28"/>
          <w:szCs w:val="28"/>
          <w:lang w:val="ru-RU"/>
        </w:rPr>
        <w:t>)</w:t>
      </w:r>
      <w:r w:rsidR="00C60157">
        <w:rPr>
          <w:rFonts w:eastAsiaTheme="minorHAnsi"/>
          <w:color w:val="000000"/>
          <w:sz w:val="28"/>
          <w:szCs w:val="28"/>
          <w:lang w:val="ru-RU"/>
        </w:rPr>
        <w:t>,</w:t>
      </w:r>
      <w:r w:rsidR="00C60157" w:rsidRPr="00C60157">
        <w:rPr>
          <w:bCs/>
          <w:sz w:val="28"/>
          <w:szCs w:val="28"/>
          <w:lang w:val="ru-RU"/>
        </w:rPr>
        <w:t xml:space="preserve"> </w:t>
      </w:r>
      <w:r w:rsidR="00C60157" w:rsidRPr="003F1FE3">
        <w:rPr>
          <w:bCs/>
          <w:sz w:val="28"/>
          <w:szCs w:val="28"/>
          <w:lang w:val="ru-RU"/>
        </w:rPr>
        <w:t>а также результаты его собственного исследования.</w:t>
      </w:r>
      <w:r w:rsidR="00C60157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Основная часть отчета состоит из следующих разделов:</w:t>
      </w:r>
    </w:p>
    <w:p w14:paraId="2AF91D42" w14:textId="77777777" w:rsidR="003F1FE3" w:rsidRPr="003F1FE3" w:rsidRDefault="00E87E4A" w:rsidP="003F1FE3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bCs/>
          <w:sz w:val="28"/>
          <w:szCs w:val="28"/>
          <w:lang w:val="ru-RU"/>
        </w:rPr>
      </w:pPr>
      <w:r w:rsidRPr="003F1FE3">
        <w:rPr>
          <w:bCs/>
          <w:sz w:val="28"/>
          <w:szCs w:val="28"/>
          <w:lang w:val="ru-RU"/>
        </w:rPr>
        <w:t xml:space="preserve"> Раздел 1. Основные направления </w:t>
      </w:r>
      <w:r w:rsidR="003F1FE3" w:rsidRPr="003F1FE3">
        <w:rPr>
          <w:bCs/>
          <w:sz w:val="28"/>
          <w:szCs w:val="28"/>
          <w:lang w:val="ru-RU"/>
        </w:rPr>
        <w:t xml:space="preserve">и </w:t>
      </w:r>
      <w:r w:rsidRPr="003F1FE3">
        <w:rPr>
          <w:bCs/>
          <w:sz w:val="28"/>
          <w:szCs w:val="28"/>
          <w:lang w:val="ru-RU"/>
        </w:rPr>
        <w:t xml:space="preserve">виды деятельности </w:t>
      </w:r>
      <w:r w:rsidR="003F1FE3" w:rsidRPr="003F1FE3">
        <w:rPr>
          <w:bCs/>
          <w:sz w:val="28"/>
          <w:szCs w:val="28"/>
          <w:lang w:val="ru-RU"/>
        </w:rPr>
        <w:t>компании</w:t>
      </w:r>
      <w:r w:rsidRPr="003F1FE3">
        <w:rPr>
          <w:bCs/>
          <w:sz w:val="28"/>
          <w:szCs w:val="28"/>
          <w:lang w:val="ru-RU"/>
        </w:rPr>
        <w:t xml:space="preserve">, организационно-экономическая структура. </w:t>
      </w:r>
    </w:p>
    <w:p w14:paraId="5A4090AC" w14:textId="77777777" w:rsidR="003F1FE3" w:rsidRPr="003F1FE3" w:rsidRDefault="00E87E4A" w:rsidP="003F1FE3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bCs/>
          <w:sz w:val="28"/>
          <w:szCs w:val="28"/>
          <w:lang w:val="ru-RU"/>
        </w:rPr>
      </w:pPr>
      <w:r w:rsidRPr="003F1FE3">
        <w:rPr>
          <w:bCs/>
          <w:sz w:val="28"/>
          <w:szCs w:val="28"/>
          <w:lang w:val="ru-RU"/>
        </w:rPr>
        <w:t xml:space="preserve">Раздел 2. Финансово-экономические особенности </w:t>
      </w:r>
      <w:r w:rsidR="003F1FE3" w:rsidRPr="003F1FE3">
        <w:rPr>
          <w:bCs/>
          <w:sz w:val="28"/>
          <w:szCs w:val="28"/>
          <w:lang w:val="ru-RU"/>
        </w:rPr>
        <w:t xml:space="preserve">компании </w:t>
      </w:r>
      <w:r w:rsidRPr="003F1FE3">
        <w:rPr>
          <w:bCs/>
          <w:sz w:val="28"/>
          <w:szCs w:val="28"/>
          <w:lang w:val="ru-RU"/>
        </w:rPr>
        <w:t>базы</w:t>
      </w:r>
      <w:r w:rsidR="003F1FE3" w:rsidRPr="003F1FE3">
        <w:rPr>
          <w:bCs/>
          <w:sz w:val="28"/>
          <w:szCs w:val="28"/>
          <w:lang w:val="ru-RU"/>
        </w:rPr>
        <w:t>-</w:t>
      </w:r>
      <w:r w:rsidRPr="003F1FE3">
        <w:rPr>
          <w:bCs/>
          <w:sz w:val="28"/>
          <w:szCs w:val="28"/>
          <w:lang w:val="ru-RU"/>
        </w:rPr>
        <w:t xml:space="preserve"> практики. </w:t>
      </w:r>
    </w:p>
    <w:p w14:paraId="0D07F9EE" w14:textId="77777777" w:rsidR="003F1FE3" w:rsidRPr="003F1FE3" w:rsidRDefault="00E87E4A" w:rsidP="003F1FE3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bCs/>
          <w:sz w:val="28"/>
          <w:szCs w:val="28"/>
          <w:lang w:val="ru-RU"/>
        </w:rPr>
      </w:pPr>
      <w:r w:rsidRPr="003F1FE3">
        <w:rPr>
          <w:bCs/>
          <w:sz w:val="28"/>
          <w:szCs w:val="28"/>
          <w:lang w:val="ru-RU"/>
        </w:rPr>
        <w:t>Раздел 3. Аналитическая записка (справка) по результатам экспресс</w:t>
      </w:r>
      <w:r w:rsidR="003F1FE3" w:rsidRPr="003F1FE3">
        <w:rPr>
          <w:bCs/>
          <w:sz w:val="28"/>
          <w:szCs w:val="28"/>
          <w:lang w:val="ru-RU"/>
        </w:rPr>
        <w:t>-</w:t>
      </w:r>
      <w:r w:rsidRPr="003F1FE3">
        <w:rPr>
          <w:bCs/>
          <w:sz w:val="28"/>
          <w:szCs w:val="28"/>
          <w:lang w:val="ru-RU"/>
        </w:rPr>
        <w:t xml:space="preserve">анализа корпоративной отчетности. </w:t>
      </w:r>
    </w:p>
    <w:p w14:paraId="0DCA7E06" w14:textId="750106AD" w:rsidR="0018712B" w:rsidRPr="003F1FE3" w:rsidRDefault="003F1FE3" w:rsidP="003F1FE3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bCs/>
          <w:sz w:val="28"/>
          <w:szCs w:val="28"/>
          <w:lang w:val="ru-RU"/>
        </w:rPr>
      </w:pPr>
      <w:r w:rsidRPr="00C20D4E">
        <w:rPr>
          <w:bCs/>
          <w:i/>
          <w:iCs/>
          <w:sz w:val="28"/>
          <w:szCs w:val="28"/>
          <w:lang w:val="ru-RU"/>
        </w:rPr>
        <w:t>Выполнение и</w:t>
      </w:r>
      <w:r w:rsidR="00E87E4A" w:rsidRPr="00C20D4E">
        <w:rPr>
          <w:bCs/>
          <w:i/>
          <w:iCs/>
          <w:sz w:val="28"/>
          <w:szCs w:val="28"/>
          <w:lang w:val="ru-RU"/>
        </w:rPr>
        <w:t>ндивидуальное задани</w:t>
      </w:r>
      <w:r w:rsidRPr="00C20D4E">
        <w:rPr>
          <w:bCs/>
          <w:i/>
          <w:iCs/>
          <w:sz w:val="28"/>
          <w:szCs w:val="28"/>
          <w:lang w:val="ru-RU"/>
        </w:rPr>
        <w:t>я</w:t>
      </w:r>
      <w:r w:rsidR="00E87E4A" w:rsidRPr="003F1FE3">
        <w:rPr>
          <w:bCs/>
          <w:sz w:val="28"/>
          <w:szCs w:val="28"/>
          <w:lang w:val="ru-RU"/>
        </w:rPr>
        <w:t xml:space="preserve">. </w:t>
      </w:r>
    </w:p>
    <w:p w14:paraId="0ABC59F1" w14:textId="1B4A4488" w:rsidR="00C20D4E" w:rsidRDefault="00C60157" w:rsidP="00C60157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bCs/>
          <w:sz w:val="28"/>
          <w:szCs w:val="28"/>
          <w:lang w:val="ru-RU"/>
        </w:rPr>
      </w:pPr>
      <w:r w:rsidRPr="00C20D4E">
        <w:rPr>
          <w:bCs/>
          <w:i/>
          <w:iCs/>
          <w:sz w:val="28"/>
          <w:szCs w:val="28"/>
          <w:lang w:val="ru-RU"/>
        </w:rPr>
        <w:t>Заключение</w:t>
      </w:r>
      <w:r w:rsidRPr="00C60157">
        <w:rPr>
          <w:bCs/>
          <w:sz w:val="28"/>
          <w:szCs w:val="28"/>
          <w:lang w:val="ru-RU"/>
        </w:rPr>
        <w:t xml:space="preserve"> отражает выводы по результатам прохождения учебной практики, содержащие обоснованные сведения о достижении студентом целей и задач практики, степени их выполнения</w:t>
      </w:r>
      <w:r w:rsidR="00C20D4E">
        <w:rPr>
          <w:bCs/>
          <w:sz w:val="28"/>
          <w:szCs w:val="28"/>
          <w:lang w:val="ru-RU"/>
        </w:rPr>
        <w:t xml:space="preserve">. </w:t>
      </w:r>
      <w:r w:rsidR="00C20D4E" w:rsidRPr="00D56BA8">
        <w:rPr>
          <w:sz w:val="28"/>
          <w:lang w:val="ru-RU"/>
        </w:rPr>
        <w:t>Также отражаются новые знания, умения, практический, в том числе социальный опыт, приобретенный в процессе практики</w:t>
      </w:r>
    </w:p>
    <w:p w14:paraId="4843A857" w14:textId="491BC51E" w:rsidR="00C60157" w:rsidRPr="0058482D" w:rsidRDefault="00C60157" w:rsidP="00C60157">
      <w:pPr>
        <w:pStyle w:val="a3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C20D4E">
        <w:rPr>
          <w:rFonts w:eastAsiaTheme="minorHAnsi"/>
          <w:i/>
          <w:iCs/>
          <w:color w:val="000000"/>
          <w:sz w:val="28"/>
          <w:szCs w:val="28"/>
          <w:lang w:val="ru-RU"/>
        </w:rPr>
        <w:t>Приложения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к отчету</w:t>
      </w:r>
      <w:r>
        <w:rPr>
          <w:rFonts w:eastAsiaTheme="minorHAnsi"/>
          <w:color w:val="000000"/>
          <w:sz w:val="28"/>
          <w:szCs w:val="28"/>
          <w:lang w:val="ru-RU"/>
        </w:rPr>
        <w:t xml:space="preserve"> содержат разрабатываемые в ходе практики документы, информационная база исследования, таблицы и прочие документы.</w:t>
      </w:r>
    </w:p>
    <w:p w14:paraId="05125364" w14:textId="48C45F1C" w:rsidR="00C20D4E" w:rsidRPr="004B707C" w:rsidRDefault="00C20D4E" w:rsidP="00C20D4E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EF56FB">
        <w:rPr>
          <w:sz w:val="28"/>
          <w:lang w:val="ru-RU"/>
        </w:rPr>
        <w:t>Рекомендуемый объем отчета 1</w:t>
      </w:r>
      <w:r w:rsidR="002863B4">
        <w:rPr>
          <w:sz w:val="28"/>
          <w:lang w:val="ru-RU"/>
        </w:rPr>
        <w:t>5</w:t>
      </w:r>
      <w:r>
        <w:rPr>
          <w:sz w:val="28"/>
          <w:lang w:val="ru-RU"/>
        </w:rPr>
        <w:t>-</w:t>
      </w:r>
      <w:r w:rsidR="002863B4">
        <w:rPr>
          <w:sz w:val="28"/>
          <w:lang w:val="ru-RU"/>
        </w:rPr>
        <w:t>20</w:t>
      </w:r>
      <w:r w:rsidRPr="00EF56FB">
        <w:rPr>
          <w:sz w:val="28"/>
          <w:lang w:val="ru-RU"/>
        </w:rPr>
        <w:t xml:space="preserve"> страниц печатного текста (без приложений), исполненного 14 размером шриф</w:t>
      </w:r>
      <w:r w:rsidR="00B76A8C">
        <w:rPr>
          <w:sz w:val="28"/>
          <w:lang w:val="ru-RU"/>
        </w:rPr>
        <w:t>т</w:t>
      </w:r>
      <w:r w:rsidR="002863B4">
        <w:rPr>
          <w:sz w:val="28"/>
          <w:lang w:val="ru-RU"/>
        </w:rPr>
        <w:t xml:space="preserve"> </w:t>
      </w:r>
      <w:r>
        <w:rPr>
          <w:sz w:val="28"/>
        </w:rPr>
        <w:t>Times</w:t>
      </w:r>
      <w:r w:rsidRPr="004B707C">
        <w:rPr>
          <w:sz w:val="28"/>
          <w:lang w:val="ru-RU"/>
        </w:rPr>
        <w:t xml:space="preserve"> </w:t>
      </w:r>
      <w:r>
        <w:rPr>
          <w:sz w:val="28"/>
        </w:rPr>
        <w:t>New</w:t>
      </w:r>
      <w:r w:rsidRPr="004B707C">
        <w:rPr>
          <w:sz w:val="28"/>
          <w:lang w:val="ru-RU"/>
        </w:rPr>
        <w:t xml:space="preserve"> </w:t>
      </w:r>
      <w:r>
        <w:rPr>
          <w:sz w:val="28"/>
        </w:rPr>
        <w:t>Roman</w:t>
      </w:r>
      <w:r>
        <w:rPr>
          <w:sz w:val="28"/>
          <w:lang w:val="ru-RU"/>
        </w:rPr>
        <w:t>,</w:t>
      </w:r>
      <w:r w:rsidRPr="004B707C">
        <w:rPr>
          <w:sz w:val="28"/>
          <w:lang w:val="ru-RU"/>
        </w:rPr>
        <w:t xml:space="preserve"> межстрочный интервал 1,5.</w:t>
      </w:r>
    </w:p>
    <w:p w14:paraId="7ADBCDED" w14:textId="0EEE5EC8" w:rsidR="00E05874" w:rsidRPr="0058482D" w:rsidRDefault="00E05874" w:rsidP="00E0587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Отчет проверяется</w:t>
      </w:r>
      <w:r w:rsidR="00C20D4E">
        <w:rPr>
          <w:sz w:val="28"/>
          <w:szCs w:val="28"/>
          <w:lang w:val="ru-RU"/>
        </w:rPr>
        <w:t xml:space="preserve"> и</w:t>
      </w:r>
      <w:r w:rsidRPr="0058482D">
        <w:rPr>
          <w:sz w:val="28"/>
          <w:szCs w:val="28"/>
          <w:lang w:val="ru-RU"/>
        </w:rPr>
        <w:t xml:space="preserve"> визируется руководителем</w:t>
      </w:r>
      <w:r w:rsidR="00C20D4E">
        <w:rPr>
          <w:sz w:val="28"/>
          <w:szCs w:val="28"/>
          <w:lang w:val="ru-RU"/>
        </w:rPr>
        <w:t>, а затем</w:t>
      </w:r>
      <w:r w:rsidRPr="0058482D">
        <w:rPr>
          <w:sz w:val="28"/>
          <w:szCs w:val="28"/>
          <w:lang w:val="ru-RU"/>
        </w:rPr>
        <w:t xml:space="preserve"> и представляется на защиту. </w:t>
      </w:r>
    </w:p>
    <w:p w14:paraId="2908C0BE" w14:textId="5B05D7D7" w:rsidR="002863B4" w:rsidRDefault="002863B4" w:rsidP="002863B4">
      <w:pPr>
        <w:spacing w:line="360" w:lineRule="auto"/>
        <w:ind w:firstLine="709"/>
        <w:jc w:val="both"/>
        <w:rPr>
          <w:sz w:val="28"/>
          <w:lang w:val="ru-RU"/>
        </w:rPr>
      </w:pPr>
      <w:r w:rsidRPr="002863B4">
        <w:rPr>
          <w:b/>
          <w:bCs/>
          <w:i/>
          <w:iCs/>
          <w:sz w:val="28"/>
          <w:lang w:val="ru-RU"/>
        </w:rPr>
        <w:t>Рабочий график (план)</w:t>
      </w:r>
      <w:r w:rsidR="00B76A8C" w:rsidRPr="00B76A8C">
        <w:rPr>
          <w:sz w:val="28"/>
          <w:lang w:val="ru-RU"/>
        </w:rPr>
        <w:t xml:space="preserve"> </w:t>
      </w:r>
      <w:r w:rsidR="00B76A8C" w:rsidRPr="004B707C">
        <w:rPr>
          <w:sz w:val="28"/>
          <w:lang w:val="ru-RU"/>
        </w:rPr>
        <w:t>прилага</w:t>
      </w:r>
      <w:r w:rsidR="00B76A8C">
        <w:rPr>
          <w:sz w:val="28"/>
          <w:lang w:val="ru-RU"/>
        </w:rPr>
        <w:t>е</w:t>
      </w:r>
      <w:r w:rsidR="00B76A8C" w:rsidRPr="004B707C">
        <w:rPr>
          <w:sz w:val="28"/>
          <w:lang w:val="ru-RU"/>
        </w:rPr>
        <w:t xml:space="preserve">тся </w:t>
      </w:r>
      <w:r w:rsidR="00B76A8C">
        <w:rPr>
          <w:sz w:val="28"/>
          <w:lang w:val="ru-RU"/>
        </w:rPr>
        <w:t>к</w:t>
      </w:r>
      <w:r w:rsidR="00B76A8C" w:rsidRPr="004B707C">
        <w:rPr>
          <w:sz w:val="28"/>
          <w:lang w:val="ru-RU"/>
        </w:rPr>
        <w:t xml:space="preserve"> письменному отчету </w:t>
      </w:r>
      <w:r w:rsidR="00B76A8C">
        <w:rPr>
          <w:sz w:val="28"/>
          <w:lang w:val="ru-RU"/>
        </w:rPr>
        <w:t>по</w:t>
      </w:r>
      <w:r w:rsidR="00B76A8C" w:rsidRPr="004B707C">
        <w:rPr>
          <w:sz w:val="28"/>
          <w:lang w:val="ru-RU"/>
        </w:rPr>
        <w:t xml:space="preserve"> </w:t>
      </w:r>
      <w:r w:rsidR="00B76A8C">
        <w:rPr>
          <w:sz w:val="28"/>
          <w:lang w:val="ru-RU"/>
        </w:rPr>
        <w:t>учебной</w:t>
      </w:r>
      <w:r w:rsidR="00B76A8C" w:rsidRPr="004B707C">
        <w:rPr>
          <w:sz w:val="28"/>
          <w:lang w:val="ru-RU"/>
        </w:rPr>
        <w:t xml:space="preserve"> практике</w:t>
      </w:r>
      <w:r w:rsidR="00B76A8C">
        <w:rPr>
          <w:b/>
          <w:bCs/>
          <w:i/>
          <w:iCs/>
          <w:sz w:val="28"/>
          <w:lang w:val="ru-RU"/>
        </w:rPr>
        <w:t xml:space="preserve"> </w:t>
      </w:r>
      <w:r w:rsidR="00B76A8C" w:rsidRPr="00EF56FB">
        <w:rPr>
          <w:sz w:val="28"/>
          <w:lang w:val="ru-RU"/>
        </w:rPr>
        <w:t>(</w:t>
      </w:r>
      <w:r w:rsidR="00B76A8C">
        <w:rPr>
          <w:sz w:val="28"/>
          <w:lang w:val="ru-RU"/>
        </w:rPr>
        <w:t xml:space="preserve">см. </w:t>
      </w:r>
      <w:r w:rsidR="00B76A8C" w:rsidRPr="00EF56FB">
        <w:rPr>
          <w:sz w:val="28"/>
          <w:lang w:val="ru-RU"/>
        </w:rPr>
        <w:t xml:space="preserve">приложение </w:t>
      </w:r>
      <w:r w:rsidR="00B76A8C">
        <w:rPr>
          <w:sz w:val="28"/>
          <w:lang w:val="ru-RU"/>
        </w:rPr>
        <w:t>2</w:t>
      </w:r>
      <w:r w:rsidR="00B76A8C" w:rsidRPr="00EF56FB">
        <w:rPr>
          <w:sz w:val="28"/>
          <w:lang w:val="ru-RU"/>
        </w:rPr>
        <w:t>)</w:t>
      </w:r>
      <w:r w:rsidR="00B76A8C">
        <w:rPr>
          <w:sz w:val="28"/>
          <w:lang w:val="ru-RU"/>
        </w:rPr>
        <w:t>,</w:t>
      </w:r>
      <w:r>
        <w:rPr>
          <w:sz w:val="28"/>
          <w:lang w:val="ru-RU"/>
        </w:rPr>
        <w:t xml:space="preserve"> в котором отражаются </w:t>
      </w:r>
      <w:r w:rsidR="004D53BF">
        <w:rPr>
          <w:sz w:val="28"/>
          <w:lang w:val="ru-RU"/>
        </w:rPr>
        <w:t>основные этапы прохождения практики: организационно-подготовительный, основной и заключительный с отражением продолжительности каждого этапа.</w:t>
      </w:r>
    </w:p>
    <w:p w14:paraId="7F53B143" w14:textId="68DE071D" w:rsidR="00B76A8C" w:rsidRDefault="00B76A8C" w:rsidP="00B76A8C">
      <w:pPr>
        <w:spacing w:line="360" w:lineRule="auto"/>
        <w:ind w:firstLine="709"/>
        <w:jc w:val="both"/>
        <w:rPr>
          <w:sz w:val="28"/>
          <w:lang w:val="ru-RU"/>
        </w:rPr>
      </w:pPr>
      <w:r w:rsidRPr="004D53BF">
        <w:rPr>
          <w:b/>
          <w:bCs/>
          <w:i/>
          <w:iCs/>
          <w:sz w:val="28"/>
          <w:lang w:val="ru-RU"/>
        </w:rPr>
        <w:t>Индивидуальное задание</w:t>
      </w:r>
      <w:r w:rsidRPr="004D53BF">
        <w:rPr>
          <w:sz w:val="28"/>
          <w:lang w:val="ru-RU"/>
        </w:rPr>
        <w:t xml:space="preserve"> </w:t>
      </w:r>
      <w:r w:rsidRPr="00EF56FB">
        <w:rPr>
          <w:sz w:val="28"/>
          <w:lang w:val="ru-RU"/>
        </w:rPr>
        <w:t>(</w:t>
      </w:r>
      <w:r>
        <w:rPr>
          <w:sz w:val="28"/>
          <w:lang w:val="ru-RU"/>
        </w:rPr>
        <w:t xml:space="preserve">см. </w:t>
      </w:r>
      <w:r w:rsidRPr="00EF56FB">
        <w:rPr>
          <w:sz w:val="28"/>
          <w:lang w:val="ru-RU"/>
        </w:rPr>
        <w:t xml:space="preserve">приложение </w:t>
      </w:r>
      <w:r>
        <w:rPr>
          <w:sz w:val="28"/>
          <w:lang w:val="ru-RU"/>
        </w:rPr>
        <w:t>3</w:t>
      </w:r>
      <w:r w:rsidRPr="00EF56FB">
        <w:rPr>
          <w:sz w:val="28"/>
          <w:lang w:val="ru-RU"/>
        </w:rPr>
        <w:t>)</w:t>
      </w:r>
      <w:r>
        <w:rPr>
          <w:sz w:val="28"/>
          <w:lang w:val="ru-RU"/>
        </w:rPr>
        <w:t xml:space="preserve"> </w:t>
      </w:r>
      <w:r w:rsidRPr="004D53BF">
        <w:rPr>
          <w:sz w:val="28"/>
          <w:lang w:val="ru-RU"/>
        </w:rPr>
        <w:t xml:space="preserve">выполняется студентом по согласованию с руководителем практики от </w:t>
      </w:r>
      <w:r>
        <w:rPr>
          <w:sz w:val="28"/>
          <w:lang w:val="ru-RU"/>
        </w:rPr>
        <w:t>кафедры.</w:t>
      </w:r>
    </w:p>
    <w:p w14:paraId="19C8343F" w14:textId="4E887AEA" w:rsidR="004D53BF" w:rsidRPr="004B707C" w:rsidRDefault="004D53BF" w:rsidP="004D53BF">
      <w:pPr>
        <w:spacing w:line="360" w:lineRule="auto"/>
        <w:ind w:firstLine="709"/>
        <w:jc w:val="both"/>
        <w:rPr>
          <w:sz w:val="28"/>
          <w:lang w:val="ru-RU"/>
        </w:rPr>
      </w:pPr>
      <w:r>
        <w:rPr>
          <w:b/>
          <w:bCs/>
          <w:i/>
          <w:iCs/>
          <w:sz w:val="28"/>
          <w:lang w:val="ru-RU"/>
        </w:rPr>
        <w:t xml:space="preserve">Дневник </w:t>
      </w:r>
      <w:r w:rsidR="00B76A8C" w:rsidRPr="00EF56FB">
        <w:rPr>
          <w:sz w:val="28"/>
          <w:lang w:val="ru-RU"/>
        </w:rPr>
        <w:t>(</w:t>
      </w:r>
      <w:r w:rsidR="00B76A8C">
        <w:rPr>
          <w:sz w:val="28"/>
          <w:lang w:val="ru-RU"/>
        </w:rPr>
        <w:t xml:space="preserve">см. </w:t>
      </w:r>
      <w:r w:rsidR="00B76A8C" w:rsidRPr="00EF56FB">
        <w:rPr>
          <w:sz w:val="28"/>
          <w:lang w:val="ru-RU"/>
        </w:rPr>
        <w:t xml:space="preserve">приложение </w:t>
      </w:r>
      <w:r w:rsidR="00B76A8C">
        <w:rPr>
          <w:sz w:val="28"/>
          <w:lang w:val="ru-RU"/>
        </w:rPr>
        <w:t>4</w:t>
      </w:r>
      <w:r w:rsidR="00B76A8C" w:rsidRPr="00EF56FB">
        <w:rPr>
          <w:sz w:val="28"/>
          <w:lang w:val="ru-RU"/>
        </w:rPr>
        <w:t>)</w:t>
      </w:r>
      <w:r w:rsidR="00B76A8C">
        <w:rPr>
          <w:sz w:val="28"/>
          <w:lang w:val="ru-RU"/>
        </w:rPr>
        <w:t xml:space="preserve"> </w:t>
      </w:r>
      <w:r w:rsidR="00B76A8C" w:rsidRPr="004B707C">
        <w:rPr>
          <w:sz w:val="28"/>
          <w:lang w:val="ru-RU"/>
        </w:rPr>
        <w:t>ведет</w:t>
      </w:r>
      <w:r w:rsidR="00B76A8C">
        <w:rPr>
          <w:sz w:val="28"/>
          <w:lang w:val="ru-RU"/>
        </w:rPr>
        <w:t>ся</w:t>
      </w:r>
      <w:r w:rsidR="00B76A8C" w:rsidRPr="004B707C">
        <w:rPr>
          <w:sz w:val="28"/>
          <w:lang w:val="ru-RU"/>
        </w:rPr>
        <w:t xml:space="preserve"> </w:t>
      </w:r>
      <w:r w:rsidR="00B76A8C">
        <w:rPr>
          <w:sz w:val="28"/>
          <w:lang w:val="ru-RU"/>
        </w:rPr>
        <w:t xml:space="preserve">студентом ежедневно и </w:t>
      </w:r>
      <w:r w:rsidR="00B76A8C" w:rsidRPr="004B707C">
        <w:rPr>
          <w:sz w:val="28"/>
          <w:lang w:val="ru-RU"/>
        </w:rPr>
        <w:t xml:space="preserve">по окончании практики вместе с отчетом и другими </w:t>
      </w:r>
      <w:r w:rsidR="00B76A8C">
        <w:rPr>
          <w:sz w:val="28"/>
          <w:lang w:val="ru-RU"/>
        </w:rPr>
        <w:t xml:space="preserve">документами, </w:t>
      </w:r>
      <w:r w:rsidR="00B76A8C" w:rsidRPr="004B707C">
        <w:rPr>
          <w:sz w:val="28"/>
          <w:lang w:val="ru-RU"/>
        </w:rPr>
        <w:t xml:space="preserve">прилагаемыми к </w:t>
      </w:r>
      <w:r w:rsidR="00B76A8C" w:rsidRPr="004B707C">
        <w:rPr>
          <w:sz w:val="28"/>
          <w:lang w:val="ru-RU"/>
        </w:rPr>
        <w:lastRenderedPageBreak/>
        <w:t xml:space="preserve">отчету </w:t>
      </w:r>
      <w:r w:rsidR="00B76A8C">
        <w:rPr>
          <w:sz w:val="28"/>
          <w:lang w:val="ru-RU"/>
        </w:rPr>
        <w:t>по</w:t>
      </w:r>
      <w:r w:rsidR="00B76A8C" w:rsidRPr="004B707C">
        <w:rPr>
          <w:sz w:val="28"/>
          <w:lang w:val="ru-RU"/>
        </w:rPr>
        <w:t xml:space="preserve"> практик</w:t>
      </w:r>
      <w:r w:rsidR="00B76A8C">
        <w:rPr>
          <w:sz w:val="28"/>
          <w:lang w:val="ru-RU"/>
        </w:rPr>
        <w:t>е,</w:t>
      </w:r>
      <w:r w:rsidR="00B76A8C" w:rsidRPr="004B707C">
        <w:rPr>
          <w:sz w:val="28"/>
          <w:lang w:val="ru-RU"/>
        </w:rPr>
        <w:t xml:space="preserve"> представляется руководителю </w:t>
      </w:r>
      <w:r w:rsidR="008F58D4">
        <w:rPr>
          <w:sz w:val="28"/>
          <w:lang w:val="ru-RU"/>
        </w:rPr>
        <w:t>учебной</w:t>
      </w:r>
      <w:r w:rsidR="00B76A8C" w:rsidRPr="004B707C">
        <w:rPr>
          <w:sz w:val="28"/>
          <w:lang w:val="ru-RU"/>
        </w:rPr>
        <w:t xml:space="preserve"> практики от </w:t>
      </w:r>
      <w:r w:rsidR="00B76A8C">
        <w:rPr>
          <w:sz w:val="28"/>
          <w:lang w:val="ru-RU"/>
        </w:rPr>
        <w:t>кафедры</w:t>
      </w:r>
      <w:r w:rsidRPr="004B707C">
        <w:rPr>
          <w:sz w:val="28"/>
          <w:lang w:val="ru-RU"/>
        </w:rPr>
        <w:t>. В дневнике по дням должны быть отражены все виды и результаты деятельности студента, полученные в период прохождения учебной практики. Дневник практики студента зап</w:t>
      </w:r>
      <w:r w:rsidR="00B76A8C">
        <w:rPr>
          <w:sz w:val="28"/>
          <w:lang w:val="ru-RU"/>
        </w:rPr>
        <w:t>олняется по установленной форме.</w:t>
      </w:r>
    </w:p>
    <w:p w14:paraId="1B31DD03" w14:textId="176EB93A" w:rsidR="002726EC" w:rsidRDefault="002726EC" w:rsidP="00B76A8C">
      <w:pPr>
        <w:tabs>
          <w:tab w:val="left" w:pos="540"/>
        </w:tabs>
        <w:spacing w:line="360" w:lineRule="auto"/>
        <w:ind w:firstLine="709"/>
        <w:jc w:val="both"/>
        <w:rPr>
          <w:sz w:val="28"/>
          <w:lang w:val="ru-RU"/>
        </w:rPr>
      </w:pPr>
      <w:r w:rsidRPr="004D53BF">
        <w:rPr>
          <w:b/>
          <w:bCs/>
          <w:i/>
          <w:iCs/>
          <w:sz w:val="28"/>
          <w:lang w:val="ru-RU"/>
        </w:rPr>
        <w:t>Отзыв по результатам прохождения практики</w:t>
      </w:r>
      <w:r w:rsidRPr="00B76A8C">
        <w:rPr>
          <w:b/>
          <w:i/>
          <w:sz w:val="28"/>
          <w:lang w:val="ru-RU"/>
        </w:rPr>
        <w:t xml:space="preserve"> студентом</w:t>
      </w:r>
      <w:r w:rsidRPr="004B707C">
        <w:rPr>
          <w:sz w:val="28"/>
          <w:lang w:val="ru-RU"/>
        </w:rPr>
        <w:t xml:space="preserve"> </w:t>
      </w:r>
      <w:r w:rsidR="00B76A8C" w:rsidRPr="004B707C">
        <w:rPr>
          <w:sz w:val="28"/>
          <w:lang w:val="ru-RU"/>
        </w:rPr>
        <w:t>(</w:t>
      </w:r>
      <w:r w:rsidR="00B76A8C">
        <w:rPr>
          <w:sz w:val="28"/>
          <w:lang w:val="ru-RU"/>
        </w:rPr>
        <w:t xml:space="preserve">см. </w:t>
      </w:r>
      <w:r w:rsidR="00B76A8C" w:rsidRPr="004B707C">
        <w:rPr>
          <w:sz w:val="28"/>
          <w:lang w:val="ru-RU"/>
        </w:rPr>
        <w:t xml:space="preserve">приложение </w:t>
      </w:r>
      <w:r w:rsidR="00B76A8C">
        <w:rPr>
          <w:sz w:val="28"/>
          <w:lang w:val="ru-RU"/>
        </w:rPr>
        <w:t>5</w:t>
      </w:r>
      <w:r w:rsidR="00B76A8C" w:rsidRPr="004B707C">
        <w:rPr>
          <w:sz w:val="28"/>
          <w:lang w:val="ru-RU"/>
        </w:rPr>
        <w:t xml:space="preserve">) </w:t>
      </w:r>
      <w:r w:rsidR="00B76A8C" w:rsidRPr="00F921A3">
        <w:rPr>
          <w:sz w:val="28"/>
          <w:lang w:val="ru-RU"/>
        </w:rPr>
        <w:t xml:space="preserve">готовит руководитель учебной практики студента от </w:t>
      </w:r>
      <w:r w:rsidR="00B76A8C">
        <w:rPr>
          <w:sz w:val="28"/>
          <w:lang w:val="ru-RU"/>
        </w:rPr>
        <w:t xml:space="preserve">базы практики и он </w:t>
      </w:r>
      <w:r w:rsidRPr="004B707C">
        <w:rPr>
          <w:sz w:val="28"/>
          <w:lang w:val="ru-RU"/>
        </w:rPr>
        <w:t xml:space="preserve">должен </w:t>
      </w:r>
      <w:r w:rsidR="004A5DA2" w:rsidRPr="004B707C">
        <w:rPr>
          <w:sz w:val="28"/>
          <w:lang w:val="ru-RU"/>
        </w:rPr>
        <w:t>отражать развитие</w:t>
      </w:r>
      <w:r w:rsidRPr="004B707C">
        <w:rPr>
          <w:sz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студента к ведению профессиональной деятельности. Содержится анализ и оценка результатов деятельности студента во время практики, степени выполнения программы учебной практики, умения применять полученные в процессе теоретического обучения знания на практике. </w:t>
      </w:r>
    </w:p>
    <w:p w14:paraId="472C40D0" w14:textId="1BDC03EC" w:rsidR="008F58D4" w:rsidRDefault="008F58D4" w:rsidP="008F58D4">
      <w:pPr>
        <w:spacing w:line="360" w:lineRule="auto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П</w:t>
      </w:r>
      <w:r w:rsidRPr="00515792">
        <w:rPr>
          <w:sz w:val="28"/>
          <w:lang w:val="ru-RU"/>
        </w:rPr>
        <w:t xml:space="preserve">осле завершения </w:t>
      </w:r>
      <w:r>
        <w:rPr>
          <w:sz w:val="28"/>
          <w:lang w:val="ru-RU"/>
        </w:rPr>
        <w:t>учебной</w:t>
      </w:r>
      <w:r w:rsidRPr="00515792">
        <w:rPr>
          <w:sz w:val="28"/>
          <w:lang w:val="ru-RU"/>
        </w:rPr>
        <w:t xml:space="preserve"> практики в установленные кафедрой сроки студент </w:t>
      </w:r>
      <w:r>
        <w:rPr>
          <w:sz w:val="28"/>
          <w:lang w:val="ru-RU"/>
        </w:rPr>
        <w:t xml:space="preserve">в одном файле </w:t>
      </w:r>
      <w:r w:rsidRPr="00515792">
        <w:rPr>
          <w:sz w:val="28"/>
          <w:lang w:val="ru-RU"/>
        </w:rPr>
        <w:t xml:space="preserve">размещает отчетные документы по практике </w:t>
      </w:r>
      <w:r>
        <w:rPr>
          <w:sz w:val="28"/>
          <w:lang w:val="ru-RU"/>
        </w:rPr>
        <w:t xml:space="preserve">на платформу </w:t>
      </w:r>
      <w:r>
        <w:rPr>
          <w:sz w:val="28"/>
        </w:rPr>
        <w:t>https</w:t>
      </w:r>
      <w:r w:rsidRPr="00515792">
        <w:rPr>
          <w:sz w:val="28"/>
          <w:lang w:val="ru-RU"/>
        </w:rPr>
        <w:t>//</w:t>
      </w:r>
      <w:r>
        <w:rPr>
          <w:sz w:val="28"/>
        </w:rPr>
        <w:t>org</w:t>
      </w:r>
      <w:r w:rsidRPr="00515792">
        <w:rPr>
          <w:sz w:val="28"/>
          <w:lang w:val="ru-RU"/>
        </w:rPr>
        <w:t>.</w:t>
      </w:r>
      <w:r>
        <w:rPr>
          <w:sz w:val="28"/>
        </w:rPr>
        <w:t>fa</w:t>
      </w:r>
      <w:r w:rsidRPr="00515792">
        <w:rPr>
          <w:sz w:val="28"/>
          <w:lang w:val="ru-RU"/>
        </w:rPr>
        <w:t>.</w:t>
      </w:r>
      <w:r>
        <w:rPr>
          <w:sz w:val="28"/>
        </w:rPr>
        <w:t>ru</w:t>
      </w:r>
      <w:r w:rsidRPr="00515792">
        <w:rPr>
          <w:sz w:val="28"/>
          <w:lang w:val="ru-RU"/>
        </w:rPr>
        <w:t xml:space="preserve">/ </w:t>
      </w:r>
      <w:r>
        <w:rPr>
          <w:sz w:val="28"/>
          <w:lang w:val="ru-RU"/>
        </w:rPr>
        <w:t xml:space="preserve">и представляет этот файл научному руководителю от кафедры в формате </w:t>
      </w:r>
      <w:r>
        <w:rPr>
          <w:sz w:val="28"/>
        </w:rPr>
        <w:t>DOC</w:t>
      </w:r>
      <w:r w:rsidRPr="00515792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или </w:t>
      </w:r>
      <w:r>
        <w:rPr>
          <w:sz w:val="28"/>
        </w:rPr>
        <w:t>PDF</w:t>
      </w:r>
      <w:r>
        <w:rPr>
          <w:sz w:val="28"/>
          <w:lang w:val="ru-RU"/>
        </w:rPr>
        <w:t>,</w:t>
      </w:r>
      <w:r w:rsidRPr="00515792">
        <w:rPr>
          <w:sz w:val="28"/>
          <w:lang w:val="ru-RU"/>
        </w:rPr>
        <w:t xml:space="preserve"> </w:t>
      </w:r>
      <w:r>
        <w:rPr>
          <w:sz w:val="28"/>
          <w:lang w:val="ru-RU"/>
        </w:rPr>
        <w:t>расположив документы в следующем порядке:</w:t>
      </w:r>
    </w:p>
    <w:p w14:paraId="07BF3A64" w14:textId="31637A4B" w:rsidR="008F58D4" w:rsidRDefault="008F58D4" w:rsidP="008F58D4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lang w:val="ru-RU"/>
        </w:rPr>
        <w:t xml:space="preserve">- </w:t>
      </w:r>
      <w:r>
        <w:rPr>
          <w:sz w:val="28"/>
          <w:lang w:val="ru-RU"/>
        </w:rPr>
        <w:t xml:space="preserve">титульный лист отчета об учебной практике </w:t>
      </w:r>
      <w:r w:rsidRPr="002B2B73">
        <w:rPr>
          <w:sz w:val="28"/>
          <w:szCs w:val="28"/>
          <w:lang w:val="ru-RU"/>
        </w:rPr>
        <w:t>с отметками руководителя практики</w:t>
      </w:r>
      <w:r>
        <w:rPr>
          <w:sz w:val="28"/>
          <w:szCs w:val="28"/>
          <w:lang w:val="ru-RU"/>
        </w:rPr>
        <w:t xml:space="preserve"> от кафедры и</w:t>
      </w:r>
      <w:r w:rsidRPr="002B2B73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 xml:space="preserve">профильной </w:t>
      </w:r>
      <w:r w:rsidRPr="002B2B73">
        <w:rPr>
          <w:sz w:val="28"/>
          <w:szCs w:val="28"/>
          <w:lang w:val="ru-RU"/>
        </w:rPr>
        <w:t>организации</w:t>
      </w:r>
      <w:r>
        <w:rPr>
          <w:sz w:val="28"/>
          <w:szCs w:val="28"/>
          <w:lang w:val="ru-RU"/>
        </w:rPr>
        <w:t>, заверенной печатью профильной организации</w:t>
      </w:r>
      <w:r>
        <w:rPr>
          <w:sz w:val="28"/>
          <w:lang w:val="ru-RU"/>
        </w:rPr>
        <w:t>;</w:t>
      </w:r>
    </w:p>
    <w:p w14:paraId="4E2FC51A" w14:textId="2BAFB5FA" w:rsidR="008F58D4" w:rsidRDefault="008F58D4" w:rsidP="008F58D4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lang w:val="ru-RU"/>
        </w:rPr>
        <w:t xml:space="preserve">- </w:t>
      </w:r>
      <w:r>
        <w:rPr>
          <w:sz w:val="28"/>
          <w:lang w:val="ru-RU"/>
        </w:rPr>
        <w:t>рабочий график (план)</w:t>
      </w:r>
      <w:r w:rsidRPr="00B44B89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проведения учебной практики </w:t>
      </w:r>
      <w:r w:rsidRPr="002B2B73">
        <w:rPr>
          <w:sz w:val="28"/>
          <w:szCs w:val="28"/>
          <w:lang w:val="ru-RU"/>
        </w:rPr>
        <w:t>с отметками руководителя практики</w:t>
      </w:r>
      <w:r>
        <w:rPr>
          <w:sz w:val="28"/>
          <w:szCs w:val="28"/>
          <w:lang w:val="ru-RU"/>
        </w:rPr>
        <w:t xml:space="preserve"> от кафедры и</w:t>
      </w:r>
      <w:r w:rsidRPr="002B2B73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 xml:space="preserve">профильной </w:t>
      </w:r>
      <w:r w:rsidRPr="002B2B73">
        <w:rPr>
          <w:sz w:val="28"/>
          <w:szCs w:val="28"/>
          <w:lang w:val="ru-RU"/>
        </w:rPr>
        <w:t>организации</w:t>
      </w:r>
      <w:r>
        <w:rPr>
          <w:sz w:val="28"/>
          <w:lang w:val="ru-RU"/>
        </w:rPr>
        <w:t>;</w:t>
      </w:r>
    </w:p>
    <w:p w14:paraId="19A947D2" w14:textId="77777777" w:rsidR="008F58D4" w:rsidRPr="00B44B89" w:rsidRDefault="008F58D4" w:rsidP="008F58D4">
      <w:pPr>
        <w:tabs>
          <w:tab w:val="left" w:pos="540"/>
        </w:tabs>
        <w:spacing w:line="360" w:lineRule="auto"/>
        <w:ind w:firstLine="709"/>
        <w:jc w:val="both"/>
        <w:rPr>
          <w:sz w:val="28"/>
          <w:lang w:val="ru-RU"/>
        </w:rPr>
      </w:pPr>
      <w:r w:rsidRPr="00B44B89">
        <w:rPr>
          <w:sz w:val="28"/>
          <w:lang w:val="ru-RU"/>
        </w:rPr>
        <w:t xml:space="preserve">- </w:t>
      </w:r>
      <w:r>
        <w:rPr>
          <w:sz w:val="28"/>
          <w:lang w:val="ru-RU"/>
        </w:rPr>
        <w:t>и</w:t>
      </w:r>
      <w:r w:rsidRPr="00B44B89">
        <w:rPr>
          <w:sz w:val="28"/>
          <w:lang w:val="ru-RU"/>
        </w:rPr>
        <w:t xml:space="preserve">ндивидуальное задание </w:t>
      </w:r>
      <w:r>
        <w:rPr>
          <w:sz w:val="28"/>
          <w:lang w:val="ru-RU"/>
        </w:rPr>
        <w:t xml:space="preserve">со своей подписью и подписями </w:t>
      </w:r>
      <w:r w:rsidRPr="002B2B73">
        <w:rPr>
          <w:sz w:val="28"/>
          <w:szCs w:val="28"/>
          <w:lang w:val="ru-RU"/>
        </w:rPr>
        <w:t>руководител</w:t>
      </w:r>
      <w:r>
        <w:rPr>
          <w:sz w:val="28"/>
          <w:szCs w:val="28"/>
          <w:lang w:val="ru-RU"/>
        </w:rPr>
        <w:t>ей</w:t>
      </w:r>
      <w:r w:rsidRPr="002B2B73">
        <w:rPr>
          <w:sz w:val="28"/>
          <w:szCs w:val="28"/>
          <w:lang w:val="ru-RU"/>
        </w:rPr>
        <w:t xml:space="preserve"> практики</w:t>
      </w:r>
      <w:r>
        <w:rPr>
          <w:sz w:val="28"/>
          <w:szCs w:val="28"/>
          <w:lang w:val="ru-RU"/>
        </w:rPr>
        <w:t xml:space="preserve"> от кафедры и</w:t>
      </w:r>
      <w:r w:rsidRPr="002B2B73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 xml:space="preserve">профильной </w:t>
      </w:r>
      <w:r w:rsidRPr="002B2B73">
        <w:rPr>
          <w:sz w:val="28"/>
          <w:szCs w:val="28"/>
          <w:lang w:val="ru-RU"/>
        </w:rPr>
        <w:t>организации</w:t>
      </w:r>
      <w:r>
        <w:rPr>
          <w:sz w:val="28"/>
          <w:lang w:val="ru-RU"/>
        </w:rPr>
        <w:t>;</w:t>
      </w:r>
    </w:p>
    <w:p w14:paraId="0E3500CF" w14:textId="0EDEED6A" w:rsidR="008F58D4" w:rsidRPr="00B44B89" w:rsidRDefault="008F58D4" w:rsidP="008F58D4">
      <w:pPr>
        <w:pStyle w:val="ad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>д</w:t>
      </w:r>
      <w:r w:rsidRPr="00B44B89">
        <w:rPr>
          <w:sz w:val="28"/>
          <w:szCs w:val="28"/>
          <w:lang w:val="ru-RU"/>
        </w:rPr>
        <w:t xml:space="preserve">невник </w:t>
      </w:r>
      <w:r w:rsidR="003B12E8">
        <w:rPr>
          <w:sz w:val="28"/>
          <w:szCs w:val="28"/>
          <w:lang w:val="ru-RU"/>
        </w:rPr>
        <w:t>по учебные практики</w:t>
      </w:r>
      <w:r>
        <w:rPr>
          <w:sz w:val="28"/>
          <w:szCs w:val="28"/>
          <w:lang w:val="ru-RU"/>
        </w:rPr>
        <w:t xml:space="preserve"> с </w:t>
      </w:r>
      <w:r>
        <w:rPr>
          <w:sz w:val="28"/>
          <w:lang w:val="ru-RU"/>
        </w:rPr>
        <w:t xml:space="preserve">подписями </w:t>
      </w:r>
      <w:r w:rsidRPr="002B2B73">
        <w:rPr>
          <w:sz w:val="28"/>
          <w:szCs w:val="28"/>
          <w:lang w:val="ru-RU"/>
        </w:rPr>
        <w:t>руководител</w:t>
      </w:r>
      <w:r>
        <w:rPr>
          <w:sz w:val="28"/>
          <w:szCs w:val="28"/>
          <w:lang w:val="ru-RU"/>
        </w:rPr>
        <w:t>я</w:t>
      </w:r>
      <w:r w:rsidRPr="002B2B73">
        <w:rPr>
          <w:sz w:val="28"/>
          <w:szCs w:val="28"/>
          <w:lang w:val="ru-RU"/>
        </w:rPr>
        <w:t xml:space="preserve"> практики</w:t>
      </w:r>
      <w:r>
        <w:rPr>
          <w:sz w:val="28"/>
          <w:szCs w:val="28"/>
          <w:lang w:val="ru-RU"/>
        </w:rPr>
        <w:t xml:space="preserve"> от кафедры и </w:t>
      </w:r>
      <w:r w:rsidRPr="002B2B73">
        <w:rPr>
          <w:sz w:val="28"/>
          <w:szCs w:val="28"/>
          <w:lang w:val="ru-RU"/>
        </w:rPr>
        <w:t>руководител</w:t>
      </w:r>
      <w:r>
        <w:rPr>
          <w:sz w:val="28"/>
          <w:szCs w:val="28"/>
          <w:lang w:val="ru-RU"/>
        </w:rPr>
        <w:t>я</w:t>
      </w:r>
      <w:r w:rsidRPr="002B2B73">
        <w:rPr>
          <w:sz w:val="28"/>
          <w:szCs w:val="28"/>
          <w:lang w:val="ru-RU"/>
        </w:rPr>
        <w:t xml:space="preserve"> практики</w:t>
      </w:r>
      <w:r>
        <w:rPr>
          <w:sz w:val="28"/>
          <w:szCs w:val="28"/>
          <w:lang w:val="ru-RU"/>
        </w:rPr>
        <w:t xml:space="preserve"> от профильной </w:t>
      </w:r>
      <w:r w:rsidRPr="002B2B73">
        <w:rPr>
          <w:sz w:val="28"/>
          <w:szCs w:val="28"/>
          <w:lang w:val="ru-RU"/>
        </w:rPr>
        <w:t>организации</w:t>
      </w:r>
      <w:r>
        <w:rPr>
          <w:sz w:val="28"/>
          <w:szCs w:val="28"/>
          <w:lang w:val="ru-RU"/>
        </w:rPr>
        <w:t>, заверенной печатью профильной организации</w:t>
      </w:r>
    </w:p>
    <w:p w14:paraId="226CBD8C" w14:textId="66FEDA72" w:rsidR="008F58D4" w:rsidRDefault="008F58D4" w:rsidP="008F58D4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2B2B73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>содержательная часть о</w:t>
      </w:r>
      <w:r w:rsidRPr="002B2B73">
        <w:rPr>
          <w:sz w:val="28"/>
          <w:szCs w:val="28"/>
          <w:lang w:val="ru-RU"/>
        </w:rPr>
        <w:t>тчет</w:t>
      </w:r>
      <w:r>
        <w:rPr>
          <w:sz w:val="28"/>
          <w:szCs w:val="28"/>
          <w:lang w:val="ru-RU"/>
        </w:rPr>
        <w:t>а</w:t>
      </w:r>
      <w:r w:rsidRPr="002B2B73">
        <w:rPr>
          <w:sz w:val="28"/>
          <w:szCs w:val="28"/>
          <w:lang w:val="ru-RU"/>
        </w:rPr>
        <w:t xml:space="preserve"> по </w:t>
      </w:r>
      <w:r>
        <w:rPr>
          <w:sz w:val="28"/>
          <w:szCs w:val="28"/>
          <w:lang w:val="ru-RU"/>
        </w:rPr>
        <w:t>учебной</w:t>
      </w:r>
      <w:r w:rsidRPr="002B2B73">
        <w:rPr>
          <w:sz w:val="28"/>
          <w:szCs w:val="28"/>
          <w:lang w:val="ru-RU"/>
        </w:rPr>
        <w:t xml:space="preserve"> практике</w:t>
      </w:r>
      <w:r>
        <w:rPr>
          <w:sz w:val="28"/>
          <w:szCs w:val="28"/>
          <w:lang w:val="ru-RU"/>
        </w:rPr>
        <w:t>;</w:t>
      </w:r>
    </w:p>
    <w:p w14:paraId="40B06E1D" w14:textId="2FABCFBC" w:rsidR="008F58D4" w:rsidRPr="00B44B89" w:rsidRDefault="008F58D4" w:rsidP="008F58D4">
      <w:pPr>
        <w:tabs>
          <w:tab w:val="left" w:pos="540"/>
        </w:tabs>
        <w:spacing w:line="360" w:lineRule="auto"/>
        <w:ind w:firstLine="709"/>
        <w:jc w:val="both"/>
        <w:rPr>
          <w:sz w:val="28"/>
          <w:lang w:val="ru-RU"/>
        </w:rPr>
      </w:pPr>
      <w:r w:rsidRPr="00B44B89">
        <w:rPr>
          <w:sz w:val="28"/>
          <w:lang w:val="ru-RU"/>
        </w:rPr>
        <w:t xml:space="preserve">- </w:t>
      </w:r>
      <w:r>
        <w:rPr>
          <w:sz w:val="28"/>
          <w:lang w:val="ru-RU"/>
        </w:rPr>
        <w:t>о</w:t>
      </w:r>
      <w:r w:rsidRPr="00B44B89">
        <w:rPr>
          <w:sz w:val="28"/>
          <w:lang w:val="ru-RU"/>
        </w:rPr>
        <w:t xml:space="preserve">тзыв руководителя практики от </w:t>
      </w:r>
      <w:r>
        <w:rPr>
          <w:sz w:val="28"/>
          <w:lang w:val="ru-RU"/>
        </w:rPr>
        <w:t>профильной организации</w:t>
      </w:r>
      <w:r w:rsidRPr="00B44B89">
        <w:rPr>
          <w:sz w:val="28"/>
          <w:lang w:val="ru-RU"/>
        </w:rPr>
        <w:t xml:space="preserve"> о результатах прохождения </w:t>
      </w:r>
      <w:r>
        <w:rPr>
          <w:sz w:val="28"/>
          <w:lang w:val="ru-RU"/>
        </w:rPr>
        <w:t>учебной</w:t>
      </w:r>
      <w:r w:rsidRPr="00B44B89">
        <w:rPr>
          <w:sz w:val="28"/>
          <w:lang w:val="ru-RU"/>
        </w:rPr>
        <w:t xml:space="preserve"> практики студентом.</w:t>
      </w:r>
    </w:p>
    <w:p w14:paraId="7ED931EB" w14:textId="77777777" w:rsidR="008F58D4" w:rsidRPr="0058482D" w:rsidRDefault="008F58D4" w:rsidP="008F58D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>Результаты прохождения практики оцениваются посредством проведения промежуточной аттестации.</w:t>
      </w:r>
      <w:r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58482D">
        <w:rPr>
          <w:sz w:val="28"/>
          <w:szCs w:val="28"/>
          <w:lang w:val="ru-RU"/>
        </w:rPr>
        <w:t xml:space="preserve">Промежуточный контроль в виде промежуточной аттестации </w:t>
      </w:r>
      <w:r>
        <w:rPr>
          <w:sz w:val="28"/>
          <w:szCs w:val="28"/>
          <w:lang w:val="ru-RU"/>
        </w:rPr>
        <w:t>студентов</w:t>
      </w:r>
      <w:r w:rsidRPr="0058482D">
        <w:rPr>
          <w:sz w:val="28"/>
          <w:szCs w:val="28"/>
          <w:lang w:val="ru-RU"/>
        </w:rPr>
        <w:t xml:space="preserve"> по практике заключается в предоставлении руководителю по практике от </w:t>
      </w:r>
      <w:r>
        <w:rPr>
          <w:sz w:val="28"/>
          <w:szCs w:val="28"/>
          <w:lang w:val="ru-RU"/>
        </w:rPr>
        <w:t>кафедры</w:t>
      </w:r>
      <w:r w:rsidRPr="0058482D">
        <w:rPr>
          <w:sz w:val="28"/>
          <w:szCs w:val="28"/>
          <w:lang w:val="ru-RU"/>
        </w:rPr>
        <w:t xml:space="preserve"> проекта отчета о практике и </w:t>
      </w:r>
      <w:r>
        <w:rPr>
          <w:sz w:val="28"/>
          <w:szCs w:val="28"/>
          <w:lang w:val="ru-RU"/>
        </w:rPr>
        <w:t>всех отчетных документов</w:t>
      </w:r>
      <w:r w:rsidRPr="0058482D">
        <w:rPr>
          <w:sz w:val="28"/>
          <w:szCs w:val="28"/>
          <w:lang w:val="ru-RU"/>
        </w:rPr>
        <w:t xml:space="preserve"> к нему. </w:t>
      </w:r>
    </w:p>
    <w:p w14:paraId="789814CC" w14:textId="7A0434F6" w:rsidR="00F9008F" w:rsidRPr="0058482D" w:rsidRDefault="00F9008F" w:rsidP="00F9008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Аттестация по итогам учебной практики осуществляется ру</w:t>
      </w:r>
      <w:r w:rsidR="00616E28">
        <w:rPr>
          <w:sz w:val="28"/>
          <w:szCs w:val="28"/>
          <w:lang w:val="ru-RU"/>
        </w:rPr>
        <w:t xml:space="preserve">ководителем учебной практики от кафедры. </w:t>
      </w:r>
      <w:r w:rsidRPr="0058482D">
        <w:rPr>
          <w:sz w:val="28"/>
          <w:szCs w:val="28"/>
          <w:lang w:val="ru-RU"/>
        </w:rPr>
        <w:t xml:space="preserve">Также в рамках промежуточной аттестации могут создаваться комиссии с включением в их состав представителей организации, на базе которых проводится практика. </w:t>
      </w:r>
    </w:p>
    <w:p w14:paraId="530093D4" w14:textId="77777777" w:rsidR="00B22C4E" w:rsidRDefault="00F9008F" w:rsidP="00F9008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Защита </w:t>
      </w:r>
      <w:r>
        <w:rPr>
          <w:sz w:val="28"/>
          <w:szCs w:val="28"/>
          <w:lang w:val="ru-RU"/>
        </w:rPr>
        <w:t xml:space="preserve">обучающимся </w:t>
      </w:r>
      <w:r w:rsidRPr="0058482D">
        <w:rPr>
          <w:sz w:val="28"/>
          <w:szCs w:val="28"/>
          <w:lang w:val="ru-RU"/>
        </w:rPr>
        <w:t xml:space="preserve">отчета является обязательным этапом прохождения учебной практики.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К защите отчета допускаются </w:t>
      </w:r>
      <w:r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, полностью выполнившие программу практики. Защита отчётов происходит в установленные </w:t>
      </w:r>
      <w:r w:rsidR="00B22C4E">
        <w:rPr>
          <w:rFonts w:eastAsiaTheme="minorHAnsi"/>
          <w:color w:val="000000"/>
          <w:sz w:val="28"/>
          <w:szCs w:val="28"/>
          <w:lang w:val="ru-RU"/>
        </w:rPr>
        <w:t>кафедрой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сроки. </w:t>
      </w:r>
      <w:r w:rsidR="00B22C4E" w:rsidRPr="0058482D">
        <w:rPr>
          <w:sz w:val="28"/>
          <w:szCs w:val="28"/>
          <w:lang w:val="ru-RU"/>
        </w:rPr>
        <w:t xml:space="preserve">Процедура </w:t>
      </w:r>
      <w:r w:rsidR="00B22C4E">
        <w:rPr>
          <w:sz w:val="28"/>
          <w:szCs w:val="28"/>
          <w:lang w:val="ru-RU"/>
        </w:rPr>
        <w:t>защиты практики</w:t>
      </w:r>
      <w:r w:rsidR="00B22C4E" w:rsidRPr="0058482D">
        <w:rPr>
          <w:sz w:val="28"/>
          <w:szCs w:val="28"/>
          <w:lang w:val="ru-RU"/>
        </w:rPr>
        <w:t xml:space="preserve"> может проводиться</w:t>
      </w:r>
      <w:r w:rsidR="00B22C4E">
        <w:rPr>
          <w:sz w:val="28"/>
          <w:szCs w:val="28"/>
          <w:lang w:val="ru-RU"/>
        </w:rPr>
        <w:t xml:space="preserve"> в онлайн и офлайн режиме</w:t>
      </w:r>
      <w:r w:rsidR="00B22C4E" w:rsidRPr="0058482D">
        <w:rPr>
          <w:sz w:val="28"/>
          <w:szCs w:val="28"/>
          <w:lang w:val="ru-RU"/>
        </w:rPr>
        <w:t>.</w:t>
      </w:r>
      <w:r w:rsidR="00B22C4E">
        <w:rPr>
          <w:sz w:val="28"/>
          <w:szCs w:val="28"/>
          <w:lang w:val="ru-RU"/>
        </w:rPr>
        <w:t xml:space="preserve"> </w:t>
      </w:r>
    </w:p>
    <w:p w14:paraId="0555870E" w14:textId="09EF64BC" w:rsidR="00F9008F" w:rsidRPr="0058482D" w:rsidRDefault="00F9008F" w:rsidP="00F9008F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Защита отчета проходит в форме индивидуального выступления (собеседования) </w:t>
      </w:r>
      <w:r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перед руководителем от </w:t>
      </w:r>
      <w:r>
        <w:rPr>
          <w:rFonts w:eastAsiaTheme="minorHAnsi"/>
          <w:color w:val="000000"/>
          <w:sz w:val="28"/>
          <w:szCs w:val="28"/>
          <w:lang w:val="ru-RU"/>
        </w:rPr>
        <w:t>кафедры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</w:t>
      </w:r>
      <w:bookmarkStart w:id="25" w:name="page12"/>
      <w:bookmarkEnd w:id="25"/>
      <w:r w:rsidRPr="0058482D">
        <w:rPr>
          <w:sz w:val="28"/>
          <w:szCs w:val="28"/>
          <w:lang w:val="ru-RU"/>
        </w:rPr>
        <w:t xml:space="preserve">Каждый </w:t>
      </w:r>
      <w:r>
        <w:rPr>
          <w:sz w:val="28"/>
          <w:szCs w:val="28"/>
          <w:lang w:val="ru-RU"/>
        </w:rPr>
        <w:t>обучающийся</w:t>
      </w:r>
      <w:r w:rsidRPr="0058482D">
        <w:rPr>
          <w:sz w:val="28"/>
          <w:szCs w:val="28"/>
          <w:lang w:val="ru-RU"/>
        </w:rPr>
        <w:t xml:space="preserve"> выступает с отчетом по итогам учебной практики на ее защите (содержание выполненной программы; самоанализ и самооценка деятельности, ее успешность и научный характер, причинно-следственные связи; самооценка профессионально-личностного развития на данном этапе обучения, в том числе перспективы своего дальнейшего профессионального и личностного развития). Отчет сопровождается презентацией основных видов практической деятельности </w:t>
      </w:r>
      <w:r>
        <w:rPr>
          <w:sz w:val="28"/>
          <w:szCs w:val="28"/>
          <w:lang w:val="ru-RU"/>
        </w:rPr>
        <w:t>обучающегося</w:t>
      </w:r>
      <w:r w:rsidRPr="0058482D">
        <w:rPr>
          <w:sz w:val="28"/>
          <w:szCs w:val="28"/>
          <w:lang w:val="ru-RU"/>
        </w:rPr>
        <w:t>.</w:t>
      </w:r>
      <w:r w:rsidR="00B22C4E">
        <w:rPr>
          <w:sz w:val="28"/>
          <w:szCs w:val="28"/>
          <w:lang w:val="ru-RU"/>
        </w:rPr>
        <w:t xml:space="preserve"> 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В процессе защиты выявляется качественный уровень сформированных компетенций. Учитывается также качество подготовленного отчета, глубина освещения вопросов, содержащихся в программе, и оформление отчета.</w:t>
      </w:r>
    </w:p>
    <w:p w14:paraId="2FFB5CB8" w14:textId="13C90609" w:rsidR="00F9008F" w:rsidRPr="00F9008F" w:rsidRDefault="00F9008F" w:rsidP="00F9008F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58482D">
        <w:rPr>
          <w:sz w:val="28"/>
          <w:szCs w:val="28"/>
          <w:lang w:val="ru-RU" w:eastAsia="ru-RU"/>
        </w:rPr>
        <w:t>По результатам защиты отчета по учебной практике выставляется зачет с оценкой.</w:t>
      </w:r>
      <w:r w:rsidR="00B22C4E">
        <w:rPr>
          <w:sz w:val="28"/>
          <w:szCs w:val="28"/>
          <w:lang w:val="ru-RU" w:eastAsia="ru-RU"/>
        </w:rPr>
        <w:t xml:space="preserve"> </w:t>
      </w:r>
      <w:r w:rsidRPr="00F9008F">
        <w:rPr>
          <w:sz w:val="28"/>
          <w:szCs w:val="28"/>
          <w:lang w:val="ru-RU" w:eastAsia="ru-RU"/>
        </w:rPr>
        <w:t>Неудовлетворительны</w:t>
      </w:r>
      <w:r w:rsidR="00B22C4E">
        <w:rPr>
          <w:sz w:val="28"/>
          <w:szCs w:val="28"/>
          <w:lang w:val="ru-RU" w:eastAsia="ru-RU"/>
        </w:rPr>
        <w:t>й</w:t>
      </w:r>
      <w:r w:rsidRPr="00F9008F">
        <w:rPr>
          <w:sz w:val="28"/>
          <w:szCs w:val="28"/>
          <w:lang w:val="ru-RU" w:eastAsia="ru-RU"/>
        </w:rPr>
        <w:t xml:space="preserve"> результат промежуточной аттестации по практике или не</w:t>
      </w:r>
      <w:r w:rsidR="00B22C4E">
        <w:rPr>
          <w:sz w:val="28"/>
          <w:szCs w:val="28"/>
          <w:lang w:val="ru-RU" w:eastAsia="ru-RU"/>
        </w:rPr>
        <w:t xml:space="preserve"> </w:t>
      </w:r>
      <w:r w:rsidRPr="00F9008F">
        <w:rPr>
          <w:sz w:val="28"/>
          <w:szCs w:val="28"/>
          <w:lang w:val="ru-RU" w:eastAsia="ru-RU"/>
        </w:rPr>
        <w:t xml:space="preserve">прохождение </w:t>
      </w:r>
      <w:r w:rsidR="00B22C4E">
        <w:rPr>
          <w:sz w:val="28"/>
          <w:szCs w:val="28"/>
          <w:lang w:val="ru-RU" w:eastAsia="ru-RU"/>
        </w:rPr>
        <w:t xml:space="preserve">студентом </w:t>
      </w:r>
      <w:r w:rsidRPr="00F9008F">
        <w:rPr>
          <w:sz w:val="28"/>
          <w:szCs w:val="28"/>
          <w:lang w:val="ru-RU" w:eastAsia="ru-RU"/>
        </w:rPr>
        <w:t>промежуточной аттестации по практике при отсутствии уважительных причин признаются академической задолженностью.</w:t>
      </w:r>
    </w:p>
    <w:p w14:paraId="62F87808" w14:textId="77777777" w:rsidR="0005155F" w:rsidRPr="00726496" w:rsidRDefault="0005155F" w:rsidP="00726496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26" w:name="_Toc187330"/>
      <w:bookmarkStart w:id="27" w:name="_Toc178086436"/>
      <w:r w:rsidRPr="00726496">
        <w:rPr>
          <w:sz w:val="28"/>
          <w:szCs w:val="28"/>
          <w:lang w:val="ru-RU"/>
        </w:rPr>
        <w:lastRenderedPageBreak/>
        <w:t>8. Фонд оценочных средств для проведения промежуточной аттестации обучающихся по практике</w:t>
      </w:r>
      <w:bookmarkEnd w:id="26"/>
      <w:bookmarkEnd w:id="27"/>
    </w:p>
    <w:p w14:paraId="7121B0BB" w14:textId="3B6F4FE2" w:rsidR="00675E6F" w:rsidRPr="00675E6F" w:rsidRDefault="00675E6F" w:rsidP="004A5DA2">
      <w:pPr>
        <w:spacing w:line="360" w:lineRule="auto"/>
        <w:ind w:firstLine="709"/>
        <w:jc w:val="both"/>
        <w:rPr>
          <w:sz w:val="28"/>
          <w:lang w:val="ru-RU"/>
        </w:rPr>
      </w:pPr>
      <w:bookmarkStart w:id="28" w:name="_Toc449699547"/>
      <w:bookmarkStart w:id="29" w:name="_Toc478806452"/>
      <w:bookmarkStart w:id="30" w:name="_Toc494895890"/>
      <w:bookmarkStart w:id="31" w:name="_Toc495493707"/>
      <w:r w:rsidRPr="00675E6F">
        <w:rPr>
          <w:sz w:val="28"/>
          <w:lang w:val="ru-RU"/>
        </w:rPr>
        <w:t xml:space="preserve">Перечень компетенций, формируемых в процессе </w:t>
      </w:r>
      <w:r w:rsidR="002B3CF6">
        <w:rPr>
          <w:sz w:val="28"/>
          <w:lang w:val="ru-RU"/>
        </w:rPr>
        <w:t>прохождения учебной практики</w:t>
      </w:r>
      <w:r w:rsidRPr="00675E6F">
        <w:rPr>
          <w:sz w:val="28"/>
          <w:lang w:val="ru-RU"/>
        </w:rPr>
        <w:t xml:space="preserve">, содержится в разделе </w:t>
      </w:r>
      <w:r>
        <w:rPr>
          <w:sz w:val="28"/>
          <w:lang w:val="ru-RU"/>
        </w:rPr>
        <w:t>3</w:t>
      </w:r>
      <w:r w:rsidRPr="00675E6F">
        <w:rPr>
          <w:sz w:val="28"/>
          <w:lang w:val="ru-RU"/>
        </w:rPr>
        <w:t xml:space="preserve"> «</w:t>
      </w:r>
      <w:r w:rsidR="00DA3BC2" w:rsidRPr="008A5903">
        <w:rPr>
          <w:sz w:val="28"/>
          <w:szCs w:val="28"/>
          <w:lang w:val="ru-RU"/>
        </w:rPr>
        <w:t xml:space="preserve">Перечень планируемых результатов </w:t>
      </w:r>
      <w:r w:rsidR="00DA3BC2">
        <w:rPr>
          <w:sz w:val="28"/>
          <w:szCs w:val="28"/>
          <w:lang w:val="ru-RU"/>
        </w:rPr>
        <w:t>освоения образовательной программы</w:t>
      </w:r>
      <w:r w:rsidR="00DA3BC2" w:rsidRPr="008A5903">
        <w:rPr>
          <w:sz w:val="28"/>
          <w:szCs w:val="28"/>
          <w:lang w:val="ru-RU"/>
        </w:rPr>
        <w:t xml:space="preserve"> </w:t>
      </w:r>
      <w:r w:rsidR="00DA3BC2">
        <w:rPr>
          <w:sz w:val="28"/>
          <w:szCs w:val="28"/>
          <w:lang w:val="ru-RU"/>
        </w:rPr>
        <w:t xml:space="preserve">(перечень компетенций) </w:t>
      </w:r>
      <w:r w:rsidR="00DA3BC2" w:rsidRPr="008A5903">
        <w:rPr>
          <w:sz w:val="28"/>
          <w:szCs w:val="28"/>
          <w:lang w:val="ru-RU"/>
        </w:rPr>
        <w:t xml:space="preserve">с указанием индикаторов их достижения </w:t>
      </w:r>
      <w:r w:rsidR="00DA3BC2">
        <w:rPr>
          <w:sz w:val="28"/>
          <w:szCs w:val="28"/>
          <w:lang w:val="ru-RU"/>
        </w:rPr>
        <w:t xml:space="preserve">и планируемых результатов обучения </w:t>
      </w:r>
      <w:r w:rsidR="00DA3BC2" w:rsidRPr="008A5903">
        <w:rPr>
          <w:sz w:val="28"/>
          <w:szCs w:val="28"/>
          <w:lang w:val="ru-RU"/>
        </w:rPr>
        <w:t>при прохождении практики</w:t>
      </w:r>
      <w:r>
        <w:rPr>
          <w:sz w:val="28"/>
          <w:lang w:val="ru-RU"/>
        </w:rPr>
        <w:t>»</w:t>
      </w:r>
      <w:r w:rsidR="005C7567">
        <w:rPr>
          <w:sz w:val="28"/>
          <w:szCs w:val="28"/>
          <w:lang w:val="ru-RU"/>
        </w:rPr>
        <w:t>.</w:t>
      </w:r>
    </w:p>
    <w:bookmarkEnd w:id="28"/>
    <w:bookmarkEnd w:id="29"/>
    <w:bookmarkEnd w:id="30"/>
    <w:bookmarkEnd w:id="31"/>
    <w:p w14:paraId="613EACC4" w14:textId="38CD0C5A" w:rsidR="002B3CF6" w:rsidRPr="002B3CF6" w:rsidRDefault="002B3CF6" w:rsidP="002B3CF6">
      <w:pPr>
        <w:spacing w:line="360" w:lineRule="auto"/>
        <w:ind w:firstLine="709"/>
        <w:jc w:val="both"/>
        <w:rPr>
          <w:sz w:val="28"/>
          <w:lang w:val="ru-RU"/>
        </w:rPr>
      </w:pPr>
      <w:r w:rsidRPr="002B3CF6">
        <w:rPr>
          <w:sz w:val="28"/>
          <w:lang w:val="ru-RU"/>
        </w:rPr>
        <w:t>Примеры оценочных средств для проверки каждой компетенции, формируемой в период прохождения практики</w:t>
      </w:r>
      <w:r>
        <w:rPr>
          <w:sz w:val="28"/>
          <w:lang w:val="ru-RU"/>
        </w:rPr>
        <w:t xml:space="preserve"> (см. таблицу 4)</w:t>
      </w:r>
    </w:p>
    <w:p w14:paraId="14AFC487" w14:textId="172019FE" w:rsidR="002B3CF6" w:rsidRPr="002B3CF6" w:rsidRDefault="002B3CF6" w:rsidP="002B3CF6">
      <w:pPr>
        <w:jc w:val="right"/>
        <w:rPr>
          <w:bCs/>
          <w:lang w:val="ru-RU"/>
        </w:rPr>
      </w:pPr>
      <w:r w:rsidRPr="002B3CF6">
        <w:rPr>
          <w:bCs/>
          <w:lang w:val="ru-RU"/>
        </w:rPr>
        <w:t>Таблица</w:t>
      </w:r>
      <w:r w:rsidRPr="002B3CF6">
        <w:rPr>
          <w:bCs/>
        </w:rPr>
        <w:t xml:space="preserve"> </w:t>
      </w:r>
      <w:r w:rsidRPr="002B3CF6">
        <w:rPr>
          <w:bCs/>
          <w:lang w:val="ru-RU"/>
        </w:rPr>
        <w:t>4</w:t>
      </w:r>
    </w:p>
    <w:tbl>
      <w:tblPr>
        <w:tblW w:w="510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7"/>
        <w:gridCol w:w="5679"/>
      </w:tblGrid>
      <w:tr w:rsidR="002B3CF6" w:rsidRPr="005779EF" w14:paraId="7158E532" w14:textId="77777777" w:rsidTr="002B3CF6">
        <w:trPr>
          <w:trHeight w:val="20"/>
        </w:trPr>
        <w:tc>
          <w:tcPr>
            <w:tcW w:w="2179" w:type="pct"/>
            <w:shd w:val="clear" w:color="auto" w:fill="auto"/>
          </w:tcPr>
          <w:p w14:paraId="3C76D20A" w14:textId="77777777" w:rsidR="002B3CF6" w:rsidRPr="005779EF" w:rsidRDefault="002B3CF6" w:rsidP="00B212A1">
            <w:pPr>
              <w:keepNext/>
              <w:keepLines/>
              <w:tabs>
                <w:tab w:val="left" w:pos="540"/>
              </w:tabs>
              <w:jc w:val="center"/>
              <w:rPr>
                <w:b/>
                <w:lang w:val="ru-RU"/>
              </w:rPr>
            </w:pPr>
            <w:r w:rsidRPr="005779EF">
              <w:rPr>
                <w:b/>
                <w:lang w:val="ru-RU"/>
              </w:rPr>
              <w:t>Компетенция</w:t>
            </w:r>
          </w:p>
        </w:tc>
        <w:tc>
          <w:tcPr>
            <w:tcW w:w="2821" w:type="pct"/>
            <w:shd w:val="clear" w:color="auto" w:fill="auto"/>
          </w:tcPr>
          <w:p w14:paraId="3564A69F" w14:textId="77777777" w:rsidR="002B3CF6" w:rsidRPr="005779EF" w:rsidRDefault="002B3CF6" w:rsidP="00B212A1">
            <w:pPr>
              <w:keepNext/>
              <w:keepLines/>
              <w:tabs>
                <w:tab w:val="left" w:pos="540"/>
              </w:tabs>
              <w:jc w:val="center"/>
              <w:rPr>
                <w:b/>
                <w:lang w:val="ru-RU"/>
              </w:rPr>
            </w:pPr>
            <w:r w:rsidRPr="005779EF">
              <w:rPr>
                <w:b/>
                <w:lang w:val="ru-RU"/>
              </w:rPr>
              <w:t>Типовые (примерные) задания</w:t>
            </w:r>
          </w:p>
        </w:tc>
      </w:tr>
      <w:tr w:rsidR="002B3CF6" w:rsidRPr="006E02B3" w14:paraId="39E5C982" w14:textId="77777777" w:rsidTr="002B3CF6">
        <w:trPr>
          <w:trHeight w:val="276"/>
        </w:trPr>
        <w:tc>
          <w:tcPr>
            <w:tcW w:w="2179" w:type="pct"/>
            <w:vMerge w:val="restart"/>
            <w:shd w:val="clear" w:color="auto" w:fill="auto"/>
          </w:tcPr>
          <w:p w14:paraId="7A5D9B48" w14:textId="77777777" w:rsidR="002B3CF6" w:rsidRPr="005779EF" w:rsidRDefault="002B3CF6" w:rsidP="00B212A1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5779EF">
              <w:rPr>
                <w:lang w:val="ru-RU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2821" w:type="pct"/>
            <w:vMerge w:val="restart"/>
            <w:shd w:val="clear" w:color="auto" w:fill="auto"/>
          </w:tcPr>
          <w:p w14:paraId="741B1D8D" w14:textId="77777777" w:rsidR="002B3CF6" w:rsidRPr="00C86DE6" w:rsidRDefault="002B3CF6" w:rsidP="00B212A1">
            <w:pPr>
              <w:jc w:val="both"/>
              <w:rPr>
                <w:color w:val="000000" w:themeColor="text1"/>
                <w:lang w:val="ru-RU"/>
              </w:rPr>
            </w:pPr>
            <w:r w:rsidRPr="005779EF">
              <w:rPr>
                <w:lang w:val="ru-RU"/>
              </w:rPr>
              <w:t xml:space="preserve">Задание 1. </w:t>
            </w:r>
            <w:r w:rsidRPr="00C86DE6">
              <w:rPr>
                <w:color w:val="000000" w:themeColor="text1"/>
                <w:lang w:val="ru-RU"/>
              </w:rPr>
              <w:t>Укажите основные принципы построения и функционирования экосистемы устойчивого бизнеса.</w:t>
            </w:r>
          </w:p>
          <w:p w14:paraId="4F49A8ED" w14:textId="77777777" w:rsidR="002B3CF6" w:rsidRPr="00C86DE6" w:rsidRDefault="002B3CF6" w:rsidP="00B212A1">
            <w:pPr>
              <w:jc w:val="both"/>
              <w:rPr>
                <w:color w:val="000000" w:themeColor="text1"/>
                <w:lang w:val="ru-RU"/>
              </w:rPr>
            </w:pPr>
            <w:r w:rsidRPr="00C86DE6">
              <w:rPr>
                <w:color w:val="000000" w:themeColor="text1"/>
                <w:lang w:val="ru-RU"/>
              </w:rPr>
              <w:t xml:space="preserve">Задание 2. Какие существуют формы, методы и инструменты реализации инвестиционных проектов в сфере ответственного инвестирования (импакт-инвестирования)? </w:t>
            </w:r>
          </w:p>
          <w:p w14:paraId="57E26BEE" w14:textId="77777777" w:rsidR="002B3CF6" w:rsidRPr="004A1E42" w:rsidRDefault="002B3CF6" w:rsidP="00B212A1">
            <w:pPr>
              <w:jc w:val="both"/>
              <w:rPr>
                <w:color w:val="000000" w:themeColor="text1"/>
                <w:lang w:val="ru-RU"/>
              </w:rPr>
            </w:pPr>
            <w:r w:rsidRPr="004A1E42">
              <w:rPr>
                <w:color w:val="000000" w:themeColor="text1"/>
                <w:lang w:val="ru-RU"/>
              </w:rPr>
              <w:t>Задание 3. Какие современные информационные технологии</w:t>
            </w:r>
            <w:r>
              <w:rPr>
                <w:color w:val="000000" w:themeColor="text1"/>
                <w:lang w:val="ru-RU"/>
              </w:rPr>
              <w:t>,</w:t>
            </w:r>
            <w:r w:rsidRPr="006832A8">
              <w:rPr>
                <w:lang w:val="ru-RU"/>
              </w:rPr>
              <w:t xml:space="preserve"> </w:t>
            </w:r>
            <w:r>
              <w:rPr>
                <w:color w:val="000000" w:themeColor="text1"/>
                <w:lang w:val="ru-RU"/>
              </w:rPr>
              <w:t>программные</w:t>
            </w:r>
            <w:r w:rsidRPr="003652CF">
              <w:rPr>
                <w:color w:val="000000" w:themeColor="text1"/>
                <w:lang w:val="ru-RU"/>
              </w:rPr>
              <w:t xml:space="preserve"> средств</w:t>
            </w:r>
            <w:r>
              <w:rPr>
                <w:color w:val="000000" w:themeColor="text1"/>
                <w:lang w:val="ru-RU"/>
              </w:rPr>
              <w:t>а</w:t>
            </w:r>
            <w:r w:rsidRPr="003652CF">
              <w:rPr>
                <w:color w:val="000000" w:themeColor="text1"/>
                <w:lang w:val="ru-RU"/>
              </w:rPr>
              <w:t xml:space="preserve"> </w:t>
            </w:r>
            <w:r w:rsidRPr="004A1E42">
              <w:rPr>
                <w:color w:val="000000" w:themeColor="text1"/>
                <w:lang w:val="ru-RU"/>
              </w:rPr>
              <w:t>применяются в реализации инновационных проектов устойчивого развития корпорации?</w:t>
            </w:r>
            <w:r w:rsidRPr="006832A8">
              <w:rPr>
                <w:color w:val="000000" w:themeColor="text1"/>
                <w:lang w:val="ru-RU"/>
              </w:rPr>
              <w:t xml:space="preserve"> </w:t>
            </w:r>
          </w:p>
          <w:p w14:paraId="24536F84" w14:textId="77777777" w:rsidR="002B3CF6" w:rsidRPr="004A1E42" w:rsidRDefault="002B3CF6" w:rsidP="00B212A1">
            <w:pPr>
              <w:jc w:val="both"/>
              <w:rPr>
                <w:color w:val="000000" w:themeColor="text1"/>
                <w:lang w:val="ru-RU"/>
              </w:rPr>
            </w:pPr>
            <w:r w:rsidRPr="004A1E42">
              <w:rPr>
                <w:color w:val="000000" w:themeColor="text1"/>
                <w:lang w:val="ru-RU"/>
              </w:rPr>
              <w:t>Задание 4. В рамках анализа данных для оценки устойчивого развития охарактеризуйте подходы к измерению экологических, экономических и социальных эффектов деятельности корпорации.</w:t>
            </w:r>
          </w:p>
          <w:p w14:paraId="2FE9DD91" w14:textId="77777777" w:rsidR="002B3CF6" w:rsidRPr="005779EF" w:rsidRDefault="002B3CF6" w:rsidP="00B212A1">
            <w:pPr>
              <w:jc w:val="both"/>
              <w:rPr>
                <w:lang w:val="ru-RU"/>
              </w:rPr>
            </w:pPr>
            <w:r w:rsidRPr="00C86DE6">
              <w:rPr>
                <w:color w:val="000000" w:themeColor="text1"/>
                <w:lang w:val="ru-RU"/>
              </w:rPr>
              <w:t>Задание 5. Перечислите какие нормативные и методические документы призваны обеспечить раскрытие нефинансовой информации корпорации.</w:t>
            </w:r>
          </w:p>
        </w:tc>
      </w:tr>
      <w:tr w:rsidR="002B3CF6" w:rsidRPr="006E02B3" w14:paraId="5FEE090A" w14:textId="77777777" w:rsidTr="002B3CF6">
        <w:trPr>
          <w:trHeight w:val="276"/>
        </w:trPr>
        <w:tc>
          <w:tcPr>
            <w:tcW w:w="2179" w:type="pct"/>
            <w:vMerge/>
            <w:shd w:val="clear" w:color="auto" w:fill="auto"/>
          </w:tcPr>
          <w:p w14:paraId="3F706528" w14:textId="77777777" w:rsidR="002B3CF6" w:rsidRPr="005779EF" w:rsidRDefault="002B3CF6" w:rsidP="00B212A1">
            <w:pPr>
              <w:tabs>
                <w:tab w:val="left" w:pos="540"/>
              </w:tabs>
              <w:jc w:val="both"/>
              <w:rPr>
                <w:lang w:val="ru-RU"/>
              </w:rPr>
            </w:pPr>
          </w:p>
        </w:tc>
        <w:tc>
          <w:tcPr>
            <w:tcW w:w="2821" w:type="pct"/>
            <w:vMerge/>
            <w:shd w:val="clear" w:color="auto" w:fill="auto"/>
          </w:tcPr>
          <w:p w14:paraId="55E57CB5" w14:textId="77777777" w:rsidR="002B3CF6" w:rsidRPr="005779EF" w:rsidRDefault="002B3CF6" w:rsidP="00B212A1">
            <w:pPr>
              <w:jc w:val="both"/>
              <w:rPr>
                <w:lang w:val="ru-RU"/>
              </w:rPr>
            </w:pPr>
          </w:p>
        </w:tc>
      </w:tr>
      <w:tr w:rsidR="002B3CF6" w:rsidRPr="006E02B3" w14:paraId="7E3080E5" w14:textId="77777777" w:rsidTr="002B3CF6">
        <w:trPr>
          <w:trHeight w:val="276"/>
        </w:trPr>
        <w:tc>
          <w:tcPr>
            <w:tcW w:w="2179" w:type="pct"/>
            <w:vMerge/>
            <w:shd w:val="clear" w:color="auto" w:fill="auto"/>
          </w:tcPr>
          <w:p w14:paraId="49DDA3F1" w14:textId="77777777" w:rsidR="002B3CF6" w:rsidRPr="005779EF" w:rsidRDefault="002B3CF6" w:rsidP="00B212A1">
            <w:pPr>
              <w:tabs>
                <w:tab w:val="left" w:pos="540"/>
              </w:tabs>
              <w:jc w:val="both"/>
              <w:rPr>
                <w:lang w:val="ru-RU"/>
              </w:rPr>
            </w:pPr>
          </w:p>
        </w:tc>
        <w:tc>
          <w:tcPr>
            <w:tcW w:w="2821" w:type="pct"/>
            <w:vMerge/>
            <w:shd w:val="clear" w:color="auto" w:fill="auto"/>
          </w:tcPr>
          <w:p w14:paraId="56E73030" w14:textId="77777777" w:rsidR="002B3CF6" w:rsidRPr="005779EF" w:rsidRDefault="002B3CF6" w:rsidP="00B212A1">
            <w:pPr>
              <w:jc w:val="both"/>
              <w:rPr>
                <w:lang w:val="ru-RU"/>
              </w:rPr>
            </w:pPr>
          </w:p>
        </w:tc>
      </w:tr>
      <w:tr w:rsidR="002B3CF6" w:rsidRPr="006E02B3" w14:paraId="14527B11" w14:textId="77777777" w:rsidTr="002B3CF6">
        <w:trPr>
          <w:trHeight w:val="276"/>
        </w:trPr>
        <w:tc>
          <w:tcPr>
            <w:tcW w:w="2179" w:type="pct"/>
            <w:vMerge/>
            <w:shd w:val="clear" w:color="auto" w:fill="auto"/>
          </w:tcPr>
          <w:p w14:paraId="25CDBAC4" w14:textId="77777777" w:rsidR="002B3CF6" w:rsidRPr="005779EF" w:rsidRDefault="002B3CF6" w:rsidP="00B212A1">
            <w:pPr>
              <w:tabs>
                <w:tab w:val="left" w:pos="540"/>
              </w:tabs>
              <w:jc w:val="both"/>
              <w:rPr>
                <w:lang w:val="ru-RU"/>
              </w:rPr>
            </w:pPr>
          </w:p>
        </w:tc>
        <w:tc>
          <w:tcPr>
            <w:tcW w:w="2821" w:type="pct"/>
            <w:vMerge/>
            <w:shd w:val="clear" w:color="auto" w:fill="auto"/>
          </w:tcPr>
          <w:p w14:paraId="6082C87E" w14:textId="77777777" w:rsidR="002B3CF6" w:rsidRPr="005779EF" w:rsidRDefault="002B3CF6" w:rsidP="00B212A1">
            <w:pPr>
              <w:jc w:val="both"/>
              <w:rPr>
                <w:lang w:val="ru-RU"/>
              </w:rPr>
            </w:pPr>
          </w:p>
        </w:tc>
      </w:tr>
      <w:tr w:rsidR="002B3CF6" w:rsidRPr="006E02B3" w14:paraId="1850E523" w14:textId="77777777" w:rsidTr="002B3CF6">
        <w:trPr>
          <w:trHeight w:val="276"/>
        </w:trPr>
        <w:tc>
          <w:tcPr>
            <w:tcW w:w="2179" w:type="pct"/>
            <w:vMerge/>
            <w:shd w:val="clear" w:color="auto" w:fill="auto"/>
          </w:tcPr>
          <w:p w14:paraId="3B48073B" w14:textId="77777777" w:rsidR="002B3CF6" w:rsidRPr="005779EF" w:rsidRDefault="002B3CF6" w:rsidP="00B212A1">
            <w:pPr>
              <w:tabs>
                <w:tab w:val="left" w:pos="540"/>
              </w:tabs>
              <w:jc w:val="both"/>
              <w:rPr>
                <w:lang w:val="ru-RU"/>
              </w:rPr>
            </w:pPr>
          </w:p>
        </w:tc>
        <w:tc>
          <w:tcPr>
            <w:tcW w:w="2821" w:type="pct"/>
            <w:vMerge/>
            <w:shd w:val="clear" w:color="auto" w:fill="auto"/>
          </w:tcPr>
          <w:p w14:paraId="554A23EC" w14:textId="77777777" w:rsidR="002B3CF6" w:rsidRPr="005779EF" w:rsidRDefault="002B3CF6" w:rsidP="00B212A1">
            <w:pPr>
              <w:jc w:val="both"/>
              <w:rPr>
                <w:lang w:val="ru-RU"/>
              </w:rPr>
            </w:pPr>
          </w:p>
        </w:tc>
      </w:tr>
      <w:tr w:rsidR="002B3CF6" w:rsidRPr="006E02B3" w14:paraId="2B1D1917" w14:textId="77777777" w:rsidTr="002B3CF6">
        <w:trPr>
          <w:trHeight w:val="276"/>
        </w:trPr>
        <w:tc>
          <w:tcPr>
            <w:tcW w:w="2179" w:type="pct"/>
            <w:vMerge w:val="restart"/>
            <w:shd w:val="clear" w:color="auto" w:fill="auto"/>
          </w:tcPr>
          <w:p w14:paraId="72731F5E" w14:textId="77777777" w:rsidR="002B3CF6" w:rsidRPr="005779EF" w:rsidRDefault="002B3CF6" w:rsidP="00B212A1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5779EF">
              <w:rPr>
                <w:lang w:val="ru-RU"/>
              </w:rPr>
              <w:t>Способность разрабатывать программы в области финансовой грамотности и участвовать в их реализации (ПКН-7)</w:t>
            </w:r>
          </w:p>
        </w:tc>
        <w:tc>
          <w:tcPr>
            <w:tcW w:w="2821" w:type="pct"/>
            <w:vMerge w:val="restart"/>
            <w:shd w:val="clear" w:color="auto" w:fill="auto"/>
          </w:tcPr>
          <w:p w14:paraId="45874711" w14:textId="4613EE3E" w:rsidR="002B3CF6" w:rsidRPr="005779EF" w:rsidRDefault="002B3CF6" w:rsidP="00B212A1">
            <w:pPr>
              <w:jc w:val="both"/>
              <w:rPr>
                <w:lang w:val="ru-RU"/>
              </w:rPr>
            </w:pPr>
            <w:r w:rsidRPr="005779EF">
              <w:rPr>
                <w:lang w:val="ru-RU"/>
              </w:rPr>
              <w:t xml:space="preserve">Задание 1. Сформируйте принципы построения программ повышения финансовой грамотности сотрудников в сфере </w:t>
            </w:r>
            <w:r>
              <w:rPr>
                <w:lang w:val="ru-RU"/>
              </w:rPr>
              <w:t>корпоративных финансов</w:t>
            </w:r>
            <w:r w:rsidRPr="005779EF">
              <w:rPr>
                <w:lang w:val="ru-RU"/>
              </w:rPr>
              <w:t>.</w:t>
            </w:r>
          </w:p>
          <w:p w14:paraId="71BE42FF" w14:textId="77777777" w:rsidR="002B3CF6" w:rsidRPr="005779EF" w:rsidRDefault="002B3CF6" w:rsidP="00B212A1">
            <w:pPr>
              <w:jc w:val="both"/>
              <w:rPr>
                <w:lang w:val="ru-RU"/>
              </w:rPr>
            </w:pPr>
            <w:r w:rsidRPr="005779EF">
              <w:rPr>
                <w:lang w:val="ru-RU"/>
              </w:rPr>
              <w:t>Задание 2. Перечислите основные задачи руководителя структурного подразделения при реализации программ финансовой грамотности.</w:t>
            </w:r>
          </w:p>
        </w:tc>
      </w:tr>
      <w:tr w:rsidR="002B3CF6" w:rsidRPr="006E02B3" w14:paraId="1829AB4E" w14:textId="77777777" w:rsidTr="002B3CF6">
        <w:trPr>
          <w:trHeight w:val="276"/>
        </w:trPr>
        <w:tc>
          <w:tcPr>
            <w:tcW w:w="2179" w:type="pct"/>
            <w:vMerge/>
            <w:shd w:val="clear" w:color="auto" w:fill="auto"/>
          </w:tcPr>
          <w:p w14:paraId="165842ED" w14:textId="77777777" w:rsidR="002B3CF6" w:rsidRPr="005779EF" w:rsidRDefault="002B3CF6" w:rsidP="00B212A1">
            <w:pPr>
              <w:tabs>
                <w:tab w:val="left" w:pos="540"/>
              </w:tabs>
              <w:jc w:val="both"/>
              <w:rPr>
                <w:lang w:val="ru-RU"/>
              </w:rPr>
            </w:pPr>
          </w:p>
        </w:tc>
        <w:tc>
          <w:tcPr>
            <w:tcW w:w="2821" w:type="pct"/>
            <w:vMerge/>
            <w:shd w:val="clear" w:color="auto" w:fill="auto"/>
          </w:tcPr>
          <w:p w14:paraId="530C4115" w14:textId="77777777" w:rsidR="002B3CF6" w:rsidRPr="005779EF" w:rsidRDefault="002B3CF6" w:rsidP="00B212A1">
            <w:pPr>
              <w:jc w:val="both"/>
              <w:rPr>
                <w:lang w:val="ru-RU"/>
              </w:rPr>
            </w:pPr>
          </w:p>
        </w:tc>
      </w:tr>
      <w:tr w:rsidR="002B3CF6" w:rsidRPr="006E02B3" w14:paraId="1B71AFA7" w14:textId="77777777" w:rsidTr="002B3CF6">
        <w:trPr>
          <w:trHeight w:val="276"/>
        </w:trPr>
        <w:tc>
          <w:tcPr>
            <w:tcW w:w="2179" w:type="pct"/>
            <w:vMerge w:val="restart"/>
            <w:shd w:val="clear" w:color="auto" w:fill="auto"/>
          </w:tcPr>
          <w:p w14:paraId="119D9FAA" w14:textId="77777777" w:rsidR="002B3CF6" w:rsidRPr="005779EF" w:rsidRDefault="002B3CF6" w:rsidP="00B212A1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5779EF">
              <w:rPr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 (УК-4)</w:t>
            </w:r>
          </w:p>
        </w:tc>
        <w:tc>
          <w:tcPr>
            <w:tcW w:w="2821" w:type="pct"/>
            <w:vMerge w:val="restart"/>
            <w:shd w:val="clear" w:color="auto" w:fill="auto"/>
          </w:tcPr>
          <w:p w14:paraId="6702E571" w14:textId="77777777" w:rsidR="002B3CF6" w:rsidRPr="003652CF" w:rsidRDefault="002B3CF6" w:rsidP="00B212A1">
            <w:pPr>
              <w:jc w:val="both"/>
              <w:rPr>
                <w:color w:val="000000" w:themeColor="text1"/>
                <w:lang w:val="ru-RU"/>
              </w:rPr>
            </w:pPr>
            <w:r w:rsidRPr="005779EF">
              <w:rPr>
                <w:lang w:val="ru-RU"/>
              </w:rPr>
              <w:t xml:space="preserve">Задание 1. Опишите принцип непредвзятости и корпоративной этики в условиях руководства сложными </w:t>
            </w:r>
            <w:r>
              <w:rPr>
                <w:lang w:val="ru-RU"/>
              </w:rPr>
              <w:t xml:space="preserve">проектами в области </w:t>
            </w:r>
            <w:r w:rsidRPr="003652CF">
              <w:rPr>
                <w:color w:val="000000" w:themeColor="text1"/>
                <w:lang w:val="ru-RU"/>
              </w:rPr>
              <w:t>устойчивого развития.</w:t>
            </w:r>
          </w:p>
          <w:p w14:paraId="75291217" w14:textId="77777777" w:rsidR="002B3CF6" w:rsidRPr="005779EF" w:rsidRDefault="002B3CF6" w:rsidP="00B212A1">
            <w:pPr>
              <w:jc w:val="both"/>
              <w:rPr>
                <w:lang w:val="ru-RU"/>
              </w:rPr>
            </w:pPr>
            <w:r w:rsidRPr="005779EF">
              <w:rPr>
                <w:lang w:val="ru-RU"/>
              </w:rPr>
              <w:t>Задание 2. Опишите общепринятые нормы культурного самовыражения</w:t>
            </w:r>
            <w:r>
              <w:rPr>
                <w:lang w:val="ru-RU"/>
              </w:rPr>
              <w:t xml:space="preserve"> в том числе в информационной среде (блогах, каналах, сетях).</w:t>
            </w:r>
          </w:p>
          <w:p w14:paraId="43A7E7BA" w14:textId="77777777" w:rsidR="002B3CF6" w:rsidRPr="005779EF" w:rsidRDefault="002B3CF6" w:rsidP="00B212A1">
            <w:pPr>
              <w:jc w:val="both"/>
              <w:rPr>
                <w:lang w:val="ru-RU"/>
              </w:rPr>
            </w:pPr>
            <w:r w:rsidRPr="005779EF">
              <w:rPr>
                <w:lang w:val="ru-RU"/>
              </w:rPr>
              <w:t>Задание 3. Опишите методы построения культурного диалога с представителями разных культур</w:t>
            </w:r>
            <w:r>
              <w:rPr>
                <w:lang w:val="ru-RU"/>
              </w:rPr>
              <w:t xml:space="preserve"> (блогах, каналах, сетях).</w:t>
            </w:r>
          </w:p>
        </w:tc>
      </w:tr>
      <w:tr w:rsidR="002B3CF6" w:rsidRPr="006E02B3" w14:paraId="05197825" w14:textId="77777777" w:rsidTr="002B3CF6">
        <w:trPr>
          <w:trHeight w:val="276"/>
        </w:trPr>
        <w:tc>
          <w:tcPr>
            <w:tcW w:w="2179" w:type="pct"/>
            <w:vMerge/>
            <w:shd w:val="clear" w:color="auto" w:fill="auto"/>
          </w:tcPr>
          <w:p w14:paraId="736C4E6A" w14:textId="77777777" w:rsidR="002B3CF6" w:rsidRPr="005779EF" w:rsidRDefault="002B3CF6" w:rsidP="00B212A1">
            <w:pPr>
              <w:tabs>
                <w:tab w:val="left" w:pos="540"/>
              </w:tabs>
              <w:jc w:val="both"/>
              <w:rPr>
                <w:lang w:val="ru-RU"/>
              </w:rPr>
            </w:pPr>
          </w:p>
        </w:tc>
        <w:tc>
          <w:tcPr>
            <w:tcW w:w="2821" w:type="pct"/>
            <w:vMerge/>
            <w:shd w:val="clear" w:color="auto" w:fill="auto"/>
          </w:tcPr>
          <w:p w14:paraId="1D0933EB" w14:textId="77777777" w:rsidR="002B3CF6" w:rsidRPr="005779EF" w:rsidRDefault="002B3CF6" w:rsidP="00B212A1">
            <w:pPr>
              <w:jc w:val="both"/>
              <w:rPr>
                <w:lang w:val="ru-RU"/>
              </w:rPr>
            </w:pPr>
          </w:p>
        </w:tc>
      </w:tr>
      <w:tr w:rsidR="002B3CF6" w:rsidRPr="006E02B3" w14:paraId="67834DDE" w14:textId="77777777" w:rsidTr="002B3CF6">
        <w:trPr>
          <w:trHeight w:val="276"/>
        </w:trPr>
        <w:tc>
          <w:tcPr>
            <w:tcW w:w="2179" w:type="pct"/>
            <w:vMerge/>
            <w:shd w:val="clear" w:color="auto" w:fill="auto"/>
          </w:tcPr>
          <w:p w14:paraId="3D22D8A4" w14:textId="77777777" w:rsidR="002B3CF6" w:rsidRPr="005779EF" w:rsidRDefault="002B3CF6" w:rsidP="00B212A1">
            <w:pPr>
              <w:tabs>
                <w:tab w:val="left" w:pos="540"/>
              </w:tabs>
              <w:jc w:val="both"/>
              <w:rPr>
                <w:lang w:val="ru-RU"/>
              </w:rPr>
            </w:pPr>
          </w:p>
        </w:tc>
        <w:tc>
          <w:tcPr>
            <w:tcW w:w="2821" w:type="pct"/>
            <w:vMerge/>
            <w:shd w:val="clear" w:color="auto" w:fill="auto"/>
          </w:tcPr>
          <w:p w14:paraId="7CDDE411" w14:textId="77777777" w:rsidR="002B3CF6" w:rsidRPr="005779EF" w:rsidRDefault="002B3CF6" w:rsidP="00B212A1">
            <w:pPr>
              <w:jc w:val="both"/>
              <w:rPr>
                <w:lang w:val="ru-RU"/>
              </w:rPr>
            </w:pPr>
          </w:p>
        </w:tc>
      </w:tr>
      <w:tr w:rsidR="002B3CF6" w:rsidRPr="006E02B3" w14:paraId="4C5B8369" w14:textId="77777777" w:rsidTr="002B3CF6">
        <w:trPr>
          <w:trHeight w:val="276"/>
        </w:trPr>
        <w:tc>
          <w:tcPr>
            <w:tcW w:w="2179" w:type="pct"/>
            <w:shd w:val="clear" w:color="auto" w:fill="auto"/>
          </w:tcPr>
          <w:p w14:paraId="334F3ADB" w14:textId="77777777" w:rsidR="002B3CF6" w:rsidRPr="005779EF" w:rsidRDefault="002B3CF6" w:rsidP="00B212A1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5779EF">
              <w:rPr>
                <w:lang w:val="ru-RU"/>
              </w:rPr>
              <w:t xml:space="preserve">Способность руководить работой </w:t>
            </w:r>
            <w:r w:rsidRPr="005779EF">
              <w:rPr>
                <w:lang w:val="ru-RU"/>
              </w:rPr>
              <w:lastRenderedPageBreak/>
              <w:t>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2821" w:type="pct"/>
            <w:shd w:val="clear" w:color="auto" w:fill="auto"/>
          </w:tcPr>
          <w:p w14:paraId="0191AB0B" w14:textId="77777777" w:rsidR="002B3CF6" w:rsidRPr="0058482D" w:rsidRDefault="002B3CF6" w:rsidP="00B212A1">
            <w:pPr>
              <w:jc w:val="both"/>
              <w:rPr>
                <w:lang w:val="ru-RU"/>
              </w:rPr>
            </w:pPr>
            <w:r w:rsidRPr="005779EF">
              <w:rPr>
                <w:lang w:val="ru-RU"/>
              </w:rPr>
              <w:lastRenderedPageBreak/>
              <w:t xml:space="preserve">Оценка сформированности данной компетенции </w:t>
            </w:r>
            <w:r w:rsidRPr="005779EF">
              <w:rPr>
                <w:lang w:val="ru-RU"/>
              </w:rPr>
              <w:lastRenderedPageBreak/>
              <w:t>представляется в отзыве руководителя практики.</w:t>
            </w:r>
          </w:p>
        </w:tc>
      </w:tr>
    </w:tbl>
    <w:p w14:paraId="0EF1C384" w14:textId="77777777" w:rsidR="00197EB5" w:rsidRPr="0058482D" w:rsidRDefault="00197EB5" w:rsidP="00197EB5">
      <w:pPr>
        <w:spacing w:line="360" w:lineRule="auto"/>
        <w:ind w:firstLine="709"/>
        <w:jc w:val="both"/>
        <w:rPr>
          <w:lang w:val="ru-RU"/>
        </w:rPr>
      </w:pPr>
      <w:r w:rsidRPr="0058482D">
        <w:rPr>
          <w:bCs/>
          <w:sz w:val="28"/>
          <w:szCs w:val="28"/>
          <w:lang w:val="ru-RU"/>
        </w:rPr>
        <w:lastRenderedPageBreak/>
        <w:t>Оценка уровня сформированности компетенций осуществляется на основании</w:t>
      </w:r>
      <w:r w:rsidRPr="0058482D">
        <w:rPr>
          <w:bCs/>
          <w:sz w:val="28"/>
          <w:szCs w:val="28"/>
        </w:rPr>
        <w:t> </w:t>
      </w:r>
      <w:r w:rsidRPr="0058482D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0ED4A883" w14:textId="77777777" w:rsidR="0005155F" w:rsidRPr="00726496" w:rsidRDefault="0005155F" w:rsidP="00726496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32" w:name="_Toc187331"/>
      <w:bookmarkStart w:id="33" w:name="_Toc178086437"/>
      <w:r w:rsidRPr="00726496">
        <w:rPr>
          <w:sz w:val="28"/>
          <w:szCs w:val="28"/>
          <w:lang w:val="ru-RU"/>
        </w:rPr>
        <w:t>9. Перечень учебной литературы и ресурсов сети «Интернет», необходимых для проведения практики</w:t>
      </w:r>
      <w:bookmarkEnd w:id="32"/>
      <w:bookmarkEnd w:id="33"/>
    </w:p>
    <w:p w14:paraId="1D5A4684" w14:textId="77777777" w:rsidR="008520CA" w:rsidRPr="0060320B" w:rsidRDefault="008520CA" w:rsidP="008520CA">
      <w:pPr>
        <w:pStyle w:val="ad"/>
        <w:spacing w:line="360" w:lineRule="auto"/>
        <w:ind w:firstLine="720"/>
        <w:jc w:val="both"/>
        <w:rPr>
          <w:b/>
          <w:sz w:val="28"/>
          <w:szCs w:val="28"/>
          <w:lang w:val="ru-RU"/>
        </w:rPr>
      </w:pPr>
      <w:bookmarkStart w:id="34" w:name="_Toc187332"/>
      <w:bookmarkStart w:id="35" w:name="_Toc403559294"/>
      <w:r w:rsidRPr="0060320B">
        <w:rPr>
          <w:b/>
          <w:sz w:val="28"/>
          <w:szCs w:val="28"/>
          <w:lang w:val="ru-RU"/>
        </w:rPr>
        <w:t>Нормативно правовые акты</w:t>
      </w:r>
    </w:p>
    <w:p w14:paraId="2B4FF38C" w14:textId="77777777" w:rsidR="008520CA" w:rsidRPr="00D61806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>
        <w:rPr>
          <w:sz w:val="28"/>
          <w:lang w:val="ru-RU"/>
        </w:rPr>
        <w:t>1.</w:t>
      </w:r>
      <w:r w:rsidRPr="00D61806">
        <w:rPr>
          <w:sz w:val="28"/>
          <w:lang w:val="ru-RU"/>
        </w:rPr>
        <w:t xml:space="preserve"> Налоговый кодекс Российской Федерации (част</w:t>
      </w:r>
      <w:r>
        <w:rPr>
          <w:sz w:val="28"/>
          <w:lang w:val="ru-RU"/>
        </w:rPr>
        <w:t>и первая и вторая</w:t>
      </w:r>
      <w:r w:rsidRPr="00D61806">
        <w:rPr>
          <w:sz w:val="28"/>
          <w:lang w:val="ru-RU"/>
        </w:rPr>
        <w:t>) (в ред. от 01.10.2013 г., с изм. и доп.).</w:t>
      </w:r>
    </w:p>
    <w:p w14:paraId="353F012D" w14:textId="77777777" w:rsidR="008520CA" w:rsidRPr="00D61806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>
        <w:rPr>
          <w:sz w:val="28"/>
          <w:lang w:val="ru-RU"/>
        </w:rPr>
        <w:t>2.</w:t>
      </w:r>
      <w:r w:rsidRPr="00D61806">
        <w:rPr>
          <w:sz w:val="28"/>
          <w:lang w:val="ru-RU"/>
        </w:rPr>
        <w:t xml:space="preserve"> Федеральный закон </w:t>
      </w:r>
      <w:r>
        <w:rPr>
          <w:sz w:val="28"/>
          <w:lang w:val="ru-RU"/>
        </w:rPr>
        <w:t>«</w:t>
      </w:r>
      <w:r w:rsidRPr="00D61806">
        <w:rPr>
          <w:sz w:val="28"/>
          <w:lang w:val="ru-RU"/>
        </w:rPr>
        <w:t>Об образовании в Российской Федерации</w:t>
      </w:r>
      <w:r>
        <w:rPr>
          <w:sz w:val="28"/>
          <w:lang w:val="ru-RU"/>
        </w:rPr>
        <w:t>»</w:t>
      </w:r>
      <w:r w:rsidRPr="00D61806">
        <w:rPr>
          <w:sz w:val="28"/>
          <w:lang w:val="ru-RU"/>
        </w:rPr>
        <w:t xml:space="preserve"> от 29.12. 2012 г. № 273-ФЗ // Российская газета. – 31 декабря 2012. </w:t>
      </w:r>
    </w:p>
    <w:p w14:paraId="4D1CE17B" w14:textId="58439B72" w:rsidR="008520CA" w:rsidRPr="00D61806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 w:rsidRPr="00D61806">
        <w:rPr>
          <w:sz w:val="28"/>
          <w:lang w:val="ru-RU"/>
        </w:rPr>
        <w:t>4. Федеральный закон «Об акционерных обществах» от 26.12.1995 г. № 208-ФЗ (</w:t>
      </w:r>
      <w:r w:rsidR="00DB3263" w:rsidRPr="00D61806">
        <w:rPr>
          <w:sz w:val="28"/>
          <w:lang w:val="ru-RU"/>
        </w:rPr>
        <w:t>в ред.</w:t>
      </w:r>
      <w:r w:rsidRPr="00D61806">
        <w:rPr>
          <w:sz w:val="28"/>
          <w:lang w:val="ru-RU"/>
        </w:rPr>
        <w:t xml:space="preserve"> от 01.09.2013 г., с изм. и доп.). </w:t>
      </w:r>
    </w:p>
    <w:p w14:paraId="6803061F" w14:textId="77777777" w:rsidR="008520CA" w:rsidRPr="00D61806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 w:rsidRPr="00D61806">
        <w:rPr>
          <w:sz w:val="28"/>
          <w:lang w:val="ru-RU"/>
        </w:rPr>
        <w:t>5. Федеральный закон «Об обществах с ограниченной ответственностью» от 08.02.1998 № 14-ФЗ (в ред. от 02.01.2013 г., с изм. и доп.).</w:t>
      </w:r>
    </w:p>
    <w:p w14:paraId="570EB651" w14:textId="476484E3" w:rsidR="008520CA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>
        <w:rPr>
          <w:sz w:val="28"/>
          <w:lang w:val="ru-RU"/>
        </w:rPr>
        <w:t>6</w:t>
      </w:r>
      <w:r w:rsidRPr="00D61806">
        <w:rPr>
          <w:sz w:val="28"/>
          <w:lang w:val="ru-RU"/>
        </w:rPr>
        <w:t>. Федеральный закон «Об инвестиционной деятельности в Российской Федерации, осуществляемой в форме капитальных вложений» от 25.02.1999 г. № 39–</w:t>
      </w:r>
      <w:r w:rsidR="00DB3263" w:rsidRPr="00D61806">
        <w:rPr>
          <w:sz w:val="28"/>
          <w:lang w:val="ru-RU"/>
        </w:rPr>
        <w:t>ФЗ (</w:t>
      </w:r>
      <w:r w:rsidRPr="00D61806">
        <w:rPr>
          <w:sz w:val="28"/>
          <w:lang w:val="ru-RU"/>
        </w:rPr>
        <w:t>в ред. от 12.12.2011 г. № 427-ФЗ, с изм. и доп.).</w:t>
      </w:r>
    </w:p>
    <w:p w14:paraId="6A752035" w14:textId="77777777" w:rsidR="008520CA" w:rsidRPr="00197EB5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7. </w:t>
      </w:r>
      <w:r w:rsidRPr="00197EB5">
        <w:rPr>
          <w:sz w:val="28"/>
          <w:lang w:val="ru-RU"/>
        </w:rPr>
        <w:t>Федеральный закон «О рынке ценных бумаг» от 22.04.1996 г. № 39-ФЗ (действующая редакция).</w:t>
      </w:r>
    </w:p>
    <w:p w14:paraId="2A6188D7" w14:textId="77777777" w:rsidR="008520CA" w:rsidRPr="00197EB5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8. </w:t>
      </w:r>
      <w:r w:rsidRPr="00197EB5">
        <w:rPr>
          <w:sz w:val="28"/>
          <w:lang w:val="ru-RU"/>
        </w:rPr>
        <w:t>Постановление Правительства Российской Федерации от 21.09.2021 г. №1587 «Об утверждении критериев проектов устойчивого (в том числе зеленого) развития в Российской Федерации и требований к системе верификации проектов устойчивого (в том числе зеленого) развития в Российской Федерации»</w:t>
      </w:r>
    </w:p>
    <w:p w14:paraId="7ACB760C" w14:textId="77777777" w:rsidR="008520CA" w:rsidRPr="0060320B" w:rsidRDefault="008520CA" w:rsidP="008520CA">
      <w:pPr>
        <w:pStyle w:val="ad"/>
        <w:spacing w:before="120" w:line="360" w:lineRule="auto"/>
        <w:ind w:firstLine="720"/>
        <w:jc w:val="both"/>
        <w:rPr>
          <w:b/>
          <w:sz w:val="28"/>
          <w:szCs w:val="28"/>
          <w:lang w:val="ru-RU"/>
        </w:rPr>
      </w:pPr>
      <w:r w:rsidRPr="0060320B">
        <w:rPr>
          <w:b/>
          <w:sz w:val="28"/>
          <w:szCs w:val="28"/>
          <w:lang w:val="ru-RU"/>
        </w:rPr>
        <w:t>Основная литература:</w:t>
      </w:r>
    </w:p>
    <w:p w14:paraId="6A7C914F" w14:textId="7014D307" w:rsidR="008520CA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>
        <w:rPr>
          <w:sz w:val="28"/>
          <w:lang w:val="ru-RU"/>
        </w:rPr>
        <w:t>1</w:t>
      </w:r>
      <w:r w:rsidRPr="00D61806">
        <w:rPr>
          <w:sz w:val="28"/>
          <w:lang w:val="ru-RU"/>
        </w:rPr>
        <w:t xml:space="preserve">. </w:t>
      </w:r>
      <w:r w:rsidRPr="000221EF">
        <w:rPr>
          <w:sz w:val="28"/>
          <w:lang w:val="ru-RU"/>
        </w:rPr>
        <w:tab/>
      </w:r>
      <w:r w:rsidRPr="009C4782">
        <w:rPr>
          <w:sz w:val="28"/>
          <w:lang w:val="ru-RU"/>
        </w:rPr>
        <w:t xml:space="preserve">Корпоративные финансы: учебник / под ред. М. А. </w:t>
      </w:r>
      <w:r w:rsidR="00DB3263" w:rsidRPr="009C4782">
        <w:rPr>
          <w:sz w:val="28"/>
          <w:lang w:val="ru-RU"/>
        </w:rPr>
        <w:t>Эскиндарова, М.</w:t>
      </w:r>
      <w:r w:rsidRPr="009C4782">
        <w:rPr>
          <w:sz w:val="28"/>
          <w:lang w:val="ru-RU"/>
        </w:rPr>
        <w:t xml:space="preserve"> А. Федотовой. - Москва: Кнорус, 2016, 2022. – 480 с. – (Бакалавриат и </w:t>
      </w:r>
      <w:r w:rsidRPr="009C4782">
        <w:rPr>
          <w:sz w:val="28"/>
          <w:lang w:val="ru-RU"/>
        </w:rPr>
        <w:lastRenderedPageBreak/>
        <w:t xml:space="preserve">магистратура). – </w:t>
      </w:r>
      <w:r w:rsidR="00DB3263" w:rsidRPr="009C4782">
        <w:rPr>
          <w:sz w:val="28"/>
          <w:lang w:val="ru-RU"/>
        </w:rPr>
        <w:t>Текст:</w:t>
      </w:r>
      <w:r w:rsidRPr="009C4782">
        <w:rPr>
          <w:sz w:val="28"/>
          <w:lang w:val="ru-RU"/>
        </w:rPr>
        <w:t xml:space="preserve"> непосредственный. – То же. – 2024. – ЭБС BOOK.ru. – URL: https://book.ru/book/950534 (дата обращения: 2</w:t>
      </w:r>
      <w:r>
        <w:rPr>
          <w:sz w:val="28"/>
          <w:lang w:val="ru-RU"/>
        </w:rPr>
        <w:t>8</w:t>
      </w:r>
      <w:r w:rsidRPr="009C4782">
        <w:rPr>
          <w:sz w:val="28"/>
          <w:lang w:val="ru-RU"/>
        </w:rPr>
        <w:t>.0</w:t>
      </w:r>
      <w:r>
        <w:rPr>
          <w:sz w:val="28"/>
          <w:lang w:val="ru-RU"/>
        </w:rPr>
        <w:t>8</w:t>
      </w:r>
      <w:r w:rsidRPr="009C4782">
        <w:rPr>
          <w:sz w:val="28"/>
          <w:lang w:val="ru-RU"/>
        </w:rPr>
        <w:t xml:space="preserve">.2024). — </w:t>
      </w:r>
      <w:r w:rsidR="00DB3263" w:rsidRPr="009C4782">
        <w:rPr>
          <w:sz w:val="28"/>
          <w:lang w:val="ru-RU"/>
        </w:rPr>
        <w:t>Текст:</w:t>
      </w:r>
      <w:r w:rsidRPr="009C4782">
        <w:rPr>
          <w:sz w:val="28"/>
          <w:lang w:val="ru-RU"/>
        </w:rPr>
        <w:t xml:space="preserve"> электронный. </w:t>
      </w:r>
    </w:p>
    <w:p w14:paraId="39DF99F7" w14:textId="621F0CF1" w:rsidR="00B22C4E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>
        <w:rPr>
          <w:sz w:val="28"/>
          <w:lang w:val="ru-RU"/>
        </w:rPr>
        <w:t>2</w:t>
      </w:r>
      <w:r w:rsidRPr="00D61806">
        <w:rPr>
          <w:sz w:val="28"/>
          <w:lang w:val="ru-RU"/>
        </w:rPr>
        <w:t xml:space="preserve">. </w:t>
      </w:r>
      <w:r w:rsidRPr="009C4782">
        <w:rPr>
          <w:sz w:val="28"/>
          <w:lang w:val="ru-RU"/>
        </w:rPr>
        <w:t xml:space="preserve">Корпоративные финансы и управление бизнесом: монография / С.В. Большаков [и др.]; Финуниверситет; под ред. Л.Г. Паштовой, Е.И. Шохина. - Москва: Кнорус, 2018, 2020. - 400 с. -  Для магистратуры. – </w:t>
      </w:r>
      <w:r w:rsidR="00DB3263" w:rsidRPr="009C4782">
        <w:rPr>
          <w:sz w:val="28"/>
          <w:lang w:val="ru-RU"/>
        </w:rPr>
        <w:t>Текст:</w:t>
      </w:r>
      <w:r w:rsidRPr="009C4782">
        <w:rPr>
          <w:sz w:val="28"/>
          <w:lang w:val="ru-RU"/>
        </w:rPr>
        <w:t xml:space="preserve"> непосредственный. –– То же. – 2021. –  ЭБС BOOK.ru. – URL: https://book.ru/book/940048 (дата обращения: 28.08.2024). – Текст: электронный. </w:t>
      </w:r>
    </w:p>
    <w:p w14:paraId="47DF73B8" w14:textId="52226532" w:rsidR="008520CA" w:rsidRPr="0060320B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b/>
          <w:sz w:val="28"/>
          <w:szCs w:val="28"/>
          <w:lang w:val="ru-RU"/>
        </w:rPr>
      </w:pPr>
      <w:r w:rsidRPr="0060320B">
        <w:rPr>
          <w:b/>
          <w:sz w:val="28"/>
          <w:szCs w:val="28"/>
          <w:lang w:val="ru-RU"/>
        </w:rPr>
        <w:t>Дополнительная литература:</w:t>
      </w:r>
    </w:p>
    <w:p w14:paraId="62672286" w14:textId="224CDB27" w:rsidR="008520CA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>
        <w:rPr>
          <w:sz w:val="28"/>
          <w:lang w:val="ru-RU"/>
        </w:rPr>
        <w:t>3</w:t>
      </w:r>
      <w:r w:rsidRPr="001C0B5D">
        <w:rPr>
          <w:sz w:val="28"/>
          <w:lang w:val="ru-RU"/>
        </w:rPr>
        <w:t xml:space="preserve">. </w:t>
      </w:r>
      <w:r w:rsidRPr="009C4782">
        <w:rPr>
          <w:sz w:val="28"/>
          <w:lang w:val="ru-RU"/>
        </w:rPr>
        <w:t xml:space="preserve">Инвестиционный менеджмент: учебник для студ вузов, обуч. по напр. подгот. "Экономика", "Менеджмент" / </w:t>
      </w:r>
      <w:r w:rsidR="00DB3263" w:rsidRPr="009C4782">
        <w:rPr>
          <w:sz w:val="28"/>
          <w:lang w:val="ru-RU"/>
        </w:rPr>
        <w:t>Финуниверситет;</w:t>
      </w:r>
      <w:r w:rsidRPr="009C4782">
        <w:rPr>
          <w:sz w:val="28"/>
          <w:lang w:val="ru-RU"/>
        </w:rPr>
        <w:t xml:space="preserve"> под ред. Н. И. Лахметкиной. - Москва: Кнорус, 2014, 2015. - 262 с. - (Бакалавриат и магистратура). - Текст: непосредственный. - То же. - 2023. - ЭБС BOOK.ru. - URL: https://book.ru/book/945958 (дата обращения: 28.08.2024).</w:t>
      </w:r>
      <w:r>
        <w:rPr>
          <w:sz w:val="28"/>
          <w:lang w:val="ru-RU"/>
        </w:rPr>
        <w:t xml:space="preserve"> </w:t>
      </w:r>
      <w:r w:rsidRPr="009C4782">
        <w:rPr>
          <w:sz w:val="28"/>
          <w:lang w:val="ru-RU"/>
        </w:rPr>
        <w:t xml:space="preserve">— </w:t>
      </w:r>
      <w:r w:rsidR="00DB3263" w:rsidRPr="009C4782">
        <w:rPr>
          <w:sz w:val="28"/>
          <w:lang w:val="ru-RU"/>
        </w:rPr>
        <w:t>Текст:</w:t>
      </w:r>
      <w:r w:rsidRPr="009C4782">
        <w:rPr>
          <w:sz w:val="28"/>
          <w:lang w:val="ru-RU"/>
        </w:rPr>
        <w:t xml:space="preserve"> электронный. </w:t>
      </w:r>
    </w:p>
    <w:p w14:paraId="29A44FDD" w14:textId="7672335B" w:rsidR="008520CA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4. </w:t>
      </w:r>
      <w:r w:rsidRPr="009C4782">
        <w:rPr>
          <w:sz w:val="28"/>
          <w:lang w:val="ru-RU"/>
        </w:rPr>
        <w:t xml:space="preserve">Корпоративные финансы: учебник для студ. вузов, обуч. по напр. подгот. "Экономика" (квалиф. (степень) "бакалавр") / </w:t>
      </w:r>
      <w:r w:rsidR="00DB3263" w:rsidRPr="009C4782">
        <w:rPr>
          <w:sz w:val="28"/>
          <w:lang w:val="ru-RU"/>
        </w:rPr>
        <w:t>Финуниверситет;</w:t>
      </w:r>
      <w:r w:rsidRPr="009C4782">
        <w:rPr>
          <w:sz w:val="28"/>
          <w:lang w:val="ru-RU"/>
        </w:rPr>
        <w:t xml:space="preserve"> под ред. Е. И. Шохина. - Москва: Кнорус, 2015, 2016, 2018. - 318 с. – </w:t>
      </w:r>
      <w:r w:rsidR="00DB3263" w:rsidRPr="009C4782">
        <w:rPr>
          <w:sz w:val="28"/>
          <w:lang w:val="ru-RU"/>
        </w:rPr>
        <w:t>Текст:</w:t>
      </w:r>
      <w:r w:rsidRPr="009C4782">
        <w:rPr>
          <w:sz w:val="28"/>
          <w:lang w:val="ru-RU"/>
        </w:rPr>
        <w:t xml:space="preserve"> непосредственный. - То же. - 2020. - ЭБС BOOK.ru. -  URL: https://book.ru/book/932076 (дата обращения: 28.08.2024). — </w:t>
      </w:r>
      <w:r w:rsidR="00DB3263" w:rsidRPr="009C4782">
        <w:rPr>
          <w:sz w:val="28"/>
          <w:lang w:val="ru-RU"/>
        </w:rPr>
        <w:t>Текст:</w:t>
      </w:r>
      <w:r w:rsidRPr="009C4782">
        <w:rPr>
          <w:sz w:val="28"/>
          <w:lang w:val="ru-RU"/>
        </w:rPr>
        <w:t xml:space="preserve"> электронный. </w:t>
      </w:r>
    </w:p>
    <w:p w14:paraId="1F989B51" w14:textId="3146E4A9" w:rsidR="008520CA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>
        <w:rPr>
          <w:sz w:val="28"/>
          <w:lang w:val="ru-RU"/>
        </w:rPr>
        <w:t>5</w:t>
      </w:r>
      <w:r w:rsidRPr="00197EB5">
        <w:rPr>
          <w:sz w:val="28"/>
          <w:lang w:val="ru-RU"/>
        </w:rPr>
        <w:t xml:space="preserve">. </w:t>
      </w:r>
      <w:r w:rsidRPr="009C4782">
        <w:rPr>
          <w:sz w:val="28"/>
          <w:lang w:val="ru-RU"/>
        </w:rPr>
        <w:t xml:space="preserve">Финансы коммерческих организаций: учебник для студентов, обуч. по напр. подгот. "Экономика" / С. Ю. Балычев [и др.]; Финуниверситет; под ред. К. Н. Мингалиева. - Москва: Кнорус, 2017. - 279 с. – (Бакалавриат). - </w:t>
      </w:r>
      <w:r w:rsidR="00DB3263" w:rsidRPr="009C4782">
        <w:rPr>
          <w:sz w:val="28"/>
          <w:lang w:val="ru-RU"/>
        </w:rPr>
        <w:t>Текст:</w:t>
      </w:r>
      <w:r w:rsidRPr="009C4782">
        <w:rPr>
          <w:sz w:val="28"/>
          <w:lang w:val="ru-RU"/>
        </w:rPr>
        <w:t xml:space="preserve"> непосредственный. - То же. - URL: https://www.book.ru/book/923040 (дата обращения: 2</w:t>
      </w:r>
      <w:r>
        <w:rPr>
          <w:sz w:val="28"/>
          <w:lang w:val="ru-RU"/>
        </w:rPr>
        <w:t>8</w:t>
      </w:r>
      <w:r w:rsidRPr="009C4782">
        <w:rPr>
          <w:sz w:val="28"/>
          <w:lang w:val="ru-RU"/>
        </w:rPr>
        <w:t xml:space="preserve">.08.2024). - </w:t>
      </w:r>
      <w:r w:rsidR="00DB3263" w:rsidRPr="009C4782">
        <w:rPr>
          <w:sz w:val="28"/>
          <w:lang w:val="ru-RU"/>
        </w:rPr>
        <w:t>Текст:</w:t>
      </w:r>
      <w:r w:rsidRPr="009C4782">
        <w:rPr>
          <w:sz w:val="28"/>
          <w:lang w:val="ru-RU"/>
        </w:rPr>
        <w:t xml:space="preserve"> электронный. </w:t>
      </w:r>
    </w:p>
    <w:p w14:paraId="3C8B3796" w14:textId="1DF52789" w:rsidR="008520CA" w:rsidRPr="00D61806" w:rsidRDefault="008520CA" w:rsidP="00DB3263">
      <w:pPr>
        <w:widowControl w:val="0"/>
        <w:tabs>
          <w:tab w:val="left" w:pos="851"/>
        </w:tabs>
        <w:spacing w:line="360" w:lineRule="auto"/>
        <w:ind w:firstLine="567"/>
        <w:jc w:val="both"/>
        <w:rPr>
          <w:lang w:val="ru-RU"/>
        </w:rPr>
      </w:pPr>
      <w:r>
        <w:rPr>
          <w:sz w:val="28"/>
          <w:lang w:val="ru-RU"/>
        </w:rPr>
        <w:t xml:space="preserve">6.  </w:t>
      </w:r>
      <w:r w:rsidRPr="009C4782">
        <w:rPr>
          <w:sz w:val="28"/>
          <w:lang w:val="ru-RU"/>
        </w:rPr>
        <w:t xml:space="preserve">Теория и практика управления финансовой устойчивостью российских компаний: монография / К.Н. Мингалиев, А.К. Андреева, С.В. Большаков </w:t>
      </w:r>
      <w:r w:rsidR="00DB3263" w:rsidRPr="009C4782">
        <w:rPr>
          <w:sz w:val="28"/>
          <w:lang w:val="ru-RU"/>
        </w:rPr>
        <w:t>[и</w:t>
      </w:r>
      <w:r w:rsidRPr="009C4782">
        <w:rPr>
          <w:sz w:val="28"/>
          <w:lang w:val="ru-RU"/>
        </w:rPr>
        <w:t xml:space="preserve"> др.]; </w:t>
      </w:r>
      <w:r w:rsidR="00DB3263" w:rsidRPr="009C4782">
        <w:rPr>
          <w:sz w:val="28"/>
          <w:lang w:val="ru-RU"/>
        </w:rPr>
        <w:t>Финуниверситет;</w:t>
      </w:r>
      <w:r w:rsidRPr="009C4782">
        <w:rPr>
          <w:sz w:val="28"/>
          <w:lang w:val="ru-RU"/>
        </w:rPr>
        <w:t xml:space="preserve"> под ред. К.Н. Мингалиева. - Москва: Русайнс, 2020. - 273 с. - </w:t>
      </w:r>
      <w:r w:rsidR="00DB3263" w:rsidRPr="009C4782">
        <w:rPr>
          <w:sz w:val="28"/>
          <w:lang w:val="ru-RU"/>
        </w:rPr>
        <w:t>Текст:</w:t>
      </w:r>
      <w:r w:rsidRPr="009C4782">
        <w:rPr>
          <w:sz w:val="28"/>
          <w:lang w:val="ru-RU"/>
        </w:rPr>
        <w:t xml:space="preserve"> непосредственный.  - То же. - 2018. - ЭБС BOOK.ru - URL: https://book.ru/book/926603 (дата обращения: 28.08.2024). — </w:t>
      </w:r>
      <w:r w:rsidR="00DB3263" w:rsidRPr="009C4782">
        <w:rPr>
          <w:sz w:val="28"/>
          <w:lang w:val="ru-RU"/>
        </w:rPr>
        <w:t>Текст:</w:t>
      </w:r>
      <w:r w:rsidRPr="009C4782">
        <w:rPr>
          <w:sz w:val="28"/>
          <w:lang w:val="ru-RU"/>
        </w:rPr>
        <w:t xml:space="preserve"> </w:t>
      </w:r>
      <w:r w:rsidRPr="009C4782">
        <w:rPr>
          <w:sz w:val="28"/>
          <w:lang w:val="ru-RU"/>
        </w:rPr>
        <w:lastRenderedPageBreak/>
        <w:t xml:space="preserve">электронный.  </w:t>
      </w:r>
    </w:p>
    <w:p w14:paraId="43E04212" w14:textId="49E00D2A" w:rsidR="008520CA" w:rsidRPr="001D0FBB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6. </w:t>
      </w:r>
      <w:r w:rsidRPr="00453600">
        <w:rPr>
          <w:sz w:val="28"/>
          <w:lang w:val="ru-RU"/>
        </w:rPr>
        <w:t xml:space="preserve">Ивашковская, И. В.  Моделирование стоимости компании. Стратегическая ответственность советов </w:t>
      </w:r>
      <w:r w:rsidR="00DB3263" w:rsidRPr="00453600">
        <w:rPr>
          <w:sz w:val="28"/>
          <w:lang w:val="ru-RU"/>
        </w:rPr>
        <w:t>директоров:</w:t>
      </w:r>
      <w:r w:rsidRPr="00453600">
        <w:rPr>
          <w:sz w:val="28"/>
          <w:lang w:val="ru-RU"/>
        </w:rPr>
        <w:t xml:space="preserve"> монография / И.В. Ивашковская . — </w:t>
      </w:r>
      <w:r w:rsidR="00DB3263" w:rsidRPr="00453600">
        <w:rPr>
          <w:sz w:val="28"/>
          <w:lang w:val="ru-RU"/>
        </w:rPr>
        <w:t>Москва:</w:t>
      </w:r>
      <w:r w:rsidRPr="00453600">
        <w:rPr>
          <w:sz w:val="28"/>
          <w:lang w:val="ru-RU"/>
        </w:rPr>
        <w:t xml:space="preserve"> Инфра-М, </w:t>
      </w:r>
      <w:r w:rsidR="00DB3263" w:rsidRPr="00453600">
        <w:rPr>
          <w:sz w:val="28"/>
          <w:lang w:val="ru-RU"/>
        </w:rPr>
        <w:t>2019.</w:t>
      </w:r>
      <w:r w:rsidRPr="00453600">
        <w:rPr>
          <w:sz w:val="28"/>
          <w:lang w:val="ru-RU"/>
        </w:rPr>
        <w:t xml:space="preserve"> — 430 с. - (Научная мысль). - </w:t>
      </w:r>
      <w:r w:rsidR="00DB3263" w:rsidRPr="00453600">
        <w:rPr>
          <w:sz w:val="28"/>
          <w:lang w:val="ru-RU"/>
        </w:rPr>
        <w:t>Текст:</w:t>
      </w:r>
      <w:r w:rsidRPr="00453600">
        <w:rPr>
          <w:sz w:val="28"/>
          <w:lang w:val="ru-RU"/>
        </w:rPr>
        <w:t xml:space="preserve"> непосредственный.  – То же. – 2024. – ЭБС ZNANIUM. – URL: https://znanium.com/catalog/product/2119929 (дата обращения: </w:t>
      </w:r>
      <w:r w:rsidRPr="009C4782">
        <w:rPr>
          <w:sz w:val="28"/>
          <w:lang w:val="ru-RU"/>
        </w:rPr>
        <w:t>28.08.2024</w:t>
      </w:r>
      <w:r w:rsidRPr="00453600">
        <w:rPr>
          <w:sz w:val="28"/>
          <w:lang w:val="ru-RU"/>
        </w:rPr>
        <w:t xml:space="preserve">).  – </w:t>
      </w:r>
      <w:r w:rsidR="00DB3263" w:rsidRPr="00453600">
        <w:rPr>
          <w:sz w:val="28"/>
          <w:lang w:val="ru-RU"/>
        </w:rPr>
        <w:t>Текст:</w:t>
      </w:r>
      <w:r w:rsidRPr="00453600">
        <w:rPr>
          <w:sz w:val="28"/>
          <w:lang w:val="ru-RU"/>
        </w:rPr>
        <w:t xml:space="preserve"> электронный.  </w:t>
      </w:r>
    </w:p>
    <w:p w14:paraId="0D537872" w14:textId="5B897429" w:rsidR="008520CA" w:rsidRPr="001D0FBB" w:rsidRDefault="008520CA" w:rsidP="008520CA">
      <w:pPr>
        <w:tabs>
          <w:tab w:val="left" w:pos="851"/>
        </w:tabs>
        <w:spacing w:line="360" w:lineRule="auto"/>
        <w:ind w:firstLine="567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7. </w:t>
      </w:r>
      <w:r w:rsidRPr="00453600">
        <w:rPr>
          <w:sz w:val="28"/>
          <w:lang w:val="ru-RU"/>
        </w:rPr>
        <w:t xml:space="preserve">Стратегии бизнеса в цифровой </w:t>
      </w:r>
      <w:r w:rsidR="00DB3263" w:rsidRPr="00453600">
        <w:rPr>
          <w:sz w:val="28"/>
          <w:lang w:val="ru-RU"/>
        </w:rPr>
        <w:t>экономике:</w:t>
      </w:r>
      <w:r w:rsidRPr="00453600">
        <w:rPr>
          <w:sz w:val="28"/>
          <w:lang w:val="ru-RU"/>
        </w:rPr>
        <w:t xml:space="preserve"> монография / М. С. Санталова, И. П. Гладилина, М. Ю. Погудаева [и др.]. — </w:t>
      </w:r>
      <w:r w:rsidR="00DB3263" w:rsidRPr="00453600">
        <w:rPr>
          <w:sz w:val="28"/>
          <w:lang w:val="ru-RU"/>
        </w:rPr>
        <w:t>Москва:</w:t>
      </w:r>
      <w:r w:rsidRPr="00453600">
        <w:rPr>
          <w:sz w:val="28"/>
          <w:lang w:val="ru-RU"/>
        </w:rPr>
        <w:t xml:space="preserve"> Русайнс, 2022. — 221 с. — ISBN 978-5-466-02132-5. — ЭБС BOOK.ru.</w:t>
      </w:r>
      <w:r>
        <w:rPr>
          <w:sz w:val="28"/>
          <w:lang w:val="ru-RU"/>
        </w:rPr>
        <w:t xml:space="preserve"> </w:t>
      </w:r>
      <w:r w:rsidRPr="00453600">
        <w:rPr>
          <w:sz w:val="28"/>
          <w:lang w:val="ru-RU"/>
        </w:rPr>
        <w:t xml:space="preserve">— URL: https://book.ru/book/947348 (дата обращения: 28.08.2024).  — </w:t>
      </w:r>
      <w:r w:rsidR="00DB3263" w:rsidRPr="00453600">
        <w:rPr>
          <w:sz w:val="28"/>
          <w:lang w:val="ru-RU"/>
        </w:rPr>
        <w:t>Текст:</w:t>
      </w:r>
      <w:r w:rsidRPr="00453600">
        <w:rPr>
          <w:sz w:val="28"/>
          <w:lang w:val="ru-RU"/>
        </w:rPr>
        <w:t xml:space="preserve"> электронный.</w:t>
      </w:r>
    </w:p>
    <w:p w14:paraId="564060F7" w14:textId="77777777" w:rsidR="008520CA" w:rsidRPr="00AD0188" w:rsidRDefault="008520CA" w:rsidP="008520CA">
      <w:pPr>
        <w:pStyle w:val="ad"/>
        <w:spacing w:line="360" w:lineRule="auto"/>
        <w:ind w:firstLine="709"/>
        <w:jc w:val="both"/>
        <w:rPr>
          <w:b/>
          <w:iCs/>
          <w:sz w:val="28"/>
          <w:szCs w:val="28"/>
          <w:lang w:val="ru-RU"/>
        </w:rPr>
      </w:pPr>
      <w:r w:rsidRPr="00AD0188">
        <w:rPr>
          <w:b/>
          <w:iCs/>
          <w:sz w:val="28"/>
          <w:szCs w:val="28"/>
          <w:lang w:val="ru-RU"/>
        </w:rPr>
        <w:t>Интернет-ресурсы</w:t>
      </w:r>
    </w:p>
    <w:p w14:paraId="7ED4BC5E" w14:textId="77777777" w:rsidR="008520CA" w:rsidRPr="007824E2" w:rsidRDefault="008520CA" w:rsidP="008520CA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7824E2">
        <w:rPr>
          <w:sz w:val="28"/>
          <w:szCs w:val="28"/>
          <w:lang w:val="ru-RU"/>
        </w:rPr>
        <w:t xml:space="preserve">Справочная правовая система «Гарант» http://www.garant.ru </w:t>
      </w:r>
    </w:p>
    <w:p w14:paraId="424B5DC8" w14:textId="77777777" w:rsidR="008520CA" w:rsidRPr="007824E2" w:rsidRDefault="008520CA" w:rsidP="008520CA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Pr="007824E2">
        <w:rPr>
          <w:sz w:val="28"/>
          <w:szCs w:val="28"/>
          <w:lang w:val="ru-RU"/>
        </w:rPr>
        <w:t xml:space="preserve"> Справочная правовая система «КонсультантПлюс» </w:t>
      </w:r>
      <w:hyperlink r:id="rId8" w:history="1">
        <w:r w:rsidRPr="007824E2">
          <w:rPr>
            <w:sz w:val="28"/>
            <w:szCs w:val="28"/>
            <w:lang w:val="ru-RU"/>
          </w:rPr>
          <w:t>http://www.consultant.ru</w:t>
        </w:r>
      </w:hyperlink>
    </w:p>
    <w:p w14:paraId="60599067" w14:textId="3B7D855C" w:rsidR="008520CA" w:rsidRPr="007824E2" w:rsidRDefault="008520CA" w:rsidP="008520CA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Pr="007824E2">
        <w:rPr>
          <w:sz w:val="28"/>
          <w:szCs w:val="28"/>
          <w:lang w:val="ru-RU"/>
        </w:rPr>
        <w:t xml:space="preserve"> </w:t>
      </w:r>
      <w:r w:rsidR="00DB3263" w:rsidRPr="007824E2">
        <w:rPr>
          <w:sz w:val="28"/>
          <w:szCs w:val="28"/>
          <w:lang w:val="ru-RU"/>
        </w:rPr>
        <w:t>Официальный сайт</w:t>
      </w:r>
      <w:r w:rsidRPr="007824E2">
        <w:rPr>
          <w:sz w:val="28"/>
          <w:szCs w:val="28"/>
          <w:lang w:val="ru-RU"/>
        </w:rPr>
        <w:t xml:space="preserve"> Росстата http//www.gks.ru </w:t>
      </w:r>
    </w:p>
    <w:p w14:paraId="6705BBF2" w14:textId="77777777" w:rsidR="008520CA" w:rsidRPr="007824E2" w:rsidRDefault="008520CA" w:rsidP="008520CA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7824E2">
        <w:rPr>
          <w:sz w:val="28"/>
          <w:szCs w:val="28"/>
          <w:lang w:val="ru-RU"/>
        </w:rPr>
        <w:t xml:space="preserve">. Официальный  сайт Министерства финансов РФ  </w:t>
      </w:r>
      <w:hyperlink r:id="rId9" w:history="1">
        <w:r w:rsidRPr="007824E2">
          <w:rPr>
            <w:sz w:val="28"/>
            <w:szCs w:val="28"/>
            <w:lang w:val="ru-RU"/>
          </w:rPr>
          <w:t>http://www.minfin.ru</w:t>
        </w:r>
      </w:hyperlink>
      <w:r w:rsidRPr="007824E2">
        <w:rPr>
          <w:sz w:val="28"/>
          <w:szCs w:val="28"/>
          <w:lang w:val="ru-RU"/>
        </w:rPr>
        <w:t xml:space="preserve"> </w:t>
      </w:r>
    </w:p>
    <w:p w14:paraId="62082EC5" w14:textId="77777777" w:rsidR="008520CA" w:rsidRPr="007824E2" w:rsidRDefault="008520CA" w:rsidP="008520CA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Pr="007824E2">
        <w:rPr>
          <w:sz w:val="28"/>
          <w:szCs w:val="28"/>
          <w:lang w:val="ru-RU"/>
        </w:rPr>
        <w:t xml:space="preserve">. Корпоративные финансы https://cfjournal.hse.ru/ </w:t>
      </w:r>
    </w:p>
    <w:p w14:paraId="6EF71F12" w14:textId="77777777" w:rsidR="008520CA" w:rsidRPr="007824E2" w:rsidRDefault="008520CA" w:rsidP="008520CA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7824E2">
        <w:rPr>
          <w:sz w:val="28"/>
          <w:szCs w:val="28"/>
          <w:lang w:val="ru-RU"/>
        </w:rPr>
        <w:t xml:space="preserve">. Корпоративный менеджмент </w:t>
      </w:r>
      <w:hyperlink r:id="rId10" w:history="1">
        <w:r w:rsidRPr="007824E2">
          <w:rPr>
            <w:sz w:val="28"/>
            <w:szCs w:val="28"/>
            <w:lang w:val="ru-RU"/>
          </w:rPr>
          <w:t>http://www.cfin.ru</w:t>
        </w:r>
      </w:hyperlink>
      <w:r w:rsidRPr="007824E2">
        <w:rPr>
          <w:sz w:val="28"/>
          <w:szCs w:val="28"/>
          <w:lang w:val="ru-RU"/>
        </w:rPr>
        <w:t xml:space="preserve"> </w:t>
      </w:r>
    </w:p>
    <w:p w14:paraId="196FD7C6" w14:textId="77777777" w:rsidR="008520CA" w:rsidRPr="001D0FBB" w:rsidRDefault="008520CA" w:rsidP="008520CA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 </w:t>
      </w:r>
      <w:r w:rsidRPr="001D0FBB">
        <w:rPr>
          <w:sz w:val="28"/>
          <w:szCs w:val="28"/>
          <w:lang w:val="ru-RU"/>
        </w:rPr>
        <w:t>Финансовая справочная система «Финансовый директор» http://www.1fd.ru/</w:t>
      </w:r>
    </w:p>
    <w:p w14:paraId="72B57F7F" w14:textId="77777777" w:rsidR="008520CA" w:rsidRPr="007824E2" w:rsidRDefault="008520CA" w:rsidP="008520CA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Pr="007824E2">
        <w:rPr>
          <w:sz w:val="28"/>
          <w:szCs w:val="28"/>
          <w:lang w:val="ru-RU"/>
        </w:rPr>
        <w:t>. Система Федеральных образовательных порталов «Российское образование»</w:t>
      </w:r>
      <w:r w:rsidRPr="00453600">
        <w:rPr>
          <w:lang w:val="ru-RU"/>
        </w:rPr>
        <w:t xml:space="preserve"> </w:t>
      </w:r>
      <w:r w:rsidRPr="00453600">
        <w:rPr>
          <w:sz w:val="28"/>
          <w:szCs w:val="28"/>
          <w:lang w:val="ru-RU"/>
        </w:rPr>
        <w:t>https://www.edu.ru/</w:t>
      </w:r>
    </w:p>
    <w:p w14:paraId="2A1C333A" w14:textId="19364A1E" w:rsidR="00D4713F" w:rsidRDefault="00D4713F" w:rsidP="00E45151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36" w:name="_Toc178086438"/>
      <w:r w:rsidRPr="00E45151">
        <w:rPr>
          <w:sz w:val="28"/>
          <w:szCs w:val="28"/>
          <w:lang w:val="ru-RU"/>
        </w:rPr>
        <w:t>10. Перечень информационных технологий, используемых при проведении</w:t>
      </w:r>
      <w:r w:rsidR="0059607C" w:rsidRPr="00E45151">
        <w:rPr>
          <w:sz w:val="28"/>
          <w:szCs w:val="28"/>
          <w:lang w:val="ru-RU"/>
        </w:rPr>
        <w:t xml:space="preserve"> </w:t>
      </w:r>
      <w:r w:rsidRPr="00E45151">
        <w:rPr>
          <w:sz w:val="28"/>
          <w:szCs w:val="28"/>
          <w:lang w:val="ru-RU"/>
        </w:rPr>
        <w:t>практики, включая перечень необходимого программного обеспечения и информационных справочных систем</w:t>
      </w:r>
      <w:bookmarkEnd w:id="34"/>
      <w:bookmarkEnd w:id="36"/>
    </w:p>
    <w:p w14:paraId="1A2E43F5" w14:textId="77777777" w:rsidR="00AF32D7" w:rsidRPr="00B44B89" w:rsidRDefault="00AF32D7" w:rsidP="00AF32D7">
      <w:pPr>
        <w:pStyle w:val="1"/>
        <w:spacing w:before="0" w:after="0" w:line="360" w:lineRule="auto"/>
        <w:ind w:firstLine="709"/>
        <w:rPr>
          <w:webHidden/>
          <w:sz w:val="28"/>
          <w:szCs w:val="28"/>
          <w:lang w:val="ru-RU"/>
        </w:rPr>
      </w:pPr>
      <w:bookmarkStart w:id="37" w:name="_Toc22891884"/>
      <w:bookmarkStart w:id="38" w:name="_Toc178086439"/>
      <w:r w:rsidRPr="00B44B89">
        <w:rPr>
          <w:webHidden/>
          <w:sz w:val="28"/>
          <w:szCs w:val="28"/>
          <w:lang w:val="ru-RU"/>
        </w:rPr>
        <w:t>10.1. Комплект лицензионного программного обеспечения:</w:t>
      </w:r>
      <w:bookmarkEnd w:id="37"/>
      <w:bookmarkEnd w:id="38"/>
    </w:p>
    <w:p w14:paraId="2BCD5C57" w14:textId="77777777" w:rsidR="001C4872" w:rsidRPr="008129CA" w:rsidRDefault="00AF32D7" w:rsidP="001C4872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8129CA">
        <w:rPr>
          <w:webHidden/>
          <w:sz w:val="28"/>
          <w:szCs w:val="28"/>
          <w:lang w:val="ru-RU"/>
        </w:rPr>
        <w:t xml:space="preserve">1. </w:t>
      </w:r>
      <w:bookmarkStart w:id="39" w:name="_Toc22891885"/>
      <w:r w:rsidR="001C4872" w:rsidRPr="001C4872">
        <w:rPr>
          <w:webHidden/>
          <w:sz w:val="28"/>
          <w:szCs w:val="28"/>
        </w:rPr>
        <w:t>Windows</w:t>
      </w:r>
      <w:r w:rsidR="001C4872" w:rsidRPr="008129CA">
        <w:rPr>
          <w:webHidden/>
          <w:sz w:val="28"/>
          <w:szCs w:val="28"/>
          <w:lang w:val="ru-RU"/>
        </w:rPr>
        <w:t xml:space="preserve">, </w:t>
      </w:r>
      <w:r w:rsidR="001C4872" w:rsidRPr="001C4872">
        <w:rPr>
          <w:webHidden/>
          <w:sz w:val="28"/>
          <w:szCs w:val="28"/>
        </w:rPr>
        <w:t>Microsoft</w:t>
      </w:r>
      <w:r w:rsidR="001C4872" w:rsidRPr="008129CA">
        <w:rPr>
          <w:webHidden/>
          <w:sz w:val="28"/>
          <w:szCs w:val="28"/>
          <w:lang w:val="ru-RU"/>
        </w:rPr>
        <w:t xml:space="preserve"> </w:t>
      </w:r>
      <w:r w:rsidR="001C4872" w:rsidRPr="001C4872">
        <w:rPr>
          <w:webHidden/>
          <w:sz w:val="28"/>
          <w:szCs w:val="28"/>
        </w:rPr>
        <w:t>Office</w:t>
      </w:r>
      <w:r w:rsidR="001C4872" w:rsidRPr="008129CA">
        <w:rPr>
          <w:webHidden/>
          <w:sz w:val="28"/>
          <w:szCs w:val="28"/>
          <w:lang w:val="ru-RU"/>
        </w:rPr>
        <w:t>.</w:t>
      </w:r>
    </w:p>
    <w:p w14:paraId="005C2F74" w14:textId="77777777" w:rsidR="001C4872" w:rsidRPr="008129CA" w:rsidRDefault="001C4872" w:rsidP="001C4872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8129CA">
        <w:rPr>
          <w:webHidden/>
          <w:sz w:val="28"/>
          <w:szCs w:val="28"/>
          <w:lang w:val="ru-RU"/>
        </w:rPr>
        <w:t xml:space="preserve">2. </w:t>
      </w:r>
      <w:r w:rsidRPr="008520CA">
        <w:rPr>
          <w:webHidden/>
          <w:sz w:val="28"/>
          <w:szCs w:val="28"/>
          <w:lang w:val="ru-RU"/>
        </w:rPr>
        <w:t>Антивирус</w:t>
      </w:r>
      <w:r w:rsidRPr="008129CA">
        <w:rPr>
          <w:webHidden/>
          <w:sz w:val="28"/>
          <w:szCs w:val="28"/>
          <w:lang w:val="ru-RU"/>
        </w:rPr>
        <w:t xml:space="preserve"> </w:t>
      </w:r>
      <w:r w:rsidRPr="001C4872">
        <w:rPr>
          <w:sz w:val="28"/>
          <w:szCs w:val="28"/>
        </w:rPr>
        <w:t>Kaspersky</w:t>
      </w:r>
      <w:r w:rsidRPr="008129CA">
        <w:rPr>
          <w:sz w:val="28"/>
          <w:szCs w:val="28"/>
          <w:lang w:val="ru-RU"/>
        </w:rPr>
        <w:t>.</w:t>
      </w:r>
    </w:p>
    <w:p w14:paraId="123BCFFF" w14:textId="1107D599" w:rsidR="00AF32D7" w:rsidRPr="00B44B89" w:rsidRDefault="00AF32D7" w:rsidP="00B22C4E">
      <w:pPr>
        <w:pStyle w:val="1"/>
        <w:spacing w:before="0" w:after="0" w:line="360" w:lineRule="auto"/>
        <w:ind w:firstLine="709"/>
        <w:rPr>
          <w:webHidden/>
          <w:sz w:val="28"/>
          <w:szCs w:val="28"/>
          <w:lang w:val="ru-RU"/>
        </w:rPr>
      </w:pPr>
      <w:bookmarkStart w:id="40" w:name="_Toc178086440"/>
      <w:r w:rsidRPr="00B44B89">
        <w:rPr>
          <w:webHidden/>
          <w:sz w:val="28"/>
          <w:szCs w:val="28"/>
          <w:lang w:val="ru-RU"/>
        </w:rPr>
        <w:lastRenderedPageBreak/>
        <w:t>10.2. Современные профессиональные базы данных и информационные справочные системы:</w:t>
      </w:r>
      <w:bookmarkEnd w:id="39"/>
      <w:bookmarkEnd w:id="40"/>
    </w:p>
    <w:p w14:paraId="1BA71925" w14:textId="77777777" w:rsidR="00AF32D7" w:rsidRPr="00FE1012" w:rsidRDefault="00AF32D7" w:rsidP="00AF32D7">
      <w:pPr>
        <w:numPr>
          <w:ilvl w:val="0"/>
          <w:numId w:val="41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>Справочная правовая система КонсультантПлюс»</w:t>
      </w:r>
      <w:r>
        <w:rPr>
          <w:sz w:val="28"/>
          <w:szCs w:val="28"/>
          <w:lang w:val="ru-RU"/>
        </w:rPr>
        <w:t xml:space="preserve"> </w:t>
      </w:r>
      <w:r w:rsidRPr="00FE1012">
        <w:rPr>
          <w:sz w:val="28"/>
          <w:szCs w:val="28"/>
          <w:lang w:val="ru-RU"/>
        </w:rPr>
        <w:t xml:space="preserve"> </w:t>
      </w:r>
      <w:hyperlink r:id="rId11" w:history="1">
        <w:r w:rsidRPr="00FE1012">
          <w:rPr>
            <w:sz w:val="28"/>
            <w:szCs w:val="28"/>
            <w:u w:val="single"/>
          </w:rPr>
          <w:t>www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consultant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ru</w:t>
        </w:r>
      </w:hyperlink>
    </w:p>
    <w:p w14:paraId="747C5A0F" w14:textId="77777777" w:rsidR="00AF32D7" w:rsidRPr="00FE1012" w:rsidRDefault="00AF32D7" w:rsidP="00AF32D7">
      <w:pPr>
        <w:numPr>
          <w:ilvl w:val="0"/>
          <w:numId w:val="41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>Справочная правовая система «Гарант»</w:t>
      </w:r>
      <w:r>
        <w:rPr>
          <w:sz w:val="28"/>
          <w:szCs w:val="28"/>
          <w:lang w:val="ru-RU"/>
        </w:rPr>
        <w:t xml:space="preserve"> </w:t>
      </w:r>
      <w:r w:rsidRPr="00FE1012">
        <w:rPr>
          <w:sz w:val="28"/>
          <w:szCs w:val="28"/>
          <w:lang w:val="ru-RU"/>
        </w:rPr>
        <w:t xml:space="preserve"> </w:t>
      </w:r>
      <w:hyperlink r:id="rId12" w:history="1">
        <w:r w:rsidRPr="00FE1012">
          <w:rPr>
            <w:sz w:val="28"/>
            <w:szCs w:val="28"/>
            <w:u w:val="single"/>
          </w:rPr>
          <w:t>www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garant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ru</w:t>
        </w:r>
      </w:hyperlink>
    </w:p>
    <w:p w14:paraId="6197E570" w14:textId="77777777" w:rsidR="00AF32D7" w:rsidRPr="00FE1012" w:rsidRDefault="00AF32D7" w:rsidP="00AF32D7">
      <w:pPr>
        <w:numPr>
          <w:ilvl w:val="0"/>
          <w:numId w:val="41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 xml:space="preserve"> База данных ЦБ РФ</w:t>
      </w:r>
      <w:r>
        <w:rPr>
          <w:sz w:val="28"/>
          <w:szCs w:val="28"/>
          <w:lang w:val="ru-RU"/>
        </w:rPr>
        <w:t xml:space="preserve"> </w:t>
      </w:r>
      <w:r w:rsidRPr="00FE1012">
        <w:rPr>
          <w:sz w:val="28"/>
          <w:szCs w:val="28"/>
          <w:lang w:val="ru-RU"/>
        </w:rPr>
        <w:t xml:space="preserve"> </w:t>
      </w:r>
      <w:hyperlink r:id="rId13" w:history="1">
        <w:r w:rsidRPr="00FE1012">
          <w:rPr>
            <w:sz w:val="28"/>
            <w:szCs w:val="28"/>
            <w:u w:val="single"/>
          </w:rPr>
          <w:t>https</w:t>
        </w:r>
        <w:r w:rsidRPr="00FE1012">
          <w:rPr>
            <w:sz w:val="28"/>
            <w:szCs w:val="28"/>
            <w:u w:val="single"/>
            <w:lang w:val="ru-RU"/>
          </w:rPr>
          <w:t>://</w:t>
        </w:r>
        <w:r w:rsidRPr="00FE1012">
          <w:rPr>
            <w:sz w:val="28"/>
            <w:szCs w:val="28"/>
            <w:u w:val="single"/>
          </w:rPr>
          <w:t>cbr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ru</w:t>
        </w:r>
        <w:r w:rsidRPr="00FE1012">
          <w:rPr>
            <w:sz w:val="28"/>
            <w:szCs w:val="28"/>
            <w:u w:val="single"/>
            <w:lang w:val="ru-RU"/>
          </w:rPr>
          <w:t>/</w:t>
        </w:r>
        <w:r w:rsidRPr="00FE1012">
          <w:rPr>
            <w:sz w:val="28"/>
            <w:szCs w:val="28"/>
            <w:u w:val="single"/>
          </w:rPr>
          <w:t>hd</w:t>
        </w:r>
        <w:r w:rsidRPr="00FE1012">
          <w:rPr>
            <w:sz w:val="28"/>
            <w:szCs w:val="28"/>
            <w:u w:val="single"/>
            <w:lang w:val="ru-RU"/>
          </w:rPr>
          <w:t>_</w:t>
        </w:r>
        <w:r w:rsidRPr="00FE1012">
          <w:rPr>
            <w:sz w:val="28"/>
            <w:szCs w:val="28"/>
            <w:u w:val="single"/>
          </w:rPr>
          <w:t>base</w:t>
        </w:r>
        <w:r w:rsidRPr="00FE1012">
          <w:rPr>
            <w:sz w:val="28"/>
            <w:szCs w:val="28"/>
            <w:u w:val="single"/>
            <w:lang w:val="ru-RU"/>
          </w:rPr>
          <w:t>/</w:t>
        </w:r>
      </w:hyperlink>
      <w:r w:rsidRPr="00FE1012">
        <w:rPr>
          <w:sz w:val="28"/>
          <w:szCs w:val="28"/>
          <w:lang w:val="ru-RU"/>
        </w:rPr>
        <w:t xml:space="preserve"> </w:t>
      </w:r>
    </w:p>
    <w:p w14:paraId="1B49DA6C" w14:textId="77777777" w:rsidR="00AF32D7" w:rsidRPr="00FE1012" w:rsidRDefault="00AF32D7" w:rsidP="00AF32D7">
      <w:pPr>
        <w:numPr>
          <w:ilvl w:val="0"/>
          <w:numId w:val="41"/>
        </w:numPr>
        <w:tabs>
          <w:tab w:val="left" w:pos="567"/>
          <w:tab w:val="left" w:pos="993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 xml:space="preserve">База данных Федеральной службы государственной статистики </w:t>
      </w:r>
      <w:hyperlink r:id="rId14" w:history="1">
        <w:r w:rsidRPr="00FE1012">
          <w:rPr>
            <w:sz w:val="28"/>
            <w:szCs w:val="28"/>
            <w:u w:val="single"/>
          </w:rPr>
          <w:t>https</w:t>
        </w:r>
        <w:r w:rsidRPr="00FE1012">
          <w:rPr>
            <w:sz w:val="28"/>
            <w:szCs w:val="28"/>
            <w:u w:val="single"/>
            <w:lang w:val="ru-RU"/>
          </w:rPr>
          <w:t>://</w:t>
        </w:r>
        <w:r w:rsidRPr="00FE1012">
          <w:rPr>
            <w:sz w:val="28"/>
            <w:szCs w:val="28"/>
            <w:u w:val="single"/>
          </w:rPr>
          <w:t>rosstat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gov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ru</w:t>
        </w:r>
        <w:r w:rsidRPr="00FE1012">
          <w:rPr>
            <w:sz w:val="28"/>
            <w:szCs w:val="28"/>
            <w:u w:val="single"/>
            <w:lang w:val="ru-RU"/>
          </w:rPr>
          <w:t>/</w:t>
        </w:r>
      </w:hyperlink>
      <w:r w:rsidRPr="00FE1012">
        <w:rPr>
          <w:sz w:val="28"/>
          <w:szCs w:val="28"/>
          <w:lang w:val="ru-RU"/>
        </w:rPr>
        <w:t xml:space="preserve"> </w:t>
      </w:r>
    </w:p>
    <w:p w14:paraId="7B4D27D0" w14:textId="77777777" w:rsidR="00AF32D7" w:rsidRPr="00FE1012" w:rsidRDefault="00AF32D7" w:rsidP="00AF32D7">
      <w:pPr>
        <w:numPr>
          <w:ilvl w:val="0"/>
          <w:numId w:val="41"/>
        </w:numPr>
        <w:tabs>
          <w:tab w:val="left" w:pos="567"/>
          <w:tab w:val="left" w:pos="993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>База данных Финам</w:t>
      </w:r>
      <w:r>
        <w:rPr>
          <w:sz w:val="28"/>
          <w:szCs w:val="28"/>
          <w:lang w:val="ru-RU"/>
        </w:rPr>
        <w:t xml:space="preserve"> </w:t>
      </w:r>
      <w:r w:rsidRPr="00FE1012">
        <w:rPr>
          <w:sz w:val="28"/>
          <w:szCs w:val="28"/>
          <w:lang w:val="ru-RU"/>
        </w:rPr>
        <w:t xml:space="preserve"> </w:t>
      </w:r>
      <w:hyperlink r:id="rId15" w:history="1">
        <w:r w:rsidRPr="00FE1012">
          <w:rPr>
            <w:sz w:val="28"/>
            <w:szCs w:val="28"/>
            <w:u w:val="single"/>
          </w:rPr>
          <w:t>https</w:t>
        </w:r>
        <w:r w:rsidRPr="00FE1012">
          <w:rPr>
            <w:sz w:val="28"/>
            <w:szCs w:val="28"/>
            <w:u w:val="single"/>
            <w:lang w:val="ru-RU"/>
          </w:rPr>
          <w:t>://</w:t>
        </w:r>
        <w:r w:rsidRPr="00FE1012">
          <w:rPr>
            <w:sz w:val="28"/>
            <w:szCs w:val="28"/>
            <w:u w:val="single"/>
          </w:rPr>
          <w:t>www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finam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ru</w:t>
        </w:r>
        <w:r w:rsidRPr="00FE1012">
          <w:rPr>
            <w:sz w:val="28"/>
            <w:szCs w:val="28"/>
            <w:u w:val="single"/>
            <w:lang w:val="ru-RU"/>
          </w:rPr>
          <w:t>/</w:t>
        </w:r>
      </w:hyperlink>
    </w:p>
    <w:p w14:paraId="59FD5ACF" w14:textId="64450E6B" w:rsidR="00AF32D7" w:rsidRPr="00265CCE" w:rsidRDefault="00AF32D7" w:rsidP="00AF32D7">
      <w:pPr>
        <w:numPr>
          <w:ilvl w:val="0"/>
          <w:numId w:val="41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65CCE">
        <w:rPr>
          <w:sz w:val="28"/>
          <w:szCs w:val="28"/>
          <w:lang w:val="ru-RU"/>
        </w:rPr>
        <w:t xml:space="preserve">Сайт </w:t>
      </w:r>
      <w:r w:rsidR="00DB3263" w:rsidRPr="00265CCE">
        <w:rPr>
          <w:sz w:val="28"/>
          <w:szCs w:val="28"/>
          <w:lang w:val="ru-RU"/>
        </w:rPr>
        <w:t>ООН</w:t>
      </w:r>
      <w:r w:rsidR="00DB3263">
        <w:rPr>
          <w:sz w:val="28"/>
          <w:szCs w:val="28"/>
          <w:lang w:val="ru-RU"/>
        </w:rPr>
        <w:t xml:space="preserve"> </w:t>
      </w:r>
      <w:r w:rsidR="00DB3263" w:rsidRPr="00265CCE">
        <w:rPr>
          <w:sz w:val="28"/>
          <w:szCs w:val="28"/>
          <w:lang w:val="ru-RU"/>
        </w:rPr>
        <w:t>https://www.un.org/sustainabledevelopment/ru/</w:t>
      </w:r>
    </w:p>
    <w:p w14:paraId="6791A7F7" w14:textId="77777777" w:rsidR="00AF32D7" w:rsidRDefault="00AF32D7" w:rsidP="00AF32D7">
      <w:pPr>
        <w:numPr>
          <w:ilvl w:val="0"/>
          <w:numId w:val="41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 xml:space="preserve">Система комплексного раскрытия информации «СКРИН»  </w:t>
      </w:r>
      <w:hyperlink r:id="rId16" w:history="1">
        <w:r w:rsidRPr="00996AA1">
          <w:rPr>
            <w:sz w:val="28"/>
            <w:szCs w:val="28"/>
            <w:lang w:val="ru-RU"/>
          </w:rPr>
          <w:t>www.skrin.ru</w:t>
        </w:r>
      </w:hyperlink>
    </w:p>
    <w:p w14:paraId="59E596BB" w14:textId="1E10F2FC" w:rsidR="00AF32D7" w:rsidRPr="00265CCE" w:rsidRDefault="00AF32D7" w:rsidP="00AF32D7">
      <w:pPr>
        <w:numPr>
          <w:ilvl w:val="0"/>
          <w:numId w:val="41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996AA1">
        <w:rPr>
          <w:sz w:val="28"/>
          <w:szCs w:val="28"/>
          <w:lang w:val="ru-RU"/>
        </w:rPr>
        <w:t>Система анализа рынков и компаний «</w:t>
      </w:r>
      <w:r w:rsidR="00DB3263" w:rsidRPr="00996AA1">
        <w:rPr>
          <w:sz w:val="28"/>
          <w:szCs w:val="28"/>
          <w:lang w:val="ru-RU"/>
        </w:rPr>
        <w:t>Спарк»</w:t>
      </w:r>
      <w:r w:rsidR="00DB3263">
        <w:rPr>
          <w:sz w:val="28"/>
          <w:szCs w:val="28"/>
          <w:lang w:val="ru-RU"/>
        </w:rPr>
        <w:t xml:space="preserve"> https://spark-interfax.ru/</w:t>
      </w:r>
    </w:p>
    <w:p w14:paraId="57D46244" w14:textId="3BFD1A67" w:rsidR="00AF32D7" w:rsidRPr="00265CCE" w:rsidRDefault="00AF32D7" w:rsidP="00AF32D7">
      <w:pPr>
        <w:numPr>
          <w:ilvl w:val="0"/>
          <w:numId w:val="41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75BD9">
        <w:rPr>
          <w:sz w:val="28"/>
          <w:szCs w:val="28"/>
          <w:lang w:val="ru-RU"/>
        </w:rPr>
        <w:t>Информационно-аналитическое агентство и база данных по финансовым инструментам е</w:t>
      </w:r>
      <w:r w:rsidR="00DB3263" w:rsidRPr="00375BD9">
        <w:rPr>
          <w:sz w:val="28"/>
          <w:szCs w:val="28"/>
          <w:lang w:val="ru-RU"/>
        </w:rPr>
        <w:t>Bonds https://www.dhs.gov/publication/dhsicepia-008-ebonds-online-system</w:t>
      </w:r>
      <w:r w:rsidRPr="00375BD9">
        <w:rPr>
          <w:sz w:val="28"/>
          <w:szCs w:val="28"/>
          <w:lang w:val="ru-RU"/>
        </w:rPr>
        <w:t>.</w:t>
      </w:r>
    </w:p>
    <w:p w14:paraId="09CABED8" w14:textId="77777777" w:rsidR="00AF32D7" w:rsidRPr="00265CCE" w:rsidRDefault="00AF32D7" w:rsidP="00AF32D7">
      <w:pPr>
        <w:numPr>
          <w:ilvl w:val="0"/>
          <w:numId w:val="41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75BD9">
        <w:rPr>
          <w:sz w:val="28"/>
          <w:szCs w:val="28"/>
          <w:lang w:val="ru-RU"/>
        </w:rPr>
        <w:t xml:space="preserve">Информационно-статистическая система Statista </w:t>
      </w:r>
      <w:hyperlink r:id="rId17" w:history="1">
        <w:r w:rsidRPr="00375BD9">
          <w:rPr>
            <w:rStyle w:val="af3"/>
            <w:color w:val="auto"/>
            <w:sz w:val="28"/>
            <w:szCs w:val="28"/>
          </w:rPr>
          <w:t>https</w:t>
        </w:r>
        <w:r w:rsidRPr="00375BD9">
          <w:rPr>
            <w:rStyle w:val="af3"/>
            <w:color w:val="auto"/>
            <w:sz w:val="28"/>
            <w:szCs w:val="28"/>
            <w:lang w:val="ru-RU"/>
          </w:rPr>
          <w:t>://</w:t>
        </w:r>
        <w:r w:rsidRPr="00375BD9">
          <w:rPr>
            <w:rStyle w:val="af3"/>
            <w:color w:val="auto"/>
            <w:sz w:val="28"/>
            <w:szCs w:val="28"/>
          </w:rPr>
          <w:t>www</w:t>
        </w:r>
        <w:r w:rsidRPr="00375BD9">
          <w:rPr>
            <w:rStyle w:val="af3"/>
            <w:color w:val="auto"/>
            <w:sz w:val="28"/>
            <w:szCs w:val="28"/>
            <w:lang w:val="ru-RU"/>
          </w:rPr>
          <w:t>.</w:t>
        </w:r>
        <w:r w:rsidRPr="00375BD9">
          <w:rPr>
            <w:rStyle w:val="af3"/>
            <w:color w:val="auto"/>
            <w:sz w:val="28"/>
            <w:szCs w:val="28"/>
          </w:rPr>
          <w:t>statista</w:t>
        </w:r>
      </w:hyperlink>
      <w:r w:rsidRPr="00375BD9">
        <w:rPr>
          <w:sz w:val="28"/>
          <w:szCs w:val="28"/>
          <w:lang w:val="ru-RU"/>
        </w:rPr>
        <w:t>.</w:t>
      </w:r>
      <w:r w:rsidRPr="00375BD9">
        <w:rPr>
          <w:sz w:val="28"/>
          <w:szCs w:val="28"/>
        </w:rPr>
        <w:t>com</w:t>
      </w:r>
    </w:p>
    <w:p w14:paraId="42082CC6" w14:textId="77777777" w:rsidR="00AF32D7" w:rsidRPr="00375BD9" w:rsidRDefault="00AF32D7" w:rsidP="00AF32D7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41" w:name="_Toc22891886"/>
      <w:bookmarkStart w:id="42" w:name="_Toc178086441"/>
      <w:r w:rsidRPr="00B44B89">
        <w:rPr>
          <w:sz w:val="28"/>
          <w:szCs w:val="28"/>
          <w:lang w:val="ru-RU"/>
        </w:rPr>
        <w:t xml:space="preserve">10.3. Сертифицированные программные и аппаратные средства защиты </w:t>
      </w:r>
      <w:r w:rsidRPr="00375BD9">
        <w:rPr>
          <w:sz w:val="28"/>
          <w:szCs w:val="28"/>
          <w:lang w:val="ru-RU"/>
        </w:rPr>
        <w:t>информации</w:t>
      </w:r>
      <w:bookmarkEnd w:id="41"/>
      <w:bookmarkEnd w:id="42"/>
    </w:p>
    <w:p w14:paraId="4EAA8CA2" w14:textId="77777777" w:rsidR="00AF32D7" w:rsidRPr="00B44B89" w:rsidRDefault="00AF32D7" w:rsidP="00AF32D7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44B89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14:paraId="0BEC1626" w14:textId="52C63232" w:rsidR="00D4713F" w:rsidRPr="00726496" w:rsidRDefault="00D4713F" w:rsidP="00726496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43" w:name="_Toc187335"/>
      <w:bookmarkStart w:id="44" w:name="_Toc178086442"/>
      <w:r w:rsidRPr="00726496">
        <w:rPr>
          <w:sz w:val="28"/>
          <w:szCs w:val="28"/>
          <w:lang w:val="ru-RU"/>
        </w:rPr>
        <w:t xml:space="preserve">11. Описание материально-технической базы, необходимой для </w:t>
      </w:r>
      <w:r w:rsidR="004A5DA2" w:rsidRPr="00726496">
        <w:rPr>
          <w:sz w:val="28"/>
          <w:szCs w:val="28"/>
          <w:lang w:val="ru-RU"/>
        </w:rPr>
        <w:t>проведения учебной</w:t>
      </w:r>
      <w:r w:rsidR="0059607C" w:rsidRPr="00726496">
        <w:rPr>
          <w:sz w:val="28"/>
          <w:szCs w:val="28"/>
          <w:lang w:val="ru-RU"/>
        </w:rPr>
        <w:t xml:space="preserve"> </w:t>
      </w:r>
      <w:r w:rsidRPr="00726496">
        <w:rPr>
          <w:sz w:val="28"/>
          <w:szCs w:val="28"/>
          <w:lang w:val="ru-RU"/>
        </w:rPr>
        <w:t>практики.</w:t>
      </w:r>
      <w:bookmarkEnd w:id="43"/>
      <w:bookmarkEnd w:id="44"/>
    </w:p>
    <w:p w14:paraId="72260EDE" w14:textId="77777777" w:rsidR="00EA273A" w:rsidRDefault="00EA273A" w:rsidP="00EA273A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успешного </w:t>
      </w:r>
      <w:r w:rsidRPr="0058482D">
        <w:rPr>
          <w:sz w:val="28"/>
          <w:szCs w:val="28"/>
        </w:rPr>
        <w:t xml:space="preserve">осуществления образовательного процесса по учебной практике требуются: рабочее место, оснащенное персональным компьютером с </w:t>
      </w:r>
      <w:r w:rsidRPr="00CE28A5">
        <w:rPr>
          <w:sz w:val="28"/>
          <w:szCs w:val="28"/>
        </w:rPr>
        <w:t>Astra Linux, LibreOffice</w:t>
      </w:r>
      <w:r w:rsidRPr="0058482D">
        <w:rPr>
          <w:sz w:val="28"/>
          <w:szCs w:val="28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p w14:paraId="7408C7D5" w14:textId="77777777" w:rsidR="00D62885" w:rsidRDefault="00675E6F" w:rsidP="00D6288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75E6F">
        <w:rPr>
          <w:sz w:val="28"/>
          <w:szCs w:val="28"/>
          <w:lang w:val="ru-RU"/>
        </w:rPr>
        <w:t xml:space="preserve">Необходимы также программные продукты, обеспечивающие моделирование (имитацию) </w:t>
      </w:r>
      <w:r>
        <w:rPr>
          <w:sz w:val="28"/>
          <w:szCs w:val="28"/>
          <w:lang w:val="ru-RU"/>
        </w:rPr>
        <w:t>финансово-хозяйственной деятельности</w:t>
      </w:r>
      <w:r w:rsidRPr="00675E6F">
        <w:rPr>
          <w:sz w:val="28"/>
          <w:szCs w:val="28"/>
          <w:lang w:val="ru-RU"/>
        </w:rPr>
        <w:t xml:space="preserve"> в компаниях</w:t>
      </w:r>
      <w:r>
        <w:rPr>
          <w:sz w:val="28"/>
          <w:szCs w:val="28"/>
          <w:lang w:val="ru-RU"/>
        </w:rPr>
        <w:t xml:space="preserve"> реального сектора экономики</w:t>
      </w:r>
      <w:r w:rsidRPr="00675E6F">
        <w:rPr>
          <w:sz w:val="28"/>
          <w:szCs w:val="28"/>
          <w:lang w:val="ru-RU"/>
        </w:rPr>
        <w:t xml:space="preserve">. </w:t>
      </w:r>
    </w:p>
    <w:bookmarkEnd w:id="35"/>
    <w:p w14:paraId="37694577" w14:textId="77777777" w:rsidR="005578C5" w:rsidRDefault="005578C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023CF289" w14:textId="64CD6A06" w:rsidR="00DD0932" w:rsidRPr="005B29CC" w:rsidRDefault="000430A5" w:rsidP="001C7261">
      <w:pPr>
        <w:pStyle w:val="1"/>
        <w:jc w:val="center"/>
        <w:rPr>
          <w:b w:val="0"/>
          <w:sz w:val="28"/>
          <w:szCs w:val="28"/>
          <w:lang w:val="ru-RU"/>
        </w:rPr>
      </w:pPr>
      <w:bookmarkStart w:id="45" w:name="_Toc178086443"/>
      <w:r w:rsidRPr="005B29CC">
        <w:rPr>
          <w:sz w:val="28"/>
          <w:szCs w:val="28"/>
          <w:lang w:val="ru-RU"/>
        </w:rPr>
        <w:lastRenderedPageBreak/>
        <w:t>ПРИЛОЖЕНИЯ</w:t>
      </w:r>
      <w:bookmarkEnd w:id="45"/>
    </w:p>
    <w:p w14:paraId="0273F7A8" w14:textId="38A905E6" w:rsidR="000F15D4" w:rsidRDefault="00DB3263" w:rsidP="000F15D4">
      <w:pPr>
        <w:spacing w:line="0" w:lineRule="atLeast"/>
        <w:jc w:val="right"/>
        <w:rPr>
          <w:sz w:val="28"/>
          <w:lang w:val="ru-RU"/>
        </w:rPr>
      </w:pPr>
      <w:bookmarkStart w:id="46" w:name="_Hlk112191750"/>
      <w:r w:rsidRPr="000D4023">
        <w:rPr>
          <w:sz w:val="28"/>
          <w:lang w:val="ru-RU"/>
        </w:rPr>
        <w:t>Приложение 1</w:t>
      </w:r>
    </w:p>
    <w:p w14:paraId="4FD7483A" w14:textId="77777777" w:rsidR="000F15D4" w:rsidRPr="000D4023" w:rsidRDefault="000F15D4" w:rsidP="000C07E7">
      <w:pPr>
        <w:spacing w:line="0" w:lineRule="atLeast"/>
        <w:jc w:val="right"/>
        <w:rPr>
          <w:sz w:val="28"/>
          <w:lang w:val="ru-RU"/>
        </w:rPr>
      </w:pPr>
    </w:p>
    <w:p w14:paraId="45CED2EA" w14:textId="704C65EE" w:rsidR="009A381A" w:rsidRPr="00AD52B6" w:rsidRDefault="009A381A" w:rsidP="009A381A">
      <w:pPr>
        <w:jc w:val="center"/>
        <w:rPr>
          <w:bCs/>
          <w:sz w:val="28"/>
          <w:szCs w:val="28"/>
          <w:lang w:val="ru-RU"/>
        </w:rPr>
      </w:pPr>
      <w:r w:rsidRPr="00AD52B6">
        <w:rPr>
          <w:bCs/>
          <w:sz w:val="28"/>
          <w:szCs w:val="28"/>
          <w:lang w:val="ru-RU"/>
        </w:rPr>
        <w:t>Федеральное государственное образовательное бюджетное учреждение высшего образования</w:t>
      </w:r>
    </w:p>
    <w:p w14:paraId="2A7E3719" w14:textId="77777777" w:rsidR="009A381A" w:rsidRDefault="009A381A" w:rsidP="009A381A">
      <w:pPr>
        <w:jc w:val="center"/>
        <w:rPr>
          <w:b/>
          <w:sz w:val="28"/>
          <w:szCs w:val="28"/>
          <w:lang w:val="ru-RU"/>
        </w:rPr>
      </w:pPr>
      <w:r w:rsidRPr="009E12B8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14:paraId="471476A0" w14:textId="77777777" w:rsidR="009A381A" w:rsidRPr="009E12B8" w:rsidRDefault="009A381A" w:rsidP="009A381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(Финансовый университет)</w:t>
      </w:r>
    </w:p>
    <w:p w14:paraId="7717A8F8" w14:textId="77777777" w:rsidR="009A381A" w:rsidRPr="009E12B8" w:rsidRDefault="009A381A" w:rsidP="009A381A">
      <w:pPr>
        <w:jc w:val="center"/>
        <w:rPr>
          <w:b/>
          <w:sz w:val="28"/>
          <w:szCs w:val="28"/>
          <w:lang w:val="ru-RU"/>
        </w:rPr>
      </w:pPr>
    </w:p>
    <w:p w14:paraId="61BA31EB" w14:textId="77777777" w:rsidR="009A381A" w:rsidRPr="009E12B8" w:rsidRDefault="009A381A" w:rsidP="009A381A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Институт открытого образования</w:t>
      </w:r>
    </w:p>
    <w:p w14:paraId="3F1A0014" w14:textId="77777777" w:rsidR="009A381A" w:rsidRPr="009E12B8" w:rsidRDefault="009A381A" w:rsidP="009A381A">
      <w:pPr>
        <w:spacing w:line="192" w:lineRule="auto"/>
        <w:jc w:val="center"/>
        <w:rPr>
          <w:sz w:val="28"/>
          <w:szCs w:val="28"/>
          <w:lang w:val="ru-RU"/>
        </w:rPr>
      </w:pPr>
    </w:p>
    <w:p w14:paraId="6381D4D5" w14:textId="77777777" w:rsidR="009A381A" w:rsidRPr="009E12B8" w:rsidRDefault="009A381A" w:rsidP="009A381A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Кафедра корпоративных финансов и корпоративного управления</w:t>
      </w:r>
    </w:p>
    <w:p w14:paraId="06CED9DB" w14:textId="77777777" w:rsidR="009A381A" w:rsidRPr="009E12B8" w:rsidRDefault="009A381A" w:rsidP="009A381A">
      <w:pPr>
        <w:rPr>
          <w:sz w:val="18"/>
          <w:szCs w:val="18"/>
          <w:lang w:val="ru-RU"/>
        </w:rPr>
      </w:pPr>
    </w:p>
    <w:p w14:paraId="48885E4E" w14:textId="6496EBED" w:rsidR="009A381A" w:rsidRPr="009A381A" w:rsidRDefault="009A381A" w:rsidP="009A381A">
      <w:pPr>
        <w:spacing w:before="12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ОТЧЕТ</w:t>
      </w:r>
    </w:p>
    <w:p w14:paraId="1823A9B0" w14:textId="6853F660" w:rsidR="009A381A" w:rsidRPr="009E12B8" w:rsidRDefault="009A381A" w:rsidP="009A381A">
      <w:pPr>
        <w:widowControl w:val="0"/>
        <w:ind w:right="45"/>
        <w:jc w:val="center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 xml:space="preserve">по учебной </w:t>
      </w:r>
      <w:r w:rsidR="004A47A6">
        <w:rPr>
          <w:sz w:val="28"/>
          <w:szCs w:val="28"/>
          <w:lang w:val="ru-RU"/>
        </w:rPr>
        <w:t xml:space="preserve">(ознакомительной) </w:t>
      </w:r>
      <w:r w:rsidRPr="009E12B8">
        <w:rPr>
          <w:sz w:val="28"/>
          <w:szCs w:val="28"/>
          <w:lang w:val="ru-RU"/>
        </w:rPr>
        <w:t>практике</w:t>
      </w:r>
    </w:p>
    <w:p w14:paraId="2B318501" w14:textId="176ACDB1" w:rsidR="009A381A" w:rsidRPr="009E12B8" w:rsidRDefault="009A381A" w:rsidP="009A381A">
      <w:pPr>
        <w:spacing w:before="120"/>
        <w:rPr>
          <w:sz w:val="28"/>
          <w:szCs w:val="28"/>
          <w:lang w:val="ru-RU"/>
        </w:rPr>
      </w:pPr>
      <w:r w:rsidRPr="009E12B8">
        <w:rPr>
          <w:sz w:val="28"/>
          <w:szCs w:val="28"/>
          <w:lang w:val="ru-RU"/>
        </w:rPr>
        <w:t xml:space="preserve">студент </w:t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lang w:val="ru-RU"/>
        </w:rPr>
        <w:t xml:space="preserve"> курса </w:t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  <w:t xml:space="preserve">             </w:t>
      </w:r>
      <w:r w:rsidRPr="009E12B8">
        <w:rPr>
          <w:sz w:val="28"/>
          <w:szCs w:val="28"/>
          <w:lang w:val="ru-RU"/>
        </w:rPr>
        <w:t xml:space="preserve"> учебной группы</w:t>
      </w:r>
    </w:p>
    <w:p w14:paraId="25C83674" w14:textId="60979F28" w:rsidR="009A381A" w:rsidRPr="00F7724D" w:rsidRDefault="009A381A" w:rsidP="009A381A">
      <w:pPr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lang w:val="ru-RU"/>
        </w:rPr>
        <w:t xml:space="preserve">                                                                     (номер)</w:t>
      </w:r>
    </w:p>
    <w:p w14:paraId="0CDDD7BC" w14:textId="77777777" w:rsidR="009A381A" w:rsidRPr="009E12B8" w:rsidRDefault="009A381A" w:rsidP="009A381A">
      <w:pPr>
        <w:jc w:val="both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  <w:t xml:space="preserve"> </w:t>
      </w:r>
      <w:r w:rsidRPr="009E12B8">
        <w:rPr>
          <w:sz w:val="28"/>
          <w:szCs w:val="28"/>
          <w:u w:val="single"/>
          <w:lang w:val="ru-RU"/>
        </w:rPr>
        <w:tab/>
      </w:r>
    </w:p>
    <w:p w14:paraId="35AA07BC" w14:textId="77777777" w:rsidR="009A381A" w:rsidRPr="00F7724D" w:rsidRDefault="009A381A" w:rsidP="009A381A">
      <w:pPr>
        <w:jc w:val="center"/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lang w:val="ru-RU"/>
        </w:rPr>
        <w:t xml:space="preserve">(фамилия, имя, отчество)           </w:t>
      </w:r>
    </w:p>
    <w:p w14:paraId="56F7993A" w14:textId="77777777" w:rsidR="009A381A" w:rsidRPr="009E12B8" w:rsidRDefault="009A381A" w:rsidP="009A381A">
      <w:pPr>
        <w:spacing w:before="120" w:line="276" w:lineRule="auto"/>
        <w:jc w:val="both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Направление подготовки   </w:t>
      </w:r>
      <w:r>
        <w:rPr>
          <w:color w:val="000000"/>
          <w:sz w:val="28"/>
          <w:lang w:val="ru-RU" w:eastAsia="ru-RU"/>
        </w:rPr>
        <w:t>38.04.01 «Экономика</w:t>
      </w:r>
      <w:r w:rsidRPr="009E12B8">
        <w:rPr>
          <w:color w:val="000000"/>
          <w:sz w:val="28"/>
          <w:lang w:val="ru-RU"/>
        </w:rPr>
        <w:t>»</w:t>
      </w:r>
    </w:p>
    <w:p w14:paraId="73BE2F6B" w14:textId="7513F04E" w:rsidR="009A381A" w:rsidRPr="009E12B8" w:rsidRDefault="009A381A" w:rsidP="009A381A">
      <w:pPr>
        <w:spacing w:before="120" w:line="276" w:lineRule="auto"/>
        <w:jc w:val="both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Направленность </w:t>
      </w:r>
      <w:r w:rsidR="00DB3263" w:rsidRPr="009E12B8">
        <w:rPr>
          <w:sz w:val="28"/>
          <w:szCs w:val="28"/>
          <w:lang w:val="ru-RU"/>
        </w:rPr>
        <w:t>программы «</w:t>
      </w:r>
      <w:r w:rsidRPr="009E12B8">
        <w:rPr>
          <w:sz w:val="28"/>
          <w:szCs w:val="28"/>
          <w:lang w:val="ru-RU"/>
        </w:rPr>
        <w:t>Бизнес-среда и корпоративные финансы»</w:t>
      </w:r>
    </w:p>
    <w:p w14:paraId="358FA8EC" w14:textId="77777777" w:rsidR="00AD52B6" w:rsidRPr="00AD52B6" w:rsidRDefault="00AD52B6" w:rsidP="00AD52B6">
      <w:pPr>
        <w:jc w:val="center"/>
        <w:rPr>
          <w:sz w:val="23"/>
          <w:szCs w:val="23"/>
          <w:lang w:val="ru-RU"/>
        </w:rPr>
      </w:pPr>
    </w:p>
    <w:p w14:paraId="2E292332" w14:textId="77777777" w:rsidR="000F15D4" w:rsidRDefault="000F15D4" w:rsidP="009A381A">
      <w:pPr>
        <w:tabs>
          <w:tab w:val="left" w:pos="3828"/>
          <w:tab w:val="left" w:pos="5245"/>
        </w:tabs>
        <w:ind w:left="3969"/>
        <w:rPr>
          <w:sz w:val="28"/>
          <w:szCs w:val="28"/>
          <w:lang w:val="ru-RU"/>
        </w:rPr>
      </w:pPr>
    </w:p>
    <w:p w14:paraId="2D8759ED" w14:textId="45E2F04A" w:rsidR="009A381A" w:rsidRDefault="009A381A" w:rsidP="009A381A">
      <w:pPr>
        <w:tabs>
          <w:tab w:val="left" w:pos="3828"/>
          <w:tab w:val="left" w:pos="5245"/>
        </w:tabs>
        <w:ind w:left="3969"/>
        <w:rPr>
          <w:sz w:val="28"/>
          <w:szCs w:val="28"/>
          <w:lang w:val="ru-RU" w:eastAsia="ru-RU"/>
        </w:rPr>
      </w:pPr>
      <w:r w:rsidRPr="009A381A">
        <w:rPr>
          <w:sz w:val="28"/>
          <w:szCs w:val="28"/>
          <w:lang w:val="ru-RU"/>
        </w:rPr>
        <w:t>Выполнил:</w:t>
      </w:r>
    </w:p>
    <w:p w14:paraId="3C919591" w14:textId="383BE2FF" w:rsidR="009A381A" w:rsidRPr="009A381A" w:rsidRDefault="009A381A" w:rsidP="009A381A">
      <w:pPr>
        <w:tabs>
          <w:tab w:val="left" w:pos="4536"/>
          <w:tab w:val="left" w:pos="5245"/>
        </w:tabs>
        <w:ind w:left="3969"/>
        <w:rPr>
          <w:sz w:val="28"/>
          <w:szCs w:val="28"/>
          <w:u w:val="single"/>
          <w:lang w:val="ru-RU"/>
        </w:rPr>
      </w:pPr>
      <w:r w:rsidRPr="009A381A">
        <w:rPr>
          <w:sz w:val="28"/>
          <w:szCs w:val="28"/>
          <w:lang w:val="ru-RU"/>
        </w:rPr>
        <w:t>Студент___ курса, ___</w:t>
      </w:r>
      <w:r w:rsidR="00F7724D">
        <w:rPr>
          <w:sz w:val="28"/>
          <w:szCs w:val="28"/>
          <w:lang w:val="ru-RU"/>
        </w:rPr>
        <w:t>___</w:t>
      </w:r>
      <w:r w:rsidRPr="009A381A">
        <w:rPr>
          <w:sz w:val="28"/>
          <w:szCs w:val="28"/>
          <w:lang w:val="ru-RU"/>
        </w:rPr>
        <w:t>__ учебной группы</w:t>
      </w:r>
    </w:p>
    <w:p w14:paraId="3823A58E" w14:textId="77777777" w:rsidR="009A381A" w:rsidRPr="009A381A" w:rsidRDefault="009A381A" w:rsidP="009A381A">
      <w:pPr>
        <w:ind w:left="3969"/>
        <w:rPr>
          <w:sz w:val="28"/>
          <w:szCs w:val="28"/>
          <w:u w:val="single"/>
          <w:lang w:val="ru-RU"/>
        </w:rPr>
      </w:pP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lang w:val="ru-RU"/>
        </w:rPr>
        <w:t xml:space="preserve">   </w:t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</w:p>
    <w:p w14:paraId="4A93162C" w14:textId="02087842" w:rsidR="009A381A" w:rsidRPr="00F7724D" w:rsidRDefault="009A381A" w:rsidP="009A381A">
      <w:pPr>
        <w:ind w:left="3969"/>
        <w:rPr>
          <w:i/>
          <w:iCs/>
          <w:sz w:val="20"/>
          <w:szCs w:val="20"/>
          <w:u w:val="single"/>
          <w:lang w:val="ru-RU"/>
        </w:rPr>
      </w:pPr>
      <w:r w:rsidRPr="00F7724D">
        <w:rPr>
          <w:i/>
          <w:iCs/>
          <w:sz w:val="20"/>
          <w:szCs w:val="20"/>
          <w:lang w:val="ru-RU"/>
        </w:rPr>
        <w:t xml:space="preserve">   </w:t>
      </w:r>
      <w:r w:rsidR="00F7724D">
        <w:rPr>
          <w:i/>
          <w:iCs/>
          <w:sz w:val="20"/>
          <w:szCs w:val="20"/>
          <w:lang w:val="ru-RU"/>
        </w:rPr>
        <w:t xml:space="preserve">              </w:t>
      </w:r>
      <w:r w:rsidRPr="00F7724D">
        <w:rPr>
          <w:i/>
          <w:iCs/>
          <w:sz w:val="20"/>
          <w:szCs w:val="20"/>
          <w:lang w:val="ru-RU"/>
        </w:rPr>
        <w:t xml:space="preserve">   (подпись)       </w:t>
      </w:r>
      <w:r w:rsidR="00F7724D">
        <w:rPr>
          <w:i/>
          <w:iCs/>
          <w:sz w:val="20"/>
          <w:szCs w:val="20"/>
          <w:lang w:val="ru-RU"/>
        </w:rPr>
        <w:t xml:space="preserve">           </w:t>
      </w:r>
      <w:r w:rsidRPr="00F7724D">
        <w:rPr>
          <w:i/>
          <w:iCs/>
          <w:sz w:val="20"/>
          <w:szCs w:val="20"/>
          <w:lang w:val="ru-RU"/>
        </w:rPr>
        <w:t xml:space="preserve">         (инициалы, фамилия)</w:t>
      </w:r>
    </w:p>
    <w:p w14:paraId="07C66ACF" w14:textId="77777777" w:rsidR="009A381A" w:rsidRPr="009A381A" w:rsidRDefault="009A381A" w:rsidP="009A381A">
      <w:pPr>
        <w:ind w:left="3969"/>
        <w:rPr>
          <w:sz w:val="28"/>
          <w:szCs w:val="28"/>
          <w:lang w:val="ru-RU"/>
        </w:rPr>
      </w:pPr>
    </w:p>
    <w:p w14:paraId="61FC2BFD" w14:textId="53211F5E" w:rsidR="009A381A" w:rsidRPr="009A381A" w:rsidRDefault="009A381A" w:rsidP="009A381A">
      <w:pPr>
        <w:ind w:left="3969"/>
        <w:rPr>
          <w:sz w:val="28"/>
          <w:szCs w:val="28"/>
          <w:lang w:val="ru-RU"/>
        </w:rPr>
      </w:pPr>
      <w:r w:rsidRPr="009A381A">
        <w:rPr>
          <w:sz w:val="28"/>
          <w:szCs w:val="28"/>
          <w:lang w:val="ru-RU"/>
        </w:rPr>
        <w:t>Проверил</w:t>
      </w:r>
      <w:r>
        <w:rPr>
          <w:sz w:val="28"/>
          <w:szCs w:val="28"/>
          <w:lang w:val="ru-RU"/>
        </w:rPr>
        <w:t>:</w:t>
      </w:r>
    </w:p>
    <w:p w14:paraId="223069DF" w14:textId="77777777" w:rsidR="009A381A" w:rsidRPr="009A381A" w:rsidRDefault="009A381A" w:rsidP="009A381A">
      <w:pPr>
        <w:ind w:left="3969"/>
        <w:rPr>
          <w:sz w:val="28"/>
          <w:szCs w:val="28"/>
          <w:lang w:val="ru-RU"/>
        </w:rPr>
      </w:pPr>
      <w:r w:rsidRPr="009A381A">
        <w:rPr>
          <w:sz w:val="28"/>
          <w:szCs w:val="28"/>
          <w:lang w:val="ru-RU"/>
        </w:rPr>
        <w:t xml:space="preserve">Руководитель практики от профильной организации: </w:t>
      </w:r>
    </w:p>
    <w:p w14:paraId="365A4523" w14:textId="77777777" w:rsidR="009A381A" w:rsidRPr="009A381A" w:rsidRDefault="009A381A" w:rsidP="009A381A">
      <w:pPr>
        <w:ind w:left="3969"/>
        <w:rPr>
          <w:lang w:val="ru-RU"/>
        </w:rPr>
      </w:pP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lang w:val="ru-RU"/>
        </w:rPr>
        <w:t xml:space="preserve">      </w:t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</w:p>
    <w:p w14:paraId="401B213D" w14:textId="3D4D0E43" w:rsidR="009A381A" w:rsidRPr="00F7724D" w:rsidRDefault="009A381A" w:rsidP="009A381A">
      <w:pPr>
        <w:ind w:left="3969"/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lang w:val="ru-RU"/>
        </w:rPr>
        <w:t xml:space="preserve">(наименование должности) </w:t>
      </w:r>
      <w:r w:rsidR="00F7724D">
        <w:rPr>
          <w:i/>
          <w:iCs/>
          <w:sz w:val="20"/>
          <w:szCs w:val="20"/>
          <w:lang w:val="ru-RU"/>
        </w:rPr>
        <w:t xml:space="preserve">             </w:t>
      </w:r>
      <w:r w:rsidRPr="00F7724D">
        <w:rPr>
          <w:i/>
          <w:iCs/>
          <w:sz w:val="20"/>
          <w:szCs w:val="20"/>
          <w:lang w:val="ru-RU"/>
        </w:rPr>
        <w:t>(инициалы, фамилия)</w:t>
      </w:r>
    </w:p>
    <w:p w14:paraId="6BD6EC9C" w14:textId="77777777" w:rsidR="009A381A" w:rsidRPr="009A381A" w:rsidRDefault="009A381A" w:rsidP="009A381A">
      <w:pPr>
        <w:ind w:left="3969"/>
        <w:rPr>
          <w:sz w:val="28"/>
          <w:szCs w:val="28"/>
          <w:lang w:val="ru-RU"/>
        </w:rPr>
      </w:pPr>
      <w:r w:rsidRPr="009A381A">
        <w:rPr>
          <w:sz w:val="28"/>
          <w:szCs w:val="28"/>
          <w:lang w:val="ru-RU"/>
        </w:rPr>
        <w:tab/>
      </w:r>
      <w:r w:rsidRPr="009A381A">
        <w:rPr>
          <w:sz w:val="28"/>
          <w:szCs w:val="28"/>
          <w:lang w:val="ru-RU"/>
        </w:rPr>
        <w:tab/>
      </w:r>
      <w:r w:rsidRPr="009A381A">
        <w:rPr>
          <w:sz w:val="28"/>
          <w:szCs w:val="28"/>
          <w:lang w:val="ru-RU"/>
        </w:rPr>
        <w:tab/>
      </w:r>
      <w:r w:rsidRPr="009A381A">
        <w:rPr>
          <w:sz w:val="28"/>
          <w:szCs w:val="28"/>
          <w:lang w:val="ru-RU"/>
        </w:rPr>
        <w:tab/>
        <w:t xml:space="preserve">      _________________</w:t>
      </w:r>
    </w:p>
    <w:p w14:paraId="2F401981" w14:textId="372249D3" w:rsidR="009A381A" w:rsidRPr="00F7724D" w:rsidRDefault="009A381A" w:rsidP="009A381A">
      <w:pPr>
        <w:ind w:left="3969"/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vertAlign w:val="superscript"/>
          <w:lang w:val="ru-RU"/>
        </w:rPr>
        <w:t xml:space="preserve">                 </w:t>
      </w:r>
      <w:r w:rsidR="00F7724D">
        <w:rPr>
          <w:i/>
          <w:iCs/>
          <w:sz w:val="20"/>
          <w:szCs w:val="20"/>
          <w:vertAlign w:val="superscript"/>
          <w:lang w:val="ru-RU"/>
        </w:rPr>
        <w:t xml:space="preserve"> </w:t>
      </w:r>
      <w:r w:rsidRPr="00F7724D">
        <w:rPr>
          <w:i/>
          <w:iCs/>
          <w:sz w:val="20"/>
          <w:szCs w:val="20"/>
          <w:vertAlign w:val="superscript"/>
          <w:lang w:val="ru-RU"/>
        </w:rPr>
        <w:t xml:space="preserve">                              </w:t>
      </w:r>
      <w:r w:rsidR="00F7724D">
        <w:rPr>
          <w:i/>
          <w:iCs/>
          <w:sz w:val="20"/>
          <w:szCs w:val="20"/>
          <w:vertAlign w:val="superscript"/>
          <w:lang w:val="ru-RU"/>
        </w:rPr>
        <w:t xml:space="preserve">                             </w:t>
      </w:r>
      <w:r w:rsidRPr="00F7724D">
        <w:rPr>
          <w:i/>
          <w:iCs/>
          <w:sz w:val="20"/>
          <w:szCs w:val="20"/>
          <w:vertAlign w:val="superscript"/>
          <w:lang w:val="ru-RU"/>
        </w:rPr>
        <w:t xml:space="preserve">                                </w:t>
      </w:r>
      <w:r w:rsidRPr="00F7724D">
        <w:rPr>
          <w:i/>
          <w:iCs/>
          <w:sz w:val="20"/>
          <w:szCs w:val="20"/>
          <w:lang w:val="ru-RU"/>
        </w:rPr>
        <w:t>(подпись)</w:t>
      </w:r>
    </w:p>
    <w:p w14:paraId="491F3504" w14:textId="59036C6F" w:rsidR="009A381A" w:rsidRPr="009A381A" w:rsidRDefault="009A381A" w:rsidP="009A381A">
      <w:pPr>
        <w:ind w:left="3969"/>
        <w:rPr>
          <w:sz w:val="28"/>
          <w:szCs w:val="28"/>
          <w:lang w:val="ru-RU"/>
        </w:rPr>
      </w:pPr>
      <w:r w:rsidRPr="009A381A">
        <w:rPr>
          <w:sz w:val="28"/>
          <w:szCs w:val="28"/>
          <w:lang w:val="ru-RU"/>
        </w:rPr>
        <w:t xml:space="preserve">                              М.П.</w:t>
      </w:r>
    </w:p>
    <w:p w14:paraId="4D41BB69" w14:textId="77777777" w:rsidR="009A381A" w:rsidRPr="009A381A" w:rsidRDefault="009A381A" w:rsidP="009A381A">
      <w:pPr>
        <w:tabs>
          <w:tab w:val="left" w:pos="9072"/>
        </w:tabs>
        <w:jc w:val="center"/>
        <w:rPr>
          <w:sz w:val="28"/>
          <w:szCs w:val="28"/>
          <w:lang w:val="ru-RU"/>
        </w:rPr>
      </w:pPr>
    </w:p>
    <w:p w14:paraId="679CC65F" w14:textId="24F75942" w:rsidR="009A381A" w:rsidRPr="009A381A" w:rsidRDefault="009A381A" w:rsidP="009A381A">
      <w:pPr>
        <w:ind w:left="3969"/>
        <w:rPr>
          <w:sz w:val="28"/>
          <w:szCs w:val="28"/>
          <w:lang w:val="ru-RU"/>
        </w:rPr>
      </w:pPr>
      <w:r w:rsidRPr="009A381A">
        <w:rPr>
          <w:sz w:val="28"/>
          <w:szCs w:val="28"/>
          <w:lang w:val="ru-RU"/>
        </w:rPr>
        <w:t>Руководитель практики от</w:t>
      </w:r>
      <w:r>
        <w:rPr>
          <w:sz w:val="28"/>
          <w:szCs w:val="28"/>
          <w:lang w:val="ru-RU"/>
        </w:rPr>
        <w:t xml:space="preserve"> </w:t>
      </w:r>
      <w:r w:rsidR="00342848">
        <w:rPr>
          <w:sz w:val="28"/>
          <w:szCs w:val="28"/>
          <w:lang w:val="ru-RU"/>
        </w:rPr>
        <w:t>к</w:t>
      </w:r>
      <w:r w:rsidRPr="009A381A">
        <w:rPr>
          <w:sz w:val="28"/>
          <w:szCs w:val="28"/>
          <w:lang w:val="ru-RU"/>
        </w:rPr>
        <w:t xml:space="preserve">афедры: </w:t>
      </w:r>
    </w:p>
    <w:p w14:paraId="4F1298FB" w14:textId="21538B63" w:rsidR="009A381A" w:rsidRPr="009A381A" w:rsidRDefault="009A381A" w:rsidP="009A381A">
      <w:pPr>
        <w:ind w:left="3969"/>
        <w:rPr>
          <w:lang w:val="ru-RU"/>
        </w:rPr>
      </w:pP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  </w:t>
      </w:r>
      <w:r w:rsidRPr="009A381A">
        <w:rPr>
          <w:sz w:val="28"/>
          <w:szCs w:val="28"/>
          <w:lang w:val="ru-RU"/>
        </w:rPr>
        <w:t xml:space="preserve">    </w:t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</w:p>
    <w:p w14:paraId="1783C68E" w14:textId="570889FD" w:rsidR="009A381A" w:rsidRPr="00F7724D" w:rsidRDefault="009A381A" w:rsidP="00F7724D">
      <w:pPr>
        <w:ind w:left="4111"/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lang w:val="ru-RU"/>
        </w:rPr>
        <w:t>(ученая степень и/</w:t>
      </w:r>
      <w:r w:rsidR="000F15D4" w:rsidRPr="00F7724D">
        <w:rPr>
          <w:i/>
          <w:iCs/>
          <w:sz w:val="20"/>
          <w:szCs w:val="20"/>
          <w:lang w:val="ru-RU"/>
        </w:rPr>
        <w:t>или</w:t>
      </w:r>
      <w:r w:rsidRPr="00F7724D">
        <w:rPr>
          <w:i/>
          <w:iCs/>
          <w:sz w:val="20"/>
          <w:szCs w:val="20"/>
          <w:lang w:val="ru-RU"/>
        </w:rPr>
        <w:t xml:space="preserve">       </w:t>
      </w:r>
      <w:r w:rsidR="00F7724D">
        <w:rPr>
          <w:i/>
          <w:iCs/>
          <w:sz w:val="20"/>
          <w:szCs w:val="20"/>
          <w:lang w:val="ru-RU"/>
        </w:rPr>
        <w:t xml:space="preserve">          </w:t>
      </w:r>
      <w:r w:rsidRPr="00F7724D">
        <w:rPr>
          <w:i/>
          <w:iCs/>
          <w:sz w:val="20"/>
          <w:szCs w:val="20"/>
          <w:lang w:val="ru-RU"/>
        </w:rPr>
        <w:t xml:space="preserve">        (инициалы, фамилия)</w:t>
      </w:r>
    </w:p>
    <w:p w14:paraId="3564E23F" w14:textId="52005D1F" w:rsidR="009A381A" w:rsidRPr="00F7724D" w:rsidRDefault="009A381A" w:rsidP="00F7724D">
      <w:pPr>
        <w:ind w:left="4253"/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lang w:val="ru-RU"/>
        </w:rPr>
        <w:t>звание, должность)</w:t>
      </w:r>
    </w:p>
    <w:p w14:paraId="7A484840" w14:textId="77777777" w:rsidR="009A381A" w:rsidRPr="009A381A" w:rsidRDefault="009A381A" w:rsidP="009A381A">
      <w:pPr>
        <w:ind w:left="3969"/>
        <w:rPr>
          <w:sz w:val="28"/>
          <w:szCs w:val="28"/>
          <w:u w:val="single"/>
          <w:lang w:val="ru-RU"/>
        </w:rPr>
      </w:pP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lang w:val="ru-RU"/>
        </w:rPr>
        <w:t xml:space="preserve">   </w:t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</w:p>
    <w:p w14:paraId="4208B663" w14:textId="77777777" w:rsidR="009A381A" w:rsidRPr="00F7724D" w:rsidRDefault="009A381A" w:rsidP="00F7724D">
      <w:pPr>
        <w:ind w:left="4536"/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lang w:val="ru-RU"/>
        </w:rPr>
        <w:t xml:space="preserve">             (оценка)                               (подпись)</w:t>
      </w:r>
    </w:p>
    <w:p w14:paraId="6349C69C" w14:textId="77777777" w:rsidR="009A381A" w:rsidRPr="009A381A" w:rsidRDefault="009A381A" w:rsidP="009A381A">
      <w:pPr>
        <w:tabs>
          <w:tab w:val="left" w:pos="9072"/>
        </w:tabs>
        <w:jc w:val="center"/>
        <w:rPr>
          <w:sz w:val="28"/>
          <w:szCs w:val="28"/>
          <w:lang w:val="ru-RU"/>
        </w:rPr>
      </w:pPr>
    </w:p>
    <w:p w14:paraId="2F627985" w14:textId="77777777" w:rsidR="000F15D4" w:rsidRPr="009A381A" w:rsidRDefault="000F15D4" w:rsidP="009A381A">
      <w:pPr>
        <w:tabs>
          <w:tab w:val="left" w:pos="9072"/>
        </w:tabs>
        <w:jc w:val="center"/>
        <w:rPr>
          <w:sz w:val="28"/>
          <w:szCs w:val="28"/>
          <w:lang w:val="ru-RU"/>
        </w:rPr>
      </w:pPr>
    </w:p>
    <w:p w14:paraId="2760AA4E" w14:textId="2885AE2E" w:rsidR="00AD52B6" w:rsidRDefault="009A381A" w:rsidP="000F15D4">
      <w:pPr>
        <w:jc w:val="center"/>
        <w:rPr>
          <w:sz w:val="28"/>
          <w:lang w:val="ru-RU"/>
        </w:rPr>
      </w:pPr>
      <w:r w:rsidRPr="000F15D4">
        <w:rPr>
          <w:sz w:val="28"/>
          <w:szCs w:val="28"/>
          <w:lang w:val="ru-RU"/>
        </w:rPr>
        <w:t>Москва – 20</w:t>
      </w:r>
      <w:r w:rsidR="000F15D4">
        <w:rPr>
          <w:sz w:val="28"/>
          <w:szCs w:val="28"/>
          <w:lang w:val="ru-RU"/>
        </w:rPr>
        <w:t>2</w:t>
      </w:r>
      <w:r w:rsidRPr="000F15D4">
        <w:rPr>
          <w:sz w:val="28"/>
          <w:szCs w:val="28"/>
          <w:lang w:val="ru-RU"/>
        </w:rPr>
        <w:t>_ г.</w:t>
      </w:r>
      <w:r w:rsidR="000F15D4">
        <w:rPr>
          <w:sz w:val="28"/>
          <w:szCs w:val="28"/>
          <w:lang w:val="ru-RU"/>
        </w:rPr>
        <w:t xml:space="preserve">  </w:t>
      </w:r>
      <w:bookmarkEnd w:id="46"/>
      <w:r w:rsidR="00AD52B6">
        <w:rPr>
          <w:sz w:val="28"/>
          <w:lang w:val="ru-RU"/>
        </w:rPr>
        <w:br w:type="page"/>
      </w:r>
    </w:p>
    <w:p w14:paraId="192C090B" w14:textId="2034528F" w:rsidR="000D4023" w:rsidRPr="000D4023" w:rsidRDefault="00DB3263" w:rsidP="000D4023">
      <w:pPr>
        <w:spacing w:line="0" w:lineRule="atLeast"/>
        <w:jc w:val="right"/>
        <w:rPr>
          <w:sz w:val="28"/>
          <w:lang w:val="ru-RU"/>
        </w:rPr>
      </w:pPr>
      <w:r w:rsidRPr="000D4023">
        <w:rPr>
          <w:sz w:val="28"/>
          <w:lang w:val="ru-RU"/>
        </w:rPr>
        <w:lastRenderedPageBreak/>
        <w:t>Приложение 2</w:t>
      </w:r>
    </w:p>
    <w:p w14:paraId="4963B7B9" w14:textId="77777777" w:rsidR="000D4023" w:rsidRPr="000C07E7" w:rsidRDefault="000D4023" w:rsidP="000C07E7">
      <w:pPr>
        <w:spacing w:line="0" w:lineRule="atLeast"/>
        <w:jc w:val="right"/>
        <w:rPr>
          <w:sz w:val="28"/>
          <w:lang w:val="ru-RU"/>
        </w:rPr>
      </w:pPr>
    </w:p>
    <w:p w14:paraId="75DFE66F" w14:textId="3DEF56A5" w:rsidR="009E12B8" w:rsidRPr="00AD52B6" w:rsidRDefault="009E12B8" w:rsidP="009E12B8">
      <w:pPr>
        <w:jc w:val="center"/>
        <w:rPr>
          <w:bCs/>
          <w:sz w:val="28"/>
          <w:szCs w:val="28"/>
          <w:lang w:val="ru-RU"/>
        </w:rPr>
      </w:pPr>
      <w:r w:rsidRPr="00AD52B6">
        <w:rPr>
          <w:bCs/>
          <w:sz w:val="28"/>
          <w:szCs w:val="28"/>
          <w:lang w:val="ru-RU"/>
        </w:rPr>
        <w:t>Федеральное государственное образовательное бюджетное учреждение высшего образования</w:t>
      </w:r>
    </w:p>
    <w:p w14:paraId="29983087" w14:textId="77777777" w:rsidR="009E12B8" w:rsidRDefault="009E12B8" w:rsidP="009E12B8">
      <w:pPr>
        <w:jc w:val="center"/>
        <w:rPr>
          <w:b/>
          <w:sz w:val="28"/>
          <w:szCs w:val="28"/>
          <w:lang w:val="ru-RU"/>
        </w:rPr>
      </w:pPr>
      <w:r w:rsidRPr="009E12B8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14:paraId="36182FAE" w14:textId="18664ACF" w:rsidR="00AD52B6" w:rsidRPr="009E12B8" w:rsidRDefault="00AD52B6" w:rsidP="009E12B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(Финансовый университет)</w:t>
      </w:r>
    </w:p>
    <w:p w14:paraId="4E8A7CCA" w14:textId="77777777" w:rsidR="009E12B8" w:rsidRPr="009E12B8" w:rsidRDefault="009E12B8" w:rsidP="00AD52B6">
      <w:pPr>
        <w:jc w:val="center"/>
        <w:rPr>
          <w:b/>
          <w:sz w:val="28"/>
          <w:szCs w:val="28"/>
          <w:lang w:val="ru-RU"/>
        </w:rPr>
      </w:pPr>
    </w:p>
    <w:p w14:paraId="31E231BE" w14:textId="77777777" w:rsidR="009E12B8" w:rsidRPr="009E12B8" w:rsidRDefault="009E12B8" w:rsidP="00AD52B6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Институт открытого образования</w:t>
      </w:r>
    </w:p>
    <w:p w14:paraId="4D9B1021" w14:textId="77777777" w:rsidR="009E12B8" w:rsidRPr="009E12B8" w:rsidRDefault="009E12B8" w:rsidP="009A381A">
      <w:pPr>
        <w:spacing w:line="192" w:lineRule="auto"/>
        <w:jc w:val="center"/>
        <w:rPr>
          <w:sz w:val="28"/>
          <w:szCs w:val="28"/>
          <w:lang w:val="ru-RU"/>
        </w:rPr>
      </w:pPr>
    </w:p>
    <w:p w14:paraId="50C68E1D" w14:textId="77777777" w:rsidR="009E12B8" w:rsidRPr="009E12B8" w:rsidRDefault="009E12B8" w:rsidP="00AD52B6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Кафедра корпоративных финансов и корпоративного управления</w:t>
      </w:r>
    </w:p>
    <w:p w14:paraId="6C46DD5A" w14:textId="77777777" w:rsidR="009E12B8" w:rsidRPr="009E12B8" w:rsidRDefault="009E12B8" w:rsidP="00AD52B6">
      <w:pPr>
        <w:rPr>
          <w:sz w:val="18"/>
          <w:szCs w:val="18"/>
          <w:lang w:val="ru-RU"/>
        </w:rPr>
      </w:pPr>
    </w:p>
    <w:p w14:paraId="17FA91CA" w14:textId="31D9581C" w:rsidR="009E12B8" w:rsidRPr="009A381A" w:rsidRDefault="009E12B8" w:rsidP="00AD52B6">
      <w:pPr>
        <w:spacing w:before="120"/>
        <w:jc w:val="center"/>
        <w:rPr>
          <w:b/>
          <w:bCs/>
          <w:sz w:val="28"/>
          <w:szCs w:val="28"/>
          <w:lang w:val="ru-RU"/>
        </w:rPr>
      </w:pPr>
      <w:r w:rsidRPr="009A381A">
        <w:rPr>
          <w:b/>
          <w:bCs/>
          <w:sz w:val="28"/>
          <w:szCs w:val="28"/>
          <w:lang w:val="ru-RU"/>
        </w:rPr>
        <w:t xml:space="preserve">РАБОЧИЙ </w:t>
      </w:r>
      <w:r w:rsidR="009A381A" w:rsidRPr="009A381A">
        <w:rPr>
          <w:b/>
          <w:bCs/>
          <w:sz w:val="28"/>
          <w:szCs w:val="28"/>
          <w:lang w:val="ru-RU"/>
        </w:rPr>
        <w:t>Г</w:t>
      </w:r>
      <w:r w:rsidRPr="009A381A">
        <w:rPr>
          <w:b/>
          <w:bCs/>
          <w:sz w:val="28"/>
          <w:szCs w:val="28"/>
          <w:lang w:val="ru-RU"/>
        </w:rPr>
        <w:t>РАФИК (ПЛАН)</w:t>
      </w:r>
    </w:p>
    <w:p w14:paraId="02B79E12" w14:textId="7AC59BD7" w:rsidR="009E12B8" w:rsidRPr="009E12B8" w:rsidRDefault="009E12B8" w:rsidP="009E12B8">
      <w:pPr>
        <w:widowControl w:val="0"/>
        <w:ind w:right="45"/>
        <w:jc w:val="center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>по учебной</w:t>
      </w:r>
      <w:r w:rsidR="004A47A6">
        <w:rPr>
          <w:sz w:val="28"/>
          <w:szCs w:val="28"/>
          <w:lang w:val="ru-RU"/>
        </w:rPr>
        <w:t xml:space="preserve"> (ознакомительной)</w:t>
      </w:r>
      <w:r w:rsidRPr="009E12B8">
        <w:rPr>
          <w:sz w:val="28"/>
          <w:szCs w:val="28"/>
          <w:lang w:val="ru-RU"/>
        </w:rPr>
        <w:t xml:space="preserve"> практике</w:t>
      </w:r>
    </w:p>
    <w:p w14:paraId="5937C80B" w14:textId="77777777" w:rsidR="009E12B8" w:rsidRPr="009E12B8" w:rsidRDefault="009E12B8" w:rsidP="009E12B8">
      <w:pPr>
        <w:spacing w:before="120"/>
        <w:rPr>
          <w:sz w:val="28"/>
          <w:szCs w:val="28"/>
          <w:lang w:val="ru-RU"/>
        </w:rPr>
      </w:pPr>
      <w:r w:rsidRPr="009E12B8">
        <w:rPr>
          <w:sz w:val="28"/>
          <w:szCs w:val="28"/>
          <w:lang w:val="ru-RU"/>
        </w:rPr>
        <w:t xml:space="preserve">студент </w:t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lang w:val="ru-RU"/>
        </w:rPr>
        <w:t xml:space="preserve"> курса </w:t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  <w:t xml:space="preserve">              </w:t>
      </w:r>
      <w:r w:rsidRPr="009E12B8">
        <w:rPr>
          <w:sz w:val="28"/>
          <w:szCs w:val="28"/>
          <w:lang w:val="ru-RU"/>
        </w:rPr>
        <w:t xml:space="preserve"> учебной группы</w:t>
      </w:r>
    </w:p>
    <w:p w14:paraId="4C022DFB" w14:textId="77777777" w:rsidR="009E12B8" w:rsidRPr="00F7724D" w:rsidRDefault="009E12B8" w:rsidP="009E12B8">
      <w:pPr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lang w:val="ru-RU"/>
        </w:rPr>
        <w:t xml:space="preserve">                                                                          (номер)</w:t>
      </w:r>
    </w:p>
    <w:p w14:paraId="0AAADAD1" w14:textId="77777777" w:rsidR="009E12B8" w:rsidRPr="009E12B8" w:rsidRDefault="009E12B8" w:rsidP="009E12B8">
      <w:pPr>
        <w:jc w:val="both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  <w:t xml:space="preserve"> </w:t>
      </w:r>
      <w:r w:rsidRPr="009E12B8">
        <w:rPr>
          <w:sz w:val="28"/>
          <w:szCs w:val="28"/>
          <w:u w:val="single"/>
          <w:lang w:val="ru-RU"/>
        </w:rPr>
        <w:tab/>
      </w:r>
    </w:p>
    <w:p w14:paraId="5799353A" w14:textId="4206A644" w:rsidR="009E12B8" w:rsidRPr="00F7724D" w:rsidRDefault="00F7724D" w:rsidP="00F7724D">
      <w:pPr>
        <w:rPr>
          <w:i/>
          <w:iCs/>
          <w:sz w:val="20"/>
          <w:szCs w:val="20"/>
          <w:lang w:val="ru-RU"/>
        </w:rPr>
      </w:pPr>
      <w:r>
        <w:rPr>
          <w:i/>
          <w:iCs/>
          <w:sz w:val="20"/>
          <w:szCs w:val="20"/>
          <w:lang w:val="ru-RU"/>
        </w:rPr>
        <w:t xml:space="preserve">                                                           </w:t>
      </w:r>
      <w:r w:rsidR="009E12B8" w:rsidRPr="00F7724D">
        <w:rPr>
          <w:i/>
          <w:iCs/>
          <w:sz w:val="20"/>
          <w:szCs w:val="20"/>
          <w:lang w:val="ru-RU"/>
        </w:rPr>
        <w:t xml:space="preserve">(фамилия, имя, отчество)           </w:t>
      </w:r>
    </w:p>
    <w:p w14:paraId="2B9BDFD8" w14:textId="77777777" w:rsidR="009E12B8" w:rsidRPr="009E12B8" w:rsidRDefault="009E12B8" w:rsidP="009E12B8">
      <w:pPr>
        <w:spacing w:before="120" w:line="276" w:lineRule="auto"/>
        <w:jc w:val="both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Направление подготовки   </w:t>
      </w:r>
      <w:r>
        <w:rPr>
          <w:color w:val="000000"/>
          <w:sz w:val="28"/>
          <w:lang w:val="ru-RU" w:eastAsia="ru-RU"/>
        </w:rPr>
        <w:t>38.04.01 «Экономика</w:t>
      </w:r>
      <w:r w:rsidRPr="009E12B8">
        <w:rPr>
          <w:color w:val="000000"/>
          <w:sz w:val="28"/>
          <w:lang w:val="ru-RU"/>
        </w:rPr>
        <w:t>»</w:t>
      </w:r>
    </w:p>
    <w:p w14:paraId="15E718EB" w14:textId="486D6443" w:rsidR="009E12B8" w:rsidRPr="009E12B8" w:rsidRDefault="009E12B8" w:rsidP="009E12B8">
      <w:pPr>
        <w:spacing w:before="120" w:line="276" w:lineRule="auto"/>
        <w:jc w:val="both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Направленность </w:t>
      </w:r>
      <w:r w:rsidR="00DB3263" w:rsidRPr="009E12B8">
        <w:rPr>
          <w:sz w:val="28"/>
          <w:szCs w:val="28"/>
          <w:lang w:val="ru-RU"/>
        </w:rPr>
        <w:t>программы «</w:t>
      </w:r>
      <w:r w:rsidRPr="009E12B8">
        <w:rPr>
          <w:sz w:val="28"/>
          <w:szCs w:val="28"/>
          <w:lang w:val="ru-RU"/>
        </w:rPr>
        <w:t>Бизнес-среда и корпоративные финансы»</w:t>
      </w:r>
    </w:p>
    <w:p w14:paraId="5DB3B2BB" w14:textId="77777777" w:rsidR="009E12B8" w:rsidRPr="009E12B8" w:rsidRDefault="009E12B8" w:rsidP="009E12B8">
      <w:pPr>
        <w:spacing w:before="120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 xml:space="preserve">Место прохождения практики </w:t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  <w:t xml:space="preserve"> </w:t>
      </w:r>
    </w:p>
    <w:p w14:paraId="51DC9516" w14:textId="1C1893C1" w:rsidR="009E12B8" w:rsidRPr="00004102" w:rsidRDefault="009E12B8" w:rsidP="009E12B8">
      <w:pPr>
        <w:spacing w:line="276" w:lineRule="auto"/>
        <w:rPr>
          <w:i/>
          <w:iCs/>
          <w:sz w:val="20"/>
          <w:szCs w:val="20"/>
          <w:lang w:val="ru-RU"/>
        </w:rPr>
      </w:pPr>
      <w:r w:rsidRPr="00004102">
        <w:rPr>
          <w:i/>
          <w:iCs/>
          <w:sz w:val="20"/>
          <w:szCs w:val="20"/>
          <w:lang w:val="ru-RU"/>
        </w:rPr>
        <w:t xml:space="preserve">                                 </w:t>
      </w:r>
      <w:r w:rsidR="00004102">
        <w:rPr>
          <w:i/>
          <w:iCs/>
          <w:sz w:val="20"/>
          <w:szCs w:val="20"/>
          <w:lang w:val="ru-RU"/>
        </w:rPr>
        <w:t xml:space="preserve">                   </w:t>
      </w:r>
      <w:r w:rsidRPr="00004102">
        <w:rPr>
          <w:i/>
          <w:iCs/>
          <w:sz w:val="20"/>
          <w:szCs w:val="20"/>
          <w:lang w:val="ru-RU"/>
        </w:rPr>
        <w:t xml:space="preserve">        </w:t>
      </w:r>
      <w:r w:rsidR="00004102">
        <w:rPr>
          <w:i/>
          <w:iCs/>
          <w:sz w:val="20"/>
          <w:szCs w:val="20"/>
          <w:lang w:val="ru-RU"/>
        </w:rPr>
        <w:t xml:space="preserve"> </w:t>
      </w:r>
      <w:r w:rsidRPr="00004102">
        <w:rPr>
          <w:i/>
          <w:iCs/>
          <w:sz w:val="20"/>
          <w:szCs w:val="20"/>
          <w:lang w:val="ru-RU"/>
        </w:rPr>
        <w:t xml:space="preserve">                          (полное наименование профильной организации)</w:t>
      </w:r>
    </w:p>
    <w:p w14:paraId="16504F14" w14:textId="77777777" w:rsidR="009E12B8" w:rsidRPr="00442DE0" w:rsidRDefault="009E12B8" w:rsidP="009E12B8">
      <w:pPr>
        <w:jc w:val="both"/>
        <w:rPr>
          <w:sz w:val="28"/>
          <w:szCs w:val="28"/>
        </w:rPr>
      </w:pPr>
      <w:r w:rsidRPr="009E12B8">
        <w:rPr>
          <w:sz w:val="28"/>
          <w:szCs w:val="28"/>
          <w:lang w:val="ru-RU"/>
        </w:rPr>
        <w:t xml:space="preserve">Срок прохождения практики с «___» ______ 202_ г.  </w:t>
      </w:r>
      <w:r>
        <w:rPr>
          <w:sz w:val="28"/>
          <w:szCs w:val="28"/>
        </w:rPr>
        <w:t>по «___» ___</w:t>
      </w:r>
      <w:r w:rsidRPr="00442DE0">
        <w:rPr>
          <w:sz w:val="28"/>
          <w:szCs w:val="28"/>
        </w:rPr>
        <w:t>____ 20</w:t>
      </w:r>
      <w:r>
        <w:rPr>
          <w:sz w:val="28"/>
          <w:szCs w:val="28"/>
        </w:rPr>
        <w:t>2</w:t>
      </w:r>
      <w:r w:rsidRPr="00442DE0">
        <w:rPr>
          <w:sz w:val="28"/>
          <w:szCs w:val="28"/>
        </w:rPr>
        <w:t xml:space="preserve">_ г. </w:t>
      </w:r>
    </w:p>
    <w:p w14:paraId="21F65CD4" w14:textId="77777777" w:rsidR="009E12B8" w:rsidRPr="006D6917" w:rsidRDefault="009E12B8" w:rsidP="009E12B8">
      <w:pPr>
        <w:jc w:val="both"/>
        <w:rPr>
          <w:sz w:val="20"/>
          <w:szCs w:val="20"/>
        </w:rPr>
      </w:pPr>
    </w:p>
    <w:tbl>
      <w:tblPr>
        <w:tblStyle w:val="15"/>
        <w:tblW w:w="4782" w:type="pct"/>
        <w:tblLook w:val="04A0" w:firstRow="1" w:lastRow="0" w:firstColumn="1" w:lastColumn="0" w:noHBand="0" w:noVBand="1"/>
      </w:tblPr>
      <w:tblGrid>
        <w:gridCol w:w="605"/>
        <w:gridCol w:w="6057"/>
        <w:gridCol w:w="2763"/>
      </w:tblGrid>
      <w:tr w:rsidR="009E12B8" w:rsidRPr="006E02B3" w14:paraId="09C6F466" w14:textId="77777777" w:rsidTr="00AD52B6">
        <w:tc>
          <w:tcPr>
            <w:tcW w:w="321" w:type="pct"/>
          </w:tcPr>
          <w:p w14:paraId="0353EB17" w14:textId="77777777" w:rsidR="009E12B8" w:rsidRPr="004B13B5" w:rsidRDefault="009E12B8" w:rsidP="00B212A1">
            <w:pPr>
              <w:jc w:val="center"/>
            </w:pPr>
            <w:r w:rsidRPr="004B13B5">
              <w:t>№</w:t>
            </w:r>
          </w:p>
          <w:p w14:paraId="456E7C11" w14:textId="77777777" w:rsidR="009E12B8" w:rsidRPr="004B13B5" w:rsidRDefault="009E12B8" w:rsidP="00B212A1">
            <w:pPr>
              <w:jc w:val="center"/>
            </w:pPr>
            <w:r w:rsidRPr="004B13B5">
              <w:t>п/п</w:t>
            </w:r>
          </w:p>
        </w:tc>
        <w:tc>
          <w:tcPr>
            <w:tcW w:w="3213" w:type="pct"/>
          </w:tcPr>
          <w:p w14:paraId="3A9A602F" w14:textId="77777777" w:rsidR="009E12B8" w:rsidRPr="009E12B8" w:rsidRDefault="009E12B8" w:rsidP="00B212A1">
            <w:pPr>
              <w:jc w:val="center"/>
              <w:rPr>
                <w:lang w:val="ru-RU"/>
              </w:rPr>
            </w:pPr>
            <w:r w:rsidRPr="009E12B8">
              <w:rPr>
                <w:lang w:val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466" w:type="pct"/>
          </w:tcPr>
          <w:p w14:paraId="4F68CAE8" w14:textId="77777777" w:rsidR="009E12B8" w:rsidRPr="009E12B8" w:rsidRDefault="009E12B8" w:rsidP="00B212A1">
            <w:pPr>
              <w:jc w:val="center"/>
              <w:rPr>
                <w:lang w:val="ru-RU"/>
              </w:rPr>
            </w:pPr>
            <w:r w:rsidRPr="009E12B8">
              <w:rPr>
                <w:lang w:val="ru-RU"/>
              </w:rPr>
              <w:t xml:space="preserve">Продолжительность </w:t>
            </w:r>
          </w:p>
          <w:p w14:paraId="023D0C56" w14:textId="77777777" w:rsidR="009E12B8" w:rsidRPr="009E12B8" w:rsidRDefault="009E12B8" w:rsidP="00B212A1">
            <w:pPr>
              <w:jc w:val="center"/>
              <w:rPr>
                <w:lang w:val="ru-RU"/>
              </w:rPr>
            </w:pPr>
            <w:r w:rsidRPr="009E12B8">
              <w:rPr>
                <w:lang w:val="ru-RU"/>
              </w:rPr>
              <w:t xml:space="preserve">каждого этапа практики </w:t>
            </w:r>
          </w:p>
          <w:p w14:paraId="7B0F01DA" w14:textId="77777777" w:rsidR="009E12B8" w:rsidRPr="009E12B8" w:rsidRDefault="009E12B8" w:rsidP="00B212A1">
            <w:pPr>
              <w:jc w:val="center"/>
              <w:rPr>
                <w:lang w:val="ru-RU"/>
              </w:rPr>
            </w:pPr>
            <w:r w:rsidRPr="009E12B8">
              <w:rPr>
                <w:lang w:val="ru-RU"/>
              </w:rPr>
              <w:t>(количество дней)</w:t>
            </w:r>
          </w:p>
        </w:tc>
      </w:tr>
      <w:tr w:rsidR="009E12B8" w:rsidRPr="004B13B5" w14:paraId="0E0312E8" w14:textId="77777777" w:rsidTr="00AD52B6">
        <w:tc>
          <w:tcPr>
            <w:tcW w:w="321" w:type="pct"/>
          </w:tcPr>
          <w:p w14:paraId="309A9C56" w14:textId="77777777" w:rsidR="009E12B8" w:rsidRPr="004B13B5" w:rsidRDefault="009E12B8" w:rsidP="00B212A1">
            <w:pPr>
              <w:jc w:val="center"/>
            </w:pPr>
            <w:r w:rsidRPr="004B13B5">
              <w:t>1</w:t>
            </w:r>
          </w:p>
        </w:tc>
        <w:tc>
          <w:tcPr>
            <w:tcW w:w="3213" w:type="pct"/>
          </w:tcPr>
          <w:p w14:paraId="366C5A52" w14:textId="77777777" w:rsidR="009E12B8" w:rsidRPr="004B13B5" w:rsidRDefault="009E12B8" w:rsidP="00B212A1">
            <w:pPr>
              <w:jc w:val="center"/>
            </w:pPr>
            <w:r w:rsidRPr="004B13B5">
              <w:t>2</w:t>
            </w:r>
          </w:p>
        </w:tc>
        <w:tc>
          <w:tcPr>
            <w:tcW w:w="1466" w:type="pct"/>
          </w:tcPr>
          <w:p w14:paraId="75D1D5C6" w14:textId="77777777" w:rsidR="009E12B8" w:rsidRPr="004B13B5" w:rsidRDefault="009E12B8" w:rsidP="00B212A1">
            <w:pPr>
              <w:jc w:val="center"/>
            </w:pPr>
            <w:r w:rsidRPr="004B13B5">
              <w:t>3</w:t>
            </w:r>
          </w:p>
        </w:tc>
      </w:tr>
      <w:tr w:rsidR="009E12B8" w:rsidRPr="004B13B5" w14:paraId="3877D027" w14:textId="77777777" w:rsidTr="00B212A1">
        <w:tc>
          <w:tcPr>
            <w:tcW w:w="5000" w:type="pct"/>
            <w:gridSpan w:val="3"/>
          </w:tcPr>
          <w:p w14:paraId="26F8F911" w14:textId="77777777" w:rsidR="009E12B8" w:rsidRPr="004B13B5" w:rsidRDefault="009E12B8" w:rsidP="00B212A1">
            <w:pPr>
              <w:jc w:val="center"/>
            </w:pPr>
            <w:r w:rsidRPr="004B13B5">
              <w:t>Организационно-подготовительный этап</w:t>
            </w:r>
          </w:p>
        </w:tc>
      </w:tr>
      <w:tr w:rsidR="009E12B8" w:rsidRPr="006E02B3" w14:paraId="0D2CFE57" w14:textId="77777777" w:rsidTr="00AD52B6">
        <w:tc>
          <w:tcPr>
            <w:tcW w:w="321" w:type="pct"/>
          </w:tcPr>
          <w:p w14:paraId="0254BAE4" w14:textId="06BDE319" w:rsidR="009E12B8" w:rsidRPr="00AD52B6" w:rsidRDefault="00AD52B6" w:rsidP="00B212A1">
            <w:pPr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3213" w:type="pct"/>
          </w:tcPr>
          <w:p w14:paraId="07927E8B" w14:textId="6E930452" w:rsidR="009E12B8" w:rsidRPr="00AD52B6" w:rsidRDefault="00AD52B6" w:rsidP="00B212A1">
            <w:pPr>
              <w:jc w:val="both"/>
              <w:rPr>
                <w:lang w:val="ru-RU"/>
              </w:rPr>
            </w:pPr>
            <w:r>
              <w:rPr>
                <w:lang w:val="ru-RU" w:eastAsia="ru-RU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466" w:type="pct"/>
          </w:tcPr>
          <w:p w14:paraId="1A0D5971" w14:textId="77777777" w:rsidR="009E12B8" w:rsidRPr="00AD52B6" w:rsidRDefault="009E12B8" w:rsidP="00B212A1">
            <w:pPr>
              <w:rPr>
                <w:lang w:val="ru-RU"/>
              </w:rPr>
            </w:pPr>
          </w:p>
        </w:tc>
      </w:tr>
      <w:tr w:rsidR="009E12B8" w:rsidRPr="004B13B5" w14:paraId="53CDD550" w14:textId="77777777" w:rsidTr="00B212A1">
        <w:tc>
          <w:tcPr>
            <w:tcW w:w="5000" w:type="pct"/>
            <w:gridSpan w:val="3"/>
          </w:tcPr>
          <w:p w14:paraId="07F4C247" w14:textId="77777777" w:rsidR="009E12B8" w:rsidRPr="004B13B5" w:rsidRDefault="009E12B8" w:rsidP="00B212A1">
            <w:pPr>
              <w:jc w:val="center"/>
            </w:pPr>
            <w:r w:rsidRPr="004B13B5">
              <w:t>Основной этап</w:t>
            </w:r>
          </w:p>
        </w:tc>
      </w:tr>
      <w:tr w:rsidR="00AD52B6" w:rsidRPr="004B13B5" w14:paraId="63F6039B" w14:textId="77777777" w:rsidTr="00B212A1">
        <w:tc>
          <w:tcPr>
            <w:tcW w:w="321" w:type="pct"/>
          </w:tcPr>
          <w:p w14:paraId="6F90F165" w14:textId="5994E5D8" w:rsidR="00AD52B6" w:rsidRPr="00AD52B6" w:rsidRDefault="00AD52B6" w:rsidP="00B212A1">
            <w:pPr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3213" w:type="pct"/>
          </w:tcPr>
          <w:p w14:paraId="2689ADCC" w14:textId="77777777" w:rsidR="00AD52B6" w:rsidRPr="004B13B5" w:rsidRDefault="00AD52B6" w:rsidP="00B212A1">
            <w:pPr>
              <w:autoSpaceDE w:val="0"/>
              <w:autoSpaceDN w:val="0"/>
              <w:adjustRightInd w:val="0"/>
              <w:ind w:left="70"/>
              <w:jc w:val="both"/>
            </w:pPr>
          </w:p>
        </w:tc>
        <w:tc>
          <w:tcPr>
            <w:tcW w:w="1466" w:type="pct"/>
          </w:tcPr>
          <w:p w14:paraId="0ADD3990" w14:textId="77777777" w:rsidR="00AD52B6" w:rsidRPr="004B13B5" w:rsidRDefault="00AD52B6" w:rsidP="00B212A1"/>
        </w:tc>
      </w:tr>
      <w:tr w:rsidR="00AD52B6" w:rsidRPr="004B13B5" w14:paraId="7E498430" w14:textId="77777777" w:rsidTr="00B212A1">
        <w:tc>
          <w:tcPr>
            <w:tcW w:w="321" w:type="pct"/>
          </w:tcPr>
          <w:p w14:paraId="6FF53749" w14:textId="4F27E95D" w:rsidR="00AD52B6" w:rsidRPr="00AD52B6" w:rsidRDefault="00AD52B6" w:rsidP="00B212A1">
            <w:pPr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3213" w:type="pct"/>
          </w:tcPr>
          <w:p w14:paraId="2D56CD87" w14:textId="77777777" w:rsidR="00AD52B6" w:rsidRPr="004B13B5" w:rsidRDefault="00AD52B6" w:rsidP="00B212A1">
            <w:pPr>
              <w:autoSpaceDE w:val="0"/>
              <w:autoSpaceDN w:val="0"/>
              <w:adjustRightInd w:val="0"/>
              <w:ind w:left="70"/>
              <w:jc w:val="both"/>
            </w:pPr>
          </w:p>
        </w:tc>
        <w:tc>
          <w:tcPr>
            <w:tcW w:w="1466" w:type="pct"/>
          </w:tcPr>
          <w:p w14:paraId="76177DFF" w14:textId="77777777" w:rsidR="00AD52B6" w:rsidRPr="004B13B5" w:rsidRDefault="00AD52B6" w:rsidP="00B212A1"/>
        </w:tc>
      </w:tr>
      <w:tr w:rsidR="009E12B8" w:rsidRPr="004B13B5" w14:paraId="039C58F6" w14:textId="77777777" w:rsidTr="00AD52B6">
        <w:tc>
          <w:tcPr>
            <w:tcW w:w="321" w:type="pct"/>
          </w:tcPr>
          <w:p w14:paraId="1A7D4EC2" w14:textId="6019B86D" w:rsidR="009E12B8" w:rsidRPr="00AD52B6" w:rsidRDefault="00AD52B6" w:rsidP="00B212A1">
            <w:pPr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3213" w:type="pct"/>
          </w:tcPr>
          <w:p w14:paraId="54432325" w14:textId="77777777" w:rsidR="009E12B8" w:rsidRPr="004B13B5" w:rsidRDefault="009E12B8" w:rsidP="00B212A1">
            <w:pPr>
              <w:autoSpaceDE w:val="0"/>
              <w:autoSpaceDN w:val="0"/>
              <w:adjustRightInd w:val="0"/>
              <w:ind w:left="70"/>
              <w:jc w:val="both"/>
            </w:pPr>
          </w:p>
        </w:tc>
        <w:tc>
          <w:tcPr>
            <w:tcW w:w="1466" w:type="pct"/>
          </w:tcPr>
          <w:p w14:paraId="2EA824E6" w14:textId="77777777" w:rsidR="009E12B8" w:rsidRPr="004B13B5" w:rsidRDefault="009E12B8" w:rsidP="00B212A1"/>
        </w:tc>
      </w:tr>
      <w:tr w:rsidR="009E12B8" w:rsidRPr="004B13B5" w14:paraId="402E1053" w14:textId="77777777" w:rsidTr="00B212A1">
        <w:tc>
          <w:tcPr>
            <w:tcW w:w="5000" w:type="pct"/>
            <w:gridSpan w:val="3"/>
          </w:tcPr>
          <w:p w14:paraId="200D7AD5" w14:textId="77777777" w:rsidR="009E12B8" w:rsidRPr="004B13B5" w:rsidRDefault="009E12B8" w:rsidP="00B212A1">
            <w:pPr>
              <w:jc w:val="center"/>
            </w:pPr>
            <w:r w:rsidRPr="004B13B5">
              <w:t>Заключительный этап</w:t>
            </w:r>
          </w:p>
        </w:tc>
      </w:tr>
      <w:tr w:rsidR="00AD52B6" w:rsidRPr="006E02B3" w14:paraId="72385F4E" w14:textId="77777777" w:rsidTr="00AD52B6">
        <w:tc>
          <w:tcPr>
            <w:tcW w:w="321" w:type="pct"/>
          </w:tcPr>
          <w:p w14:paraId="085429DA" w14:textId="5F45FF89" w:rsidR="00AD52B6" w:rsidRPr="00AD52B6" w:rsidRDefault="00AD52B6" w:rsidP="00B212A1">
            <w:pPr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3213" w:type="pct"/>
          </w:tcPr>
          <w:p w14:paraId="1FD63C8E" w14:textId="495195E2" w:rsidR="00AD52B6" w:rsidRPr="00AD52B6" w:rsidRDefault="00AD52B6" w:rsidP="00B212A1">
            <w:pPr>
              <w:rPr>
                <w:lang w:val="ru-RU"/>
              </w:rPr>
            </w:pPr>
            <w:r>
              <w:rPr>
                <w:lang w:val="ru-RU" w:eastAsia="ru-RU"/>
              </w:rPr>
              <w:t>Подготовка и представление отчетной документации по практике</w:t>
            </w:r>
          </w:p>
        </w:tc>
        <w:tc>
          <w:tcPr>
            <w:tcW w:w="1466" w:type="pct"/>
          </w:tcPr>
          <w:p w14:paraId="78DDDB70" w14:textId="77777777" w:rsidR="00AD52B6" w:rsidRPr="00AD52B6" w:rsidRDefault="00AD52B6" w:rsidP="00B212A1">
            <w:pPr>
              <w:rPr>
                <w:lang w:val="ru-RU"/>
              </w:rPr>
            </w:pPr>
          </w:p>
        </w:tc>
      </w:tr>
      <w:tr w:rsidR="009E12B8" w:rsidRPr="00AD52B6" w14:paraId="727F6577" w14:textId="77777777" w:rsidTr="00AD52B6">
        <w:tc>
          <w:tcPr>
            <w:tcW w:w="321" w:type="pct"/>
          </w:tcPr>
          <w:p w14:paraId="42351CEA" w14:textId="27F0DA30" w:rsidR="009E12B8" w:rsidRPr="00AD52B6" w:rsidRDefault="00AD52B6" w:rsidP="00B212A1">
            <w:pPr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3213" w:type="pct"/>
          </w:tcPr>
          <w:p w14:paraId="0AA311E8" w14:textId="327AEABE" w:rsidR="009E12B8" w:rsidRPr="00AD52B6" w:rsidRDefault="00AD52B6" w:rsidP="00B212A1">
            <w:pPr>
              <w:rPr>
                <w:lang w:val="ru-RU"/>
              </w:rPr>
            </w:pPr>
            <w:r>
              <w:rPr>
                <w:lang w:val="ru-RU" w:eastAsia="ru-RU"/>
              </w:rPr>
              <w:t>Защита отчета по практике</w:t>
            </w:r>
          </w:p>
        </w:tc>
        <w:tc>
          <w:tcPr>
            <w:tcW w:w="1466" w:type="pct"/>
          </w:tcPr>
          <w:p w14:paraId="2CF29D0A" w14:textId="77777777" w:rsidR="009E12B8" w:rsidRPr="00AD52B6" w:rsidRDefault="009E12B8" w:rsidP="00B212A1">
            <w:pPr>
              <w:rPr>
                <w:lang w:val="ru-RU"/>
              </w:rPr>
            </w:pPr>
          </w:p>
        </w:tc>
      </w:tr>
    </w:tbl>
    <w:p w14:paraId="1C648875" w14:textId="77777777" w:rsidR="009E12B8" w:rsidRPr="00AD52B6" w:rsidRDefault="009E12B8" w:rsidP="009E12B8">
      <w:pPr>
        <w:jc w:val="both"/>
        <w:rPr>
          <w:sz w:val="14"/>
          <w:szCs w:val="28"/>
          <w:lang w:val="ru-RU"/>
        </w:rPr>
      </w:pPr>
    </w:p>
    <w:p w14:paraId="7145F7D0" w14:textId="77777777" w:rsidR="009E12B8" w:rsidRDefault="009E12B8" w:rsidP="009E12B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14:paraId="2440DD07" w14:textId="58AC5888" w:rsidR="009E12B8" w:rsidRPr="001D4C1F" w:rsidRDefault="009E12B8" w:rsidP="009E12B8">
      <w:pPr>
        <w:widowControl w:val="0"/>
        <w:jc w:val="both"/>
      </w:pPr>
      <w:r w:rsidRPr="00EF7E28">
        <w:rPr>
          <w:sz w:val="28"/>
          <w:szCs w:val="28"/>
        </w:rPr>
        <w:t xml:space="preserve">от </w:t>
      </w:r>
      <w:r w:rsidR="00342848">
        <w:rPr>
          <w:sz w:val="28"/>
          <w:szCs w:val="28"/>
          <w:lang w:val="ru-RU"/>
        </w:rPr>
        <w:t>к</w:t>
      </w:r>
      <w:r>
        <w:rPr>
          <w:sz w:val="28"/>
          <w:szCs w:val="28"/>
        </w:rPr>
        <w:t xml:space="preserve">афедры                                                     </w:t>
      </w:r>
      <w:r w:rsidRPr="00EF7E28">
        <w:rPr>
          <w:sz w:val="28"/>
          <w:szCs w:val="28"/>
        </w:rPr>
        <w:t>_</w:t>
      </w:r>
      <w:r>
        <w:rPr>
          <w:sz w:val="28"/>
          <w:szCs w:val="28"/>
        </w:rPr>
        <w:t>___________   _________________</w:t>
      </w:r>
    </w:p>
    <w:p w14:paraId="676C0FC3" w14:textId="54725B77" w:rsidR="009E12B8" w:rsidRPr="00F7724D" w:rsidRDefault="009E12B8" w:rsidP="009E12B8">
      <w:pPr>
        <w:widowControl w:val="0"/>
        <w:jc w:val="both"/>
        <w:rPr>
          <w:i/>
          <w:iCs/>
          <w:sz w:val="20"/>
          <w:szCs w:val="20"/>
        </w:rPr>
      </w:pPr>
      <w:r w:rsidRPr="00F7724D">
        <w:rPr>
          <w:i/>
          <w:iCs/>
          <w:sz w:val="20"/>
          <w:szCs w:val="20"/>
        </w:rPr>
        <w:t xml:space="preserve">                                                                         </w:t>
      </w:r>
      <w:r w:rsidR="00F7724D">
        <w:rPr>
          <w:i/>
          <w:iCs/>
          <w:sz w:val="20"/>
          <w:szCs w:val="20"/>
          <w:lang w:val="ru-RU"/>
        </w:rPr>
        <w:t xml:space="preserve">                         </w:t>
      </w:r>
      <w:r w:rsidRPr="00F7724D">
        <w:rPr>
          <w:i/>
          <w:iCs/>
          <w:sz w:val="20"/>
          <w:szCs w:val="20"/>
        </w:rPr>
        <w:t xml:space="preserve">              (подпись)    </w:t>
      </w:r>
      <w:r w:rsidR="00F7724D">
        <w:rPr>
          <w:i/>
          <w:iCs/>
          <w:sz w:val="20"/>
          <w:szCs w:val="20"/>
          <w:lang w:val="ru-RU"/>
        </w:rPr>
        <w:t xml:space="preserve">    </w:t>
      </w:r>
      <w:r w:rsidRPr="00F7724D">
        <w:rPr>
          <w:i/>
          <w:iCs/>
          <w:sz w:val="20"/>
          <w:szCs w:val="20"/>
        </w:rPr>
        <w:t xml:space="preserve">        (инициалы, фамилия)</w:t>
      </w:r>
    </w:p>
    <w:p w14:paraId="37A58ADA" w14:textId="77777777" w:rsidR="009E12B8" w:rsidRDefault="009E12B8" w:rsidP="009E12B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14:paraId="64CC8CF5" w14:textId="77777777" w:rsidR="009E12B8" w:rsidRPr="001D4C1F" w:rsidRDefault="009E12B8" w:rsidP="009E12B8">
      <w:pPr>
        <w:widowControl w:val="0"/>
        <w:jc w:val="both"/>
      </w:pPr>
      <w:r w:rsidRPr="00EF7E2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профильной организации                          </w:t>
      </w:r>
      <w:r w:rsidRPr="00EF7E28">
        <w:rPr>
          <w:sz w:val="28"/>
          <w:szCs w:val="28"/>
        </w:rPr>
        <w:t>_</w:t>
      </w:r>
      <w:r>
        <w:rPr>
          <w:sz w:val="28"/>
          <w:szCs w:val="28"/>
        </w:rPr>
        <w:t>___________   _________________</w:t>
      </w:r>
    </w:p>
    <w:p w14:paraId="164882F3" w14:textId="64933125" w:rsidR="009E12B8" w:rsidRPr="00F7724D" w:rsidRDefault="009E12B8" w:rsidP="009E12B8">
      <w:pPr>
        <w:widowControl w:val="0"/>
        <w:spacing w:line="192" w:lineRule="auto"/>
        <w:rPr>
          <w:i/>
          <w:iCs/>
          <w:sz w:val="20"/>
          <w:szCs w:val="20"/>
        </w:rPr>
      </w:pPr>
      <w:r w:rsidRPr="00F7724D">
        <w:rPr>
          <w:i/>
          <w:iCs/>
          <w:sz w:val="20"/>
          <w:szCs w:val="20"/>
        </w:rPr>
        <w:t xml:space="preserve">                                                                           </w:t>
      </w:r>
      <w:r w:rsidR="00F7724D">
        <w:rPr>
          <w:i/>
          <w:iCs/>
          <w:sz w:val="20"/>
          <w:szCs w:val="20"/>
          <w:lang w:val="ru-RU"/>
        </w:rPr>
        <w:t xml:space="preserve">                          </w:t>
      </w:r>
      <w:r w:rsidRPr="00F7724D">
        <w:rPr>
          <w:i/>
          <w:iCs/>
          <w:sz w:val="20"/>
          <w:szCs w:val="20"/>
        </w:rPr>
        <w:t xml:space="preserve">            (подпись)       </w:t>
      </w:r>
      <w:r w:rsidR="00F7724D">
        <w:rPr>
          <w:i/>
          <w:iCs/>
          <w:sz w:val="20"/>
          <w:szCs w:val="20"/>
          <w:lang w:val="ru-RU"/>
        </w:rPr>
        <w:t xml:space="preserve">    </w:t>
      </w:r>
      <w:r w:rsidRPr="00F7724D">
        <w:rPr>
          <w:i/>
          <w:iCs/>
          <w:sz w:val="20"/>
          <w:szCs w:val="20"/>
        </w:rPr>
        <w:t xml:space="preserve">      (инициалы, фамилия)</w:t>
      </w:r>
    </w:p>
    <w:p w14:paraId="2049C9BB" w14:textId="31393D4F" w:rsidR="005B29CC" w:rsidRPr="007824E2" w:rsidRDefault="00DB3263" w:rsidP="005B29CC">
      <w:pPr>
        <w:spacing w:line="0" w:lineRule="atLeast"/>
        <w:jc w:val="right"/>
        <w:rPr>
          <w:sz w:val="28"/>
          <w:lang w:val="ru-RU"/>
        </w:rPr>
      </w:pPr>
      <w:r w:rsidRPr="007824E2">
        <w:rPr>
          <w:sz w:val="28"/>
          <w:lang w:val="ru-RU"/>
        </w:rPr>
        <w:lastRenderedPageBreak/>
        <w:t>Приложение 3</w:t>
      </w:r>
    </w:p>
    <w:p w14:paraId="49CCDC15" w14:textId="77777777" w:rsidR="005B29CC" w:rsidRPr="007824E2" w:rsidRDefault="005B29CC" w:rsidP="005B29CC">
      <w:pPr>
        <w:spacing w:line="0" w:lineRule="atLeast"/>
        <w:jc w:val="right"/>
        <w:rPr>
          <w:sz w:val="28"/>
          <w:lang w:val="ru-RU"/>
        </w:rPr>
      </w:pPr>
    </w:p>
    <w:p w14:paraId="5323E09A" w14:textId="77777777" w:rsidR="005B29CC" w:rsidRPr="00AD52B6" w:rsidRDefault="005B29CC" w:rsidP="005B29CC">
      <w:pPr>
        <w:jc w:val="center"/>
        <w:rPr>
          <w:bCs/>
          <w:sz w:val="28"/>
          <w:szCs w:val="28"/>
          <w:lang w:val="ru-RU"/>
        </w:rPr>
      </w:pPr>
      <w:r w:rsidRPr="00AD52B6">
        <w:rPr>
          <w:bCs/>
          <w:sz w:val="28"/>
          <w:szCs w:val="28"/>
          <w:lang w:val="ru-RU"/>
        </w:rPr>
        <w:t>Федеральное государственное образовательное бюджетное учреждение высшего образования</w:t>
      </w:r>
    </w:p>
    <w:p w14:paraId="226C5F05" w14:textId="77777777" w:rsidR="005B29CC" w:rsidRDefault="005B29CC" w:rsidP="005B29CC">
      <w:pPr>
        <w:jc w:val="center"/>
        <w:rPr>
          <w:b/>
          <w:sz w:val="28"/>
          <w:szCs w:val="28"/>
          <w:lang w:val="ru-RU"/>
        </w:rPr>
      </w:pPr>
      <w:r w:rsidRPr="009E12B8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14:paraId="32860BF3" w14:textId="77777777" w:rsidR="005B29CC" w:rsidRPr="009E12B8" w:rsidRDefault="005B29CC" w:rsidP="005B29CC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(Финансовый университет)</w:t>
      </w:r>
    </w:p>
    <w:p w14:paraId="5B85278B" w14:textId="77777777" w:rsidR="005B29CC" w:rsidRPr="009E12B8" w:rsidRDefault="005B29CC" w:rsidP="005B29CC">
      <w:pPr>
        <w:jc w:val="center"/>
        <w:rPr>
          <w:b/>
          <w:sz w:val="28"/>
          <w:szCs w:val="28"/>
          <w:lang w:val="ru-RU"/>
        </w:rPr>
      </w:pPr>
    </w:p>
    <w:p w14:paraId="1E4AD72A" w14:textId="77777777" w:rsidR="005B29CC" w:rsidRPr="009E12B8" w:rsidRDefault="005B29CC" w:rsidP="005B29CC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Институт открытого образования</w:t>
      </w:r>
    </w:p>
    <w:p w14:paraId="382D2DAA" w14:textId="77777777" w:rsidR="005B29CC" w:rsidRPr="009E12B8" w:rsidRDefault="005B29CC" w:rsidP="005B29CC">
      <w:pPr>
        <w:spacing w:line="192" w:lineRule="auto"/>
        <w:jc w:val="center"/>
        <w:rPr>
          <w:sz w:val="28"/>
          <w:szCs w:val="28"/>
          <w:lang w:val="ru-RU"/>
        </w:rPr>
      </w:pPr>
    </w:p>
    <w:p w14:paraId="383DB092" w14:textId="77777777" w:rsidR="005B29CC" w:rsidRPr="009E12B8" w:rsidRDefault="005B29CC" w:rsidP="005B29CC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Кафедра корпоративных финансов и корпоративного управления</w:t>
      </w:r>
    </w:p>
    <w:p w14:paraId="31AB9467" w14:textId="77777777" w:rsidR="005B29CC" w:rsidRPr="00BB3F4C" w:rsidRDefault="005B29CC" w:rsidP="005B29CC">
      <w:pPr>
        <w:rPr>
          <w:sz w:val="32"/>
          <w:szCs w:val="28"/>
          <w:u w:val="single"/>
          <w:lang w:val="ru-RU"/>
        </w:rPr>
      </w:pPr>
    </w:p>
    <w:p w14:paraId="1E68F236" w14:textId="77777777" w:rsidR="005B29CC" w:rsidRPr="00BB3F4C" w:rsidRDefault="005B29CC" w:rsidP="005B29CC">
      <w:pPr>
        <w:jc w:val="center"/>
        <w:rPr>
          <w:b/>
          <w:sz w:val="32"/>
          <w:szCs w:val="32"/>
          <w:lang w:val="ru-RU"/>
        </w:rPr>
      </w:pPr>
      <w:r w:rsidRPr="00BB3F4C">
        <w:rPr>
          <w:b/>
          <w:sz w:val="32"/>
          <w:szCs w:val="32"/>
          <w:lang w:val="ru-RU"/>
        </w:rPr>
        <w:t>ИНДИВИДУАЛЬНОЕ ЗАДАНИЕ</w:t>
      </w:r>
    </w:p>
    <w:p w14:paraId="3B20BD56" w14:textId="77777777" w:rsidR="005B29CC" w:rsidRPr="00BB3F4C" w:rsidRDefault="005B29CC" w:rsidP="005B29CC">
      <w:pPr>
        <w:rPr>
          <w:sz w:val="28"/>
          <w:szCs w:val="28"/>
          <w:lang w:val="ru-RU"/>
        </w:rPr>
      </w:pPr>
    </w:p>
    <w:p w14:paraId="720C5D29" w14:textId="77777777" w:rsidR="005B29CC" w:rsidRPr="00BB3F4C" w:rsidRDefault="005B29CC" w:rsidP="005B29CC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по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lang w:val="ru-RU"/>
        </w:rPr>
        <w:t xml:space="preserve"> пр</w:t>
      </w:r>
      <w:r w:rsidRPr="00BB3F4C">
        <w:rPr>
          <w:sz w:val="28"/>
          <w:szCs w:val="28"/>
          <w:lang w:val="ru-RU"/>
        </w:rPr>
        <w:t>актике</w:t>
      </w:r>
      <w:r>
        <w:rPr>
          <w:sz w:val="28"/>
          <w:szCs w:val="28"/>
          <w:lang w:val="ru-RU"/>
        </w:rPr>
        <w:t xml:space="preserve"> </w:t>
      </w:r>
    </w:p>
    <w:p w14:paraId="5F5EF4B0" w14:textId="77777777" w:rsidR="005B29CC" w:rsidRPr="00BB3F4C" w:rsidRDefault="005B29CC" w:rsidP="005B29CC">
      <w:pPr>
        <w:jc w:val="center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14:paraId="58DDFB72" w14:textId="77777777" w:rsidR="005B29CC" w:rsidRPr="00BB3F4C" w:rsidRDefault="005B29CC" w:rsidP="005B29CC">
      <w:pPr>
        <w:jc w:val="both"/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обучающегося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курса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  <w:t xml:space="preserve"> </w:t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lang w:val="ru-RU"/>
        </w:rPr>
        <w:t xml:space="preserve"> </w:t>
      </w:r>
      <w:r w:rsidRPr="00BB3F4C">
        <w:rPr>
          <w:sz w:val="28"/>
          <w:szCs w:val="28"/>
          <w:lang w:val="ru-RU"/>
        </w:rPr>
        <w:t>учебной группы</w:t>
      </w:r>
      <w:r>
        <w:rPr>
          <w:sz w:val="28"/>
          <w:szCs w:val="28"/>
          <w:lang w:val="ru-RU"/>
        </w:rPr>
        <w:t xml:space="preserve"> </w:t>
      </w:r>
    </w:p>
    <w:p w14:paraId="570439C0" w14:textId="77777777" w:rsidR="005B29CC" w:rsidRPr="00BB3F4C" w:rsidRDefault="005B29CC" w:rsidP="005B29CC">
      <w:pPr>
        <w:rPr>
          <w:sz w:val="16"/>
          <w:szCs w:val="28"/>
          <w:u w:val="single"/>
          <w:lang w:val="ru-RU"/>
        </w:rPr>
      </w:pPr>
    </w:p>
    <w:p w14:paraId="582865D2" w14:textId="77777777" w:rsidR="005B29CC" w:rsidRPr="00BB3F4C" w:rsidRDefault="005B29CC" w:rsidP="005B29CC">
      <w:pPr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  <w:t xml:space="preserve"> </w:t>
      </w:r>
    </w:p>
    <w:p w14:paraId="20D718C9" w14:textId="77777777" w:rsidR="005B29CC" w:rsidRPr="00BB3F4C" w:rsidRDefault="005B29CC" w:rsidP="005B29CC">
      <w:pPr>
        <w:jc w:val="center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76DE9548" w14:textId="77777777" w:rsidR="005B29CC" w:rsidRPr="00BB3F4C" w:rsidRDefault="005B29CC" w:rsidP="005B29CC">
      <w:pPr>
        <w:jc w:val="both"/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Направление подготовки </w:t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  <w:t xml:space="preserve"> </w:t>
      </w:r>
    </w:p>
    <w:p w14:paraId="5411E92F" w14:textId="77777777" w:rsidR="005B29CC" w:rsidRPr="00BB3F4C" w:rsidRDefault="005B29CC" w:rsidP="005B29CC">
      <w:pPr>
        <w:jc w:val="both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E2B9DD8" w14:textId="77777777" w:rsidR="005B29CC" w:rsidRPr="00BB3F4C" w:rsidRDefault="005B29CC" w:rsidP="005B29CC">
      <w:pPr>
        <w:jc w:val="both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  <w:t xml:space="preserve"> </w:t>
      </w:r>
    </w:p>
    <w:p w14:paraId="7A534547" w14:textId="77777777" w:rsidR="005B29CC" w:rsidRPr="00BB3F4C" w:rsidRDefault="005B29CC" w:rsidP="005B29CC">
      <w:pPr>
        <w:jc w:val="center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>/направленность образовательной программы магистратуры)</w:t>
      </w:r>
    </w:p>
    <w:p w14:paraId="67959E84" w14:textId="77777777" w:rsidR="005B29CC" w:rsidRPr="00BB3F4C" w:rsidRDefault="005B29CC" w:rsidP="005B29CC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Место прохождения практики </w:t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  <w:t xml:space="preserve"> </w:t>
      </w:r>
    </w:p>
    <w:p w14:paraId="71EF132E" w14:textId="77777777" w:rsidR="005B29CC" w:rsidRPr="00BB3F4C" w:rsidRDefault="005B29CC" w:rsidP="005B29CC">
      <w:pPr>
        <w:rPr>
          <w:sz w:val="18"/>
          <w:szCs w:val="16"/>
          <w:lang w:val="ru-RU"/>
        </w:rPr>
      </w:pPr>
    </w:p>
    <w:p w14:paraId="7BBFB4C2" w14:textId="5624E97B" w:rsidR="005B29CC" w:rsidRPr="00605FBB" w:rsidRDefault="005B29CC" w:rsidP="005B29CC">
      <w:pPr>
        <w:jc w:val="both"/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>Срок практики с «___» __________ 20</w:t>
      </w:r>
      <w:r>
        <w:rPr>
          <w:sz w:val="28"/>
          <w:szCs w:val="28"/>
          <w:lang w:val="ru-RU"/>
        </w:rPr>
        <w:t>2</w:t>
      </w:r>
      <w:r w:rsidRPr="00BB3F4C">
        <w:rPr>
          <w:sz w:val="28"/>
          <w:szCs w:val="28"/>
          <w:lang w:val="ru-RU"/>
        </w:rPr>
        <w:t xml:space="preserve">_ г.  </w:t>
      </w:r>
      <w:r w:rsidR="00DB3263" w:rsidRPr="00605FBB">
        <w:rPr>
          <w:sz w:val="28"/>
          <w:szCs w:val="28"/>
          <w:lang w:val="ru-RU"/>
        </w:rPr>
        <w:t>по «</w:t>
      </w:r>
      <w:r w:rsidRPr="00605FBB">
        <w:rPr>
          <w:sz w:val="28"/>
          <w:szCs w:val="28"/>
          <w:lang w:val="ru-RU"/>
        </w:rPr>
        <w:t>____» _______________ 20</w:t>
      </w:r>
      <w:r>
        <w:rPr>
          <w:sz w:val="28"/>
          <w:szCs w:val="28"/>
          <w:lang w:val="ru-RU"/>
        </w:rPr>
        <w:t>2</w:t>
      </w:r>
      <w:r w:rsidRPr="00605FBB">
        <w:rPr>
          <w:sz w:val="28"/>
          <w:szCs w:val="28"/>
          <w:lang w:val="ru-RU"/>
        </w:rPr>
        <w:t>_ г.</w:t>
      </w:r>
    </w:p>
    <w:p w14:paraId="048669A5" w14:textId="77777777" w:rsidR="005B29CC" w:rsidRDefault="005B29CC" w:rsidP="005B29CC">
      <w:pPr>
        <w:rPr>
          <w:sz w:val="28"/>
          <w:szCs w:val="28"/>
          <w:lang w:val="ru-RU"/>
        </w:rPr>
      </w:pPr>
    </w:p>
    <w:tbl>
      <w:tblPr>
        <w:tblStyle w:val="15"/>
        <w:tblW w:w="9894" w:type="dxa"/>
        <w:tblInd w:w="-5" w:type="dxa"/>
        <w:tblLook w:val="04A0" w:firstRow="1" w:lastRow="0" w:firstColumn="1" w:lastColumn="0" w:noHBand="0" w:noVBand="1"/>
      </w:tblPr>
      <w:tblGrid>
        <w:gridCol w:w="594"/>
        <w:gridCol w:w="5118"/>
        <w:gridCol w:w="4182"/>
      </w:tblGrid>
      <w:tr w:rsidR="005B29CC" w:rsidRPr="00E5601A" w14:paraId="7662F9BC" w14:textId="77777777" w:rsidTr="005B29C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9976" w14:textId="77777777" w:rsidR="005B29CC" w:rsidRPr="00E5601A" w:rsidRDefault="005B29CC" w:rsidP="005B29CC">
            <w:pPr>
              <w:jc w:val="center"/>
              <w:rPr>
                <w:lang w:val="ru-RU" w:eastAsia="ru-RU"/>
              </w:rPr>
            </w:pPr>
            <w:r w:rsidRPr="00E5601A">
              <w:rPr>
                <w:lang w:eastAsia="ru-RU"/>
              </w:rPr>
              <w:t>№</w:t>
            </w:r>
          </w:p>
          <w:p w14:paraId="26FF1863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  <w:r w:rsidRPr="00E5601A">
              <w:rPr>
                <w:lang w:eastAsia="ru-RU"/>
              </w:rPr>
              <w:t>п/п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639C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  <w:r w:rsidRPr="00E5601A">
              <w:rPr>
                <w:lang w:eastAsia="ru-RU"/>
              </w:rPr>
              <w:t>Содержание индивидуального задания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22BF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  <w:r w:rsidRPr="00E5601A">
              <w:rPr>
                <w:lang w:eastAsia="ru-RU"/>
              </w:rPr>
              <w:t>Планируемые результаты</w:t>
            </w:r>
          </w:p>
        </w:tc>
      </w:tr>
      <w:tr w:rsidR="005B29CC" w:rsidRPr="00E5601A" w14:paraId="4D2F82B6" w14:textId="77777777" w:rsidTr="005B29C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A745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  <w:r w:rsidRPr="00E5601A">
              <w:rPr>
                <w:lang w:eastAsia="ru-RU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D336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  <w:r w:rsidRPr="00E5601A">
              <w:rPr>
                <w:lang w:eastAsia="ru-RU"/>
              </w:rPr>
              <w:t>2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B3F4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  <w:r w:rsidRPr="00E5601A">
              <w:rPr>
                <w:lang w:eastAsia="ru-RU"/>
              </w:rPr>
              <w:t>3</w:t>
            </w:r>
          </w:p>
        </w:tc>
      </w:tr>
      <w:tr w:rsidR="005B29CC" w:rsidRPr="00E5601A" w14:paraId="2419EFFD" w14:textId="77777777" w:rsidTr="005B29C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6F9D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984E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9A4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</w:tr>
      <w:tr w:rsidR="005B29CC" w:rsidRPr="00E5601A" w14:paraId="3CDA6048" w14:textId="77777777" w:rsidTr="005B29C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745C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0C8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CDCF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</w:tr>
      <w:tr w:rsidR="005B29CC" w:rsidRPr="00E5601A" w14:paraId="775EBF73" w14:textId="77777777" w:rsidTr="005B29C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7B15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EB4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3A1A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</w:tr>
      <w:tr w:rsidR="005B29CC" w:rsidRPr="00E5601A" w14:paraId="3709507A" w14:textId="77777777" w:rsidTr="005B29C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8DFA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5237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C9C5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</w:tr>
      <w:tr w:rsidR="005B29CC" w:rsidRPr="00E5601A" w14:paraId="74483752" w14:textId="77777777" w:rsidTr="005B29C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DDA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239D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1BC5" w14:textId="77777777" w:rsidR="005B29CC" w:rsidRPr="00E5601A" w:rsidRDefault="005B29CC" w:rsidP="005B29CC">
            <w:pPr>
              <w:jc w:val="center"/>
              <w:rPr>
                <w:lang w:eastAsia="ru-RU"/>
              </w:rPr>
            </w:pPr>
          </w:p>
        </w:tc>
      </w:tr>
    </w:tbl>
    <w:p w14:paraId="117F2E11" w14:textId="77777777" w:rsidR="005B29CC" w:rsidRPr="00E5601A" w:rsidRDefault="005B29CC" w:rsidP="005B29CC">
      <w:pPr>
        <w:rPr>
          <w:sz w:val="28"/>
          <w:szCs w:val="28"/>
          <w:lang w:val="ru-RU"/>
        </w:rPr>
      </w:pPr>
    </w:p>
    <w:p w14:paraId="5716FD98" w14:textId="77777777" w:rsidR="005B29CC" w:rsidRPr="00BB3F4C" w:rsidRDefault="005B29CC" w:rsidP="005B29CC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Руководитель практики от </w:t>
      </w:r>
      <w:r>
        <w:rPr>
          <w:sz w:val="28"/>
          <w:szCs w:val="28"/>
          <w:lang w:val="ru-RU"/>
        </w:rPr>
        <w:t>кафедры</w:t>
      </w:r>
      <w:r w:rsidRPr="00BB3F4C">
        <w:rPr>
          <w:sz w:val="28"/>
          <w:szCs w:val="28"/>
          <w:lang w:val="ru-RU"/>
        </w:rPr>
        <w:t xml:space="preserve">: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  <w:t xml:space="preserve"> </w:t>
      </w:r>
    </w:p>
    <w:p w14:paraId="280B8BA2" w14:textId="77777777" w:rsidR="005B29CC" w:rsidRPr="00BB3F4C" w:rsidRDefault="005B29CC" w:rsidP="005B29CC">
      <w:pPr>
        <w:rPr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(подпись)               (И.О. Фамилия)</w:t>
      </w:r>
    </w:p>
    <w:p w14:paraId="5DF89067" w14:textId="77777777" w:rsidR="005B29CC" w:rsidRPr="00BB3F4C" w:rsidRDefault="005B29CC" w:rsidP="005B29CC">
      <w:pPr>
        <w:rPr>
          <w:sz w:val="16"/>
          <w:szCs w:val="28"/>
          <w:lang w:val="ru-RU"/>
        </w:rPr>
      </w:pPr>
    </w:p>
    <w:p w14:paraId="23C8B55B" w14:textId="77777777" w:rsidR="005B29CC" w:rsidRPr="00BB3F4C" w:rsidRDefault="005B29CC" w:rsidP="005B29CC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Задание принял </w:t>
      </w:r>
      <w:r>
        <w:rPr>
          <w:sz w:val="28"/>
          <w:szCs w:val="28"/>
          <w:lang w:val="ru-RU"/>
        </w:rPr>
        <w:t>студент</w:t>
      </w:r>
      <w:r w:rsidRPr="00BB3F4C">
        <w:rPr>
          <w:sz w:val="28"/>
          <w:szCs w:val="28"/>
          <w:lang w:val="ru-RU"/>
        </w:rPr>
        <w:t xml:space="preserve">:         </w:t>
      </w:r>
      <w:r>
        <w:rPr>
          <w:sz w:val="28"/>
          <w:szCs w:val="28"/>
          <w:lang w:val="ru-RU"/>
        </w:rPr>
        <w:t xml:space="preserve">   </w:t>
      </w:r>
      <w:r w:rsidRPr="00BB3F4C">
        <w:rPr>
          <w:sz w:val="28"/>
          <w:szCs w:val="28"/>
          <w:lang w:val="ru-RU"/>
        </w:rPr>
        <w:t xml:space="preserve">      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  <w:t xml:space="preserve"> </w:t>
      </w:r>
    </w:p>
    <w:p w14:paraId="65E23A26" w14:textId="77777777" w:rsidR="005B29CC" w:rsidRPr="00BB3F4C" w:rsidRDefault="005B29CC" w:rsidP="005B29CC">
      <w:pPr>
        <w:rPr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(подпись)                (И.О. Фамилия)</w:t>
      </w:r>
    </w:p>
    <w:p w14:paraId="32DDB8B2" w14:textId="77777777" w:rsidR="005B29CC" w:rsidRPr="00BB3F4C" w:rsidRDefault="005B29CC" w:rsidP="005B29CC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>СОГЛАСОВАНО</w:t>
      </w:r>
    </w:p>
    <w:p w14:paraId="7F0345EC" w14:textId="77777777" w:rsidR="005B29CC" w:rsidRPr="00BB3F4C" w:rsidRDefault="005B29CC" w:rsidP="005B29CC">
      <w:pPr>
        <w:rPr>
          <w:sz w:val="4"/>
          <w:szCs w:val="28"/>
          <w:lang w:val="ru-RU"/>
        </w:rPr>
      </w:pPr>
    </w:p>
    <w:p w14:paraId="3B9E76F4" w14:textId="77777777" w:rsidR="005B29CC" w:rsidRPr="00BB3F4C" w:rsidRDefault="005B29CC" w:rsidP="005B29CC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Руководитель практики </w:t>
      </w:r>
      <w:r>
        <w:rPr>
          <w:sz w:val="28"/>
          <w:szCs w:val="28"/>
          <w:lang w:val="ru-RU"/>
        </w:rPr>
        <w:br/>
      </w:r>
      <w:r w:rsidRPr="00BB3F4C"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lang w:val="ru-RU"/>
        </w:rPr>
        <w:t xml:space="preserve">профильной </w:t>
      </w:r>
      <w:r w:rsidRPr="00BB3F4C">
        <w:rPr>
          <w:sz w:val="28"/>
          <w:szCs w:val="28"/>
          <w:lang w:val="ru-RU"/>
        </w:rPr>
        <w:t xml:space="preserve">организации:   </w:t>
      </w:r>
      <w:r>
        <w:rPr>
          <w:sz w:val="28"/>
          <w:szCs w:val="28"/>
          <w:lang w:val="ru-RU"/>
        </w:rPr>
        <w:t xml:space="preserve">           </w:t>
      </w:r>
      <w:r w:rsidRPr="00BB3F4C">
        <w:rPr>
          <w:sz w:val="28"/>
          <w:szCs w:val="28"/>
          <w:lang w:val="ru-RU"/>
        </w:rPr>
        <w:t xml:space="preserve">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  <w:t xml:space="preserve"> </w:t>
      </w:r>
    </w:p>
    <w:p w14:paraId="49465105" w14:textId="77777777" w:rsidR="005B29CC" w:rsidRPr="00570E42" w:rsidRDefault="005B29CC" w:rsidP="005B29CC">
      <w:pPr>
        <w:rPr>
          <w:b/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</w:t>
      </w:r>
      <w:r w:rsidRPr="00570E42">
        <w:rPr>
          <w:i/>
          <w:sz w:val="28"/>
          <w:szCs w:val="28"/>
          <w:vertAlign w:val="superscript"/>
          <w:lang w:val="ru-RU"/>
        </w:rPr>
        <w:t>(подпись)              (И.О. Фамилия)</w:t>
      </w:r>
    </w:p>
    <w:p w14:paraId="3D669F31" w14:textId="6B7D3F71" w:rsidR="00DD0932" w:rsidRDefault="005B29CC" w:rsidP="005B29CC">
      <w:pPr>
        <w:jc w:val="right"/>
        <w:rPr>
          <w:sz w:val="28"/>
          <w:lang w:val="ru-RU"/>
        </w:rPr>
      </w:pPr>
      <w:r>
        <w:rPr>
          <w:sz w:val="28"/>
          <w:lang w:val="ru-RU"/>
        </w:rPr>
        <w:br w:type="page"/>
      </w:r>
      <w:r w:rsidR="00DB3263">
        <w:rPr>
          <w:sz w:val="28"/>
          <w:lang w:val="ru-RU"/>
        </w:rPr>
        <w:lastRenderedPageBreak/>
        <w:t>Приложение 4</w:t>
      </w:r>
    </w:p>
    <w:p w14:paraId="24F5EAE7" w14:textId="77777777" w:rsidR="00A70DD2" w:rsidRDefault="00A70DD2" w:rsidP="00DD0932">
      <w:pPr>
        <w:jc w:val="right"/>
        <w:rPr>
          <w:sz w:val="25"/>
          <w:szCs w:val="25"/>
          <w:lang w:val="ru-RU"/>
        </w:rPr>
      </w:pPr>
    </w:p>
    <w:p w14:paraId="043D496C" w14:textId="21DBC319" w:rsidR="004A47A6" w:rsidRPr="00AD52B6" w:rsidRDefault="004A47A6" w:rsidP="004A47A6">
      <w:pPr>
        <w:jc w:val="center"/>
        <w:rPr>
          <w:bCs/>
          <w:sz w:val="28"/>
          <w:szCs w:val="28"/>
          <w:lang w:val="ru-RU"/>
        </w:rPr>
      </w:pPr>
      <w:bookmarkStart w:id="47" w:name="_Hlk112193762"/>
      <w:r w:rsidRPr="00AD52B6">
        <w:rPr>
          <w:bCs/>
          <w:sz w:val="28"/>
          <w:szCs w:val="28"/>
          <w:lang w:val="ru-RU"/>
        </w:rPr>
        <w:t>Федеральное государственное образовательное бюджетное учреждение высшего образования</w:t>
      </w:r>
    </w:p>
    <w:p w14:paraId="3E3666F6" w14:textId="77777777" w:rsidR="004A47A6" w:rsidRDefault="004A47A6" w:rsidP="004A47A6">
      <w:pPr>
        <w:jc w:val="center"/>
        <w:rPr>
          <w:b/>
          <w:sz w:val="28"/>
          <w:szCs w:val="28"/>
          <w:lang w:val="ru-RU"/>
        </w:rPr>
      </w:pPr>
      <w:r w:rsidRPr="009E12B8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14:paraId="4818C415" w14:textId="77777777" w:rsidR="004A47A6" w:rsidRPr="009E12B8" w:rsidRDefault="004A47A6" w:rsidP="004A47A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(Финансовый университет)</w:t>
      </w:r>
    </w:p>
    <w:p w14:paraId="792735DD" w14:textId="77777777" w:rsidR="004A47A6" w:rsidRPr="009E12B8" w:rsidRDefault="004A47A6" w:rsidP="004A47A6">
      <w:pPr>
        <w:jc w:val="center"/>
        <w:rPr>
          <w:b/>
          <w:sz w:val="28"/>
          <w:szCs w:val="28"/>
          <w:lang w:val="ru-RU"/>
        </w:rPr>
      </w:pPr>
    </w:p>
    <w:p w14:paraId="704A5020" w14:textId="77777777" w:rsidR="004A47A6" w:rsidRPr="009E12B8" w:rsidRDefault="004A47A6" w:rsidP="004A47A6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Институт открытого образования</w:t>
      </w:r>
    </w:p>
    <w:p w14:paraId="6DF0CABE" w14:textId="77777777" w:rsidR="004A47A6" w:rsidRPr="009E12B8" w:rsidRDefault="004A47A6" w:rsidP="004A47A6">
      <w:pPr>
        <w:spacing w:line="192" w:lineRule="auto"/>
        <w:jc w:val="center"/>
        <w:rPr>
          <w:sz w:val="28"/>
          <w:szCs w:val="28"/>
          <w:lang w:val="ru-RU"/>
        </w:rPr>
      </w:pPr>
    </w:p>
    <w:p w14:paraId="499EC340" w14:textId="77777777" w:rsidR="004A47A6" w:rsidRPr="009E12B8" w:rsidRDefault="004A47A6" w:rsidP="004A47A6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Кафедра корпоративных финансов и корпоративного управления</w:t>
      </w:r>
    </w:p>
    <w:p w14:paraId="6AB53B33" w14:textId="77777777" w:rsidR="004A47A6" w:rsidRPr="009E12B8" w:rsidRDefault="004A47A6" w:rsidP="004A47A6">
      <w:pPr>
        <w:rPr>
          <w:sz w:val="18"/>
          <w:szCs w:val="18"/>
          <w:lang w:val="ru-RU"/>
        </w:rPr>
      </w:pPr>
    </w:p>
    <w:p w14:paraId="1B684D0C" w14:textId="77777777" w:rsidR="004A47A6" w:rsidRDefault="004A47A6" w:rsidP="004A47A6">
      <w:pPr>
        <w:spacing w:before="120"/>
        <w:jc w:val="center"/>
        <w:rPr>
          <w:b/>
          <w:bCs/>
          <w:sz w:val="28"/>
          <w:szCs w:val="28"/>
          <w:lang w:val="ru-RU"/>
        </w:rPr>
      </w:pPr>
    </w:p>
    <w:p w14:paraId="1247360B" w14:textId="77777777" w:rsidR="004A47A6" w:rsidRDefault="004A47A6" w:rsidP="004A47A6">
      <w:pPr>
        <w:spacing w:before="120"/>
        <w:jc w:val="center"/>
        <w:rPr>
          <w:b/>
          <w:bCs/>
          <w:sz w:val="28"/>
          <w:szCs w:val="28"/>
          <w:lang w:val="ru-RU"/>
        </w:rPr>
      </w:pPr>
    </w:p>
    <w:p w14:paraId="45AD0245" w14:textId="48F3B19F" w:rsidR="004A47A6" w:rsidRPr="009A381A" w:rsidRDefault="00D568F5" w:rsidP="004A47A6">
      <w:pPr>
        <w:spacing w:before="12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ДНЕВНИК</w:t>
      </w:r>
    </w:p>
    <w:p w14:paraId="193CFCBE" w14:textId="77777777" w:rsidR="004A47A6" w:rsidRPr="009E12B8" w:rsidRDefault="004A47A6" w:rsidP="004A47A6">
      <w:pPr>
        <w:widowControl w:val="0"/>
        <w:ind w:right="45"/>
        <w:jc w:val="center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 xml:space="preserve">по учебной </w:t>
      </w:r>
      <w:r>
        <w:rPr>
          <w:sz w:val="28"/>
          <w:szCs w:val="28"/>
          <w:lang w:val="ru-RU"/>
        </w:rPr>
        <w:t xml:space="preserve">(ознакомительной) </w:t>
      </w:r>
      <w:r w:rsidRPr="009E12B8">
        <w:rPr>
          <w:sz w:val="28"/>
          <w:szCs w:val="28"/>
          <w:lang w:val="ru-RU"/>
        </w:rPr>
        <w:t>практике</w:t>
      </w:r>
    </w:p>
    <w:p w14:paraId="08D1618E" w14:textId="77777777" w:rsidR="00D568F5" w:rsidRDefault="00D568F5" w:rsidP="004A47A6">
      <w:pPr>
        <w:spacing w:before="120"/>
        <w:rPr>
          <w:sz w:val="28"/>
          <w:szCs w:val="28"/>
          <w:lang w:val="ru-RU"/>
        </w:rPr>
      </w:pPr>
    </w:p>
    <w:p w14:paraId="53B8B92C" w14:textId="6C0D1B72" w:rsidR="004A47A6" w:rsidRPr="009E12B8" w:rsidRDefault="004A47A6" w:rsidP="004A47A6">
      <w:pPr>
        <w:spacing w:before="120"/>
        <w:rPr>
          <w:sz w:val="28"/>
          <w:szCs w:val="28"/>
          <w:lang w:val="ru-RU"/>
        </w:rPr>
      </w:pPr>
      <w:r w:rsidRPr="009E12B8">
        <w:rPr>
          <w:sz w:val="28"/>
          <w:szCs w:val="28"/>
          <w:lang w:val="ru-RU"/>
        </w:rPr>
        <w:t xml:space="preserve">студент </w:t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lang w:val="ru-RU"/>
        </w:rPr>
        <w:t xml:space="preserve"> курса </w:t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  <w:t xml:space="preserve">              </w:t>
      </w:r>
      <w:r w:rsidRPr="009E12B8">
        <w:rPr>
          <w:sz w:val="28"/>
          <w:szCs w:val="28"/>
          <w:lang w:val="ru-RU"/>
        </w:rPr>
        <w:t xml:space="preserve"> учебной группы</w:t>
      </w:r>
    </w:p>
    <w:p w14:paraId="70A4B701" w14:textId="26C6A98D" w:rsidR="004A47A6" w:rsidRPr="00D568F5" w:rsidRDefault="004A47A6" w:rsidP="004A47A6">
      <w:pPr>
        <w:rPr>
          <w:i/>
          <w:iCs/>
          <w:sz w:val="20"/>
          <w:szCs w:val="20"/>
          <w:lang w:val="ru-RU"/>
        </w:rPr>
      </w:pPr>
      <w:r w:rsidRPr="00D568F5">
        <w:rPr>
          <w:i/>
          <w:iCs/>
          <w:sz w:val="20"/>
          <w:szCs w:val="20"/>
          <w:lang w:val="ru-RU"/>
        </w:rPr>
        <w:t xml:space="preserve">                                      </w:t>
      </w:r>
      <w:r w:rsidR="00D568F5">
        <w:rPr>
          <w:i/>
          <w:iCs/>
          <w:sz w:val="20"/>
          <w:szCs w:val="20"/>
          <w:lang w:val="ru-RU"/>
        </w:rPr>
        <w:t xml:space="preserve">       </w:t>
      </w:r>
      <w:r w:rsidRPr="00D568F5">
        <w:rPr>
          <w:i/>
          <w:iCs/>
          <w:sz w:val="20"/>
          <w:szCs w:val="20"/>
          <w:lang w:val="ru-RU"/>
        </w:rPr>
        <w:t xml:space="preserve">                        (номер)</w:t>
      </w:r>
    </w:p>
    <w:p w14:paraId="7A0DA263" w14:textId="77777777" w:rsidR="004A47A6" w:rsidRPr="009E12B8" w:rsidRDefault="004A47A6" w:rsidP="004A47A6">
      <w:pPr>
        <w:jc w:val="both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  <w:t xml:space="preserve"> </w:t>
      </w:r>
      <w:r w:rsidRPr="009E12B8">
        <w:rPr>
          <w:sz w:val="28"/>
          <w:szCs w:val="28"/>
          <w:u w:val="single"/>
          <w:lang w:val="ru-RU"/>
        </w:rPr>
        <w:tab/>
      </w:r>
    </w:p>
    <w:p w14:paraId="52703069" w14:textId="7E9CB70E" w:rsidR="00D568F5" w:rsidRPr="00D568F5" w:rsidRDefault="00D568F5" w:rsidP="00D568F5">
      <w:pPr>
        <w:rPr>
          <w:i/>
          <w:iCs/>
          <w:sz w:val="20"/>
          <w:szCs w:val="20"/>
          <w:lang w:val="ru-RU"/>
        </w:rPr>
      </w:pPr>
      <w:r>
        <w:rPr>
          <w:i/>
          <w:iCs/>
          <w:sz w:val="20"/>
          <w:szCs w:val="20"/>
          <w:lang w:val="ru-RU"/>
        </w:rPr>
        <w:t xml:space="preserve">                                                            </w:t>
      </w:r>
      <w:r w:rsidR="004A47A6" w:rsidRPr="00D568F5">
        <w:rPr>
          <w:i/>
          <w:iCs/>
          <w:sz w:val="20"/>
          <w:szCs w:val="20"/>
          <w:lang w:val="ru-RU"/>
        </w:rPr>
        <w:t xml:space="preserve">(фамилия, имя, отчество)           </w:t>
      </w:r>
    </w:p>
    <w:p w14:paraId="0760B4F4" w14:textId="77777777" w:rsidR="00F7724D" w:rsidRDefault="00F7724D" w:rsidP="004A47A6">
      <w:pPr>
        <w:spacing w:before="120" w:line="276" w:lineRule="auto"/>
        <w:jc w:val="both"/>
        <w:rPr>
          <w:sz w:val="28"/>
          <w:szCs w:val="28"/>
          <w:lang w:val="ru-RU"/>
        </w:rPr>
      </w:pPr>
    </w:p>
    <w:p w14:paraId="580BC155" w14:textId="620C27D3" w:rsidR="004A47A6" w:rsidRPr="009E12B8" w:rsidRDefault="004A47A6" w:rsidP="004A47A6">
      <w:pPr>
        <w:spacing w:before="120" w:line="276" w:lineRule="auto"/>
        <w:jc w:val="both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Направление подготовки   </w:t>
      </w:r>
      <w:r>
        <w:rPr>
          <w:color w:val="000000"/>
          <w:sz w:val="28"/>
          <w:lang w:val="ru-RU" w:eastAsia="ru-RU"/>
        </w:rPr>
        <w:t>38.04.01 «Экономика</w:t>
      </w:r>
      <w:r w:rsidRPr="009E12B8">
        <w:rPr>
          <w:color w:val="000000"/>
          <w:sz w:val="28"/>
          <w:lang w:val="ru-RU"/>
        </w:rPr>
        <w:t>»</w:t>
      </w:r>
    </w:p>
    <w:p w14:paraId="5604D163" w14:textId="02559AA1" w:rsidR="004A47A6" w:rsidRPr="009E12B8" w:rsidRDefault="004A47A6" w:rsidP="004A47A6">
      <w:pPr>
        <w:spacing w:before="120" w:line="276" w:lineRule="auto"/>
        <w:jc w:val="both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Направленность </w:t>
      </w:r>
      <w:r w:rsidR="00DB3263" w:rsidRPr="009E12B8">
        <w:rPr>
          <w:sz w:val="28"/>
          <w:szCs w:val="28"/>
          <w:lang w:val="ru-RU"/>
        </w:rPr>
        <w:t>программы «</w:t>
      </w:r>
      <w:r w:rsidRPr="009E12B8">
        <w:rPr>
          <w:sz w:val="28"/>
          <w:szCs w:val="28"/>
          <w:lang w:val="ru-RU"/>
        </w:rPr>
        <w:t>Бизнес-среда и корпоративные финансы»</w:t>
      </w:r>
    </w:p>
    <w:p w14:paraId="3A96DBC3" w14:textId="77777777" w:rsidR="004A5DA2" w:rsidRPr="004A5DA2" w:rsidRDefault="004A5DA2" w:rsidP="004A5DA2">
      <w:pPr>
        <w:rPr>
          <w:b/>
          <w:sz w:val="28"/>
          <w:szCs w:val="28"/>
          <w:lang w:val="ru-RU"/>
        </w:rPr>
      </w:pPr>
    </w:p>
    <w:p w14:paraId="4879976A" w14:textId="77777777" w:rsidR="004A5DA2" w:rsidRPr="004A5DA2" w:rsidRDefault="004A5DA2" w:rsidP="004A5DA2">
      <w:pPr>
        <w:rPr>
          <w:b/>
          <w:sz w:val="28"/>
          <w:szCs w:val="28"/>
          <w:lang w:val="ru-RU"/>
        </w:rPr>
      </w:pPr>
    </w:p>
    <w:p w14:paraId="7BB29399" w14:textId="77777777" w:rsidR="004A5DA2" w:rsidRPr="004A5DA2" w:rsidRDefault="004A5DA2" w:rsidP="004A5DA2">
      <w:pPr>
        <w:rPr>
          <w:b/>
          <w:sz w:val="28"/>
          <w:szCs w:val="28"/>
          <w:lang w:val="ru-RU"/>
        </w:rPr>
      </w:pPr>
    </w:p>
    <w:p w14:paraId="0CD54979" w14:textId="77777777" w:rsidR="004A5DA2" w:rsidRDefault="004A5DA2" w:rsidP="004A5DA2">
      <w:pPr>
        <w:rPr>
          <w:b/>
          <w:sz w:val="28"/>
          <w:szCs w:val="28"/>
          <w:lang w:val="ru-RU"/>
        </w:rPr>
      </w:pPr>
    </w:p>
    <w:p w14:paraId="6D706838" w14:textId="77777777" w:rsidR="0030443A" w:rsidRDefault="0030443A" w:rsidP="004A5DA2">
      <w:pPr>
        <w:rPr>
          <w:b/>
          <w:sz w:val="28"/>
          <w:szCs w:val="28"/>
          <w:lang w:val="ru-RU"/>
        </w:rPr>
      </w:pPr>
    </w:p>
    <w:p w14:paraId="0C5B0E34" w14:textId="77777777" w:rsidR="0030443A" w:rsidRDefault="0030443A" w:rsidP="004A5DA2">
      <w:pPr>
        <w:rPr>
          <w:b/>
          <w:sz w:val="28"/>
          <w:szCs w:val="28"/>
          <w:lang w:val="ru-RU"/>
        </w:rPr>
      </w:pPr>
    </w:p>
    <w:p w14:paraId="1C3C9D10" w14:textId="77777777" w:rsidR="00B95D06" w:rsidRDefault="00B95D06" w:rsidP="004A5DA2">
      <w:pPr>
        <w:rPr>
          <w:b/>
          <w:sz w:val="28"/>
          <w:szCs w:val="28"/>
          <w:lang w:val="ru-RU"/>
        </w:rPr>
      </w:pPr>
    </w:p>
    <w:p w14:paraId="55E38E45" w14:textId="77777777" w:rsidR="00D568F5" w:rsidRDefault="00D568F5" w:rsidP="004A5DA2">
      <w:pPr>
        <w:rPr>
          <w:b/>
          <w:sz w:val="28"/>
          <w:szCs w:val="28"/>
          <w:lang w:val="ru-RU"/>
        </w:rPr>
      </w:pPr>
    </w:p>
    <w:p w14:paraId="494195A7" w14:textId="77777777" w:rsidR="00D568F5" w:rsidRDefault="00D568F5" w:rsidP="004A5DA2">
      <w:pPr>
        <w:rPr>
          <w:b/>
          <w:sz w:val="28"/>
          <w:szCs w:val="28"/>
          <w:lang w:val="ru-RU"/>
        </w:rPr>
      </w:pPr>
    </w:p>
    <w:p w14:paraId="3AF86BFF" w14:textId="77777777" w:rsidR="0030443A" w:rsidRDefault="0030443A" w:rsidP="004A5DA2">
      <w:pPr>
        <w:rPr>
          <w:b/>
          <w:sz w:val="28"/>
          <w:szCs w:val="28"/>
          <w:lang w:val="ru-RU"/>
        </w:rPr>
      </w:pPr>
    </w:p>
    <w:p w14:paraId="34AF86B9" w14:textId="77777777" w:rsidR="00D568F5" w:rsidRDefault="00D568F5" w:rsidP="004A5DA2">
      <w:pPr>
        <w:rPr>
          <w:b/>
          <w:sz w:val="28"/>
          <w:szCs w:val="28"/>
          <w:lang w:val="ru-RU"/>
        </w:rPr>
      </w:pPr>
    </w:p>
    <w:p w14:paraId="6B0ECA08" w14:textId="77777777" w:rsidR="00D568F5" w:rsidRDefault="00D568F5" w:rsidP="004A5DA2">
      <w:pPr>
        <w:rPr>
          <w:b/>
          <w:sz w:val="28"/>
          <w:szCs w:val="28"/>
          <w:lang w:val="ru-RU"/>
        </w:rPr>
      </w:pPr>
    </w:p>
    <w:p w14:paraId="375F8964" w14:textId="77777777" w:rsidR="00D568F5" w:rsidRDefault="00D568F5" w:rsidP="004A5DA2">
      <w:pPr>
        <w:rPr>
          <w:b/>
          <w:sz w:val="28"/>
          <w:szCs w:val="28"/>
          <w:lang w:val="ru-RU"/>
        </w:rPr>
      </w:pPr>
    </w:p>
    <w:p w14:paraId="4C0515DB" w14:textId="77777777" w:rsidR="00D568F5" w:rsidRPr="004A5DA2" w:rsidRDefault="00D568F5" w:rsidP="004A5DA2">
      <w:pPr>
        <w:rPr>
          <w:b/>
          <w:sz w:val="28"/>
          <w:szCs w:val="28"/>
          <w:lang w:val="ru-RU"/>
        </w:rPr>
      </w:pPr>
    </w:p>
    <w:p w14:paraId="02A0A92E" w14:textId="77777777" w:rsidR="004A5DA2" w:rsidRPr="004A5DA2" w:rsidRDefault="004A5DA2" w:rsidP="004A5DA2">
      <w:pPr>
        <w:rPr>
          <w:b/>
          <w:sz w:val="28"/>
          <w:szCs w:val="28"/>
          <w:lang w:val="ru-RU"/>
        </w:rPr>
      </w:pPr>
    </w:p>
    <w:p w14:paraId="6886F757" w14:textId="77777777" w:rsidR="004A5DA2" w:rsidRPr="004A5DA2" w:rsidRDefault="004A5DA2" w:rsidP="004A5DA2">
      <w:pPr>
        <w:rPr>
          <w:b/>
          <w:sz w:val="28"/>
          <w:szCs w:val="28"/>
          <w:lang w:val="ru-RU"/>
        </w:rPr>
      </w:pPr>
    </w:p>
    <w:p w14:paraId="1CCBB634" w14:textId="77777777" w:rsidR="004A5DA2" w:rsidRPr="004A5DA2" w:rsidRDefault="004A5DA2" w:rsidP="004A5DA2">
      <w:pPr>
        <w:rPr>
          <w:b/>
          <w:sz w:val="28"/>
          <w:szCs w:val="28"/>
          <w:lang w:val="ru-RU"/>
        </w:rPr>
      </w:pPr>
    </w:p>
    <w:p w14:paraId="4E199B18" w14:textId="77777777" w:rsidR="004A5DA2" w:rsidRPr="004A5DA2" w:rsidRDefault="004A5DA2" w:rsidP="004A5DA2">
      <w:pPr>
        <w:rPr>
          <w:b/>
          <w:sz w:val="28"/>
          <w:szCs w:val="28"/>
          <w:lang w:val="ru-RU"/>
        </w:rPr>
      </w:pPr>
    </w:p>
    <w:p w14:paraId="2BDC7874" w14:textId="77777777" w:rsidR="00D568F5" w:rsidRDefault="00D568F5" w:rsidP="00D568F5">
      <w:pPr>
        <w:jc w:val="center"/>
        <w:rPr>
          <w:sz w:val="28"/>
          <w:szCs w:val="28"/>
          <w:lang w:val="ru-RU"/>
        </w:rPr>
      </w:pPr>
      <w:r w:rsidRPr="000F15D4">
        <w:rPr>
          <w:sz w:val="28"/>
          <w:szCs w:val="28"/>
          <w:lang w:val="ru-RU"/>
        </w:rPr>
        <w:t>Москва – 20</w:t>
      </w:r>
      <w:r>
        <w:rPr>
          <w:sz w:val="28"/>
          <w:szCs w:val="28"/>
          <w:lang w:val="ru-RU"/>
        </w:rPr>
        <w:t>2</w:t>
      </w:r>
      <w:r w:rsidRPr="000F15D4">
        <w:rPr>
          <w:sz w:val="28"/>
          <w:szCs w:val="28"/>
          <w:lang w:val="ru-RU"/>
        </w:rPr>
        <w:t>_ г.</w:t>
      </w:r>
    </w:p>
    <w:p w14:paraId="609EB3AD" w14:textId="47F20CA9" w:rsidR="00D568F5" w:rsidRDefault="00D568F5" w:rsidP="00D568F5">
      <w:pPr>
        <w:jc w:val="center"/>
        <w:rPr>
          <w:sz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>
        <w:rPr>
          <w:sz w:val="28"/>
          <w:lang w:val="ru-RU"/>
        </w:rPr>
        <w:br w:type="page"/>
      </w:r>
    </w:p>
    <w:p w14:paraId="3DD6B08A" w14:textId="2974F17A" w:rsidR="004A5DA2" w:rsidRPr="004A5DA2" w:rsidRDefault="00D568F5" w:rsidP="004A5DA2">
      <w:pPr>
        <w:jc w:val="center"/>
        <w:rPr>
          <w:lang w:val="ru-RU"/>
        </w:rPr>
      </w:pPr>
      <w:r>
        <w:rPr>
          <w:bCs/>
          <w:sz w:val="28"/>
          <w:szCs w:val="28"/>
          <w:lang w:val="ru-RU"/>
        </w:rPr>
        <w:lastRenderedPageBreak/>
        <w:t xml:space="preserve"> </w:t>
      </w:r>
      <w:r w:rsidR="0030443A">
        <w:rPr>
          <w:bCs/>
          <w:sz w:val="28"/>
          <w:szCs w:val="28"/>
          <w:lang w:val="ru-RU"/>
        </w:rPr>
        <w:t>(в</w:t>
      </w:r>
      <w:r w:rsidR="004A5DA2" w:rsidRPr="004A5DA2">
        <w:rPr>
          <w:lang w:val="ru-RU"/>
        </w:rPr>
        <w:t>торая страница дневника</w:t>
      </w:r>
      <w:r w:rsidR="0030443A">
        <w:rPr>
          <w:lang w:val="ru-RU"/>
        </w:rPr>
        <w:t>)</w:t>
      </w:r>
    </w:p>
    <w:p w14:paraId="703F65FD" w14:textId="77777777" w:rsidR="004A5DA2" w:rsidRPr="004A5DA2" w:rsidRDefault="004A5DA2" w:rsidP="004A5DA2">
      <w:pPr>
        <w:jc w:val="center"/>
        <w:rPr>
          <w:lang w:val="ru-RU"/>
        </w:rPr>
      </w:pPr>
    </w:p>
    <w:p w14:paraId="4B387C2B" w14:textId="77777777" w:rsidR="004A5DA2" w:rsidRPr="004A5DA2" w:rsidRDefault="004A5DA2" w:rsidP="00252C9A">
      <w:pPr>
        <w:rPr>
          <w:sz w:val="28"/>
          <w:szCs w:val="28"/>
          <w:u w:val="single"/>
          <w:lang w:val="ru-RU"/>
        </w:rPr>
      </w:pPr>
      <w:r w:rsidRPr="004A5DA2">
        <w:rPr>
          <w:sz w:val="28"/>
          <w:szCs w:val="28"/>
          <w:lang w:val="ru-RU"/>
        </w:rPr>
        <w:t xml:space="preserve">Место прохождения практики </w:t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</w:p>
    <w:p w14:paraId="3EA494EF" w14:textId="6BE8FBF7" w:rsidR="00252C9A" w:rsidRPr="00252C9A" w:rsidRDefault="00252C9A" w:rsidP="00252C9A">
      <w:pPr>
        <w:rPr>
          <w:i/>
          <w:iCs/>
          <w:sz w:val="20"/>
          <w:szCs w:val="20"/>
          <w:lang w:val="ru-RU" w:eastAsia="ru-RU"/>
        </w:rPr>
      </w:pPr>
      <w:r w:rsidRPr="0076521A">
        <w:rPr>
          <w:i/>
          <w:iCs/>
          <w:sz w:val="20"/>
          <w:szCs w:val="20"/>
          <w:lang w:val="ru-RU"/>
        </w:rPr>
        <w:t xml:space="preserve">                            </w:t>
      </w:r>
      <w:r>
        <w:rPr>
          <w:i/>
          <w:iCs/>
          <w:sz w:val="20"/>
          <w:szCs w:val="20"/>
          <w:lang w:val="ru-RU"/>
        </w:rPr>
        <w:t xml:space="preserve">                   </w:t>
      </w:r>
      <w:r w:rsidRPr="0076521A">
        <w:rPr>
          <w:i/>
          <w:iCs/>
          <w:sz w:val="20"/>
          <w:szCs w:val="20"/>
          <w:lang w:val="ru-RU"/>
        </w:rPr>
        <w:t xml:space="preserve">                                       (полное наименование профильной организации)</w:t>
      </w:r>
    </w:p>
    <w:p w14:paraId="51004EC5" w14:textId="77777777" w:rsidR="004A5DA2" w:rsidRPr="004A5DA2" w:rsidRDefault="004A5DA2" w:rsidP="004A5DA2">
      <w:pPr>
        <w:spacing w:line="360" w:lineRule="auto"/>
        <w:rPr>
          <w:sz w:val="12"/>
          <w:szCs w:val="12"/>
          <w:lang w:val="ru-RU"/>
        </w:rPr>
      </w:pPr>
    </w:p>
    <w:p w14:paraId="13DAAA8B" w14:textId="77777777" w:rsidR="004A5DA2" w:rsidRPr="004A5DA2" w:rsidRDefault="004A5DA2" w:rsidP="004A5DA2">
      <w:pPr>
        <w:rPr>
          <w:sz w:val="28"/>
          <w:szCs w:val="28"/>
          <w:lang w:val="ru-RU"/>
        </w:rPr>
      </w:pPr>
      <w:r w:rsidRPr="004A5DA2">
        <w:rPr>
          <w:sz w:val="28"/>
          <w:szCs w:val="28"/>
          <w:lang w:val="ru-RU"/>
        </w:rPr>
        <w:t>Срок практики с «___» ____________ 20</w:t>
      </w:r>
      <w:r w:rsidR="00A70DD2">
        <w:rPr>
          <w:sz w:val="28"/>
          <w:szCs w:val="28"/>
          <w:lang w:val="ru-RU"/>
        </w:rPr>
        <w:t>2</w:t>
      </w:r>
      <w:r w:rsidRPr="004A5DA2">
        <w:rPr>
          <w:sz w:val="28"/>
          <w:szCs w:val="28"/>
          <w:lang w:val="ru-RU"/>
        </w:rPr>
        <w:t>_ г.  по «____» ______________ 20</w:t>
      </w:r>
      <w:r w:rsidR="00A70DD2">
        <w:rPr>
          <w:sz w:val="28"/>
          <w:szCs w:val="28"/>
          <w:lang w:val="ru-RU"/>
        </w:rPr>
        <w:t>2</w:t>
      </w:r>
      <w:r w:rsidRPr="004A5DA2">
        <w:rPr>
          <w:sz w:val="28"/>
          <w:szCs w:val="28"/>
          <w:lang w:val="ru-RU"/>
        </w:rPr>
        <w:t>_ г.</w:t>
      </w:r>
    </w:p>
    <w:p w14:paraId="46CD5B35" w14:textId="77777777" w:rsidR="004A5DA2" w:rsidRPr="004A5DA2" w:rsidRDefault="004A5DA2" w:rsidP="004A5DA2">
      <w:pPr>
        <w:spacing w:line="360" w:lineRule="auto"/>
        <w:rPr>
          <w:sz w:val="12"/>
          <w:szCs w:val="12"/>
          <w:lang w:val="ru-RU"/>
        </w:rPr>
      </w:pPr>
    </w:p>
    <w:p w14:paraId="4F30C962" w14:textId="6D45E0B5" w:rsidR="004A5DA2" w:rsidRPr="004A5DA2" w:rsidRDefault="004A5DA2" w:rsidP="004A5DA2">
      <w:pPr>
        <w:spacing w:line="360" w:lineRule="auto"/>
        <w:rPr>
          <w:sz w:val="28"/>
          <w:szCs w:val="28"/>
          <w:lang w:val="ru-RU"/>
        </w:rPr>
      </w:pPr>
      <w:r w:rsidRPr="004A5DA2">
        <w:rPr>
          <w:sz w:val="28"/>
          <w:szCs w:val="28"/>
          <w:lang w:val="ru-RU"/>
        </w:rPr>
        <w:t>Должность,</w:t>
      </w:r>
      <w:r w:rsidR="00D568F5">
        <w:rPr>
          <w:sz w:val="28"/>
          <w:szCs w:val="28"/>
          <w:lang w:val="ru-RU"/>
        </w:rPr>
        <w:t xml:space="preserve"> фамилия, имя,</w:t>
      </w:r>
      <w:r w:rsidRPr="004A5DA2">
        <w:rPr>
          <w:sz w:val="28"/>
          <w:szCs w:val="28"/>
          <w:lang w:val="ru-RU"/>
        </w:rPr>
        <w:t xml:space="preserve"> </w:t>
      </w:r>
      <w:r w:rsidR="00D568F5">
        <w:rPr>
          <w:sz w:val="28"/>
          <w:szCs w:val="28"/>
          <w:lang w:val="ru-RU"/>
        </w:rPr>
        <w:t xml:space="preserve">отчество </w:t>
      </w:r>
      <w:r w:rsidRPr="004A5DA2">
        <w:rPr>
          <w:sz w:val="28"/>
          <w:szCs w:val="28"/>
          <w:lang w:val="ru-RU"/>
        </w:rPr>
        <w:t xml:space="preserve">руководителя практики от </w:t>
      </w:r>
      <w:r w:rsidR="00D568F5">
        <w:rPr>
          <w:sz w:val="28"/>
          <w:szCs w:val="28"/>
          <w:lang w:val="ru-RU"/>
        </w:rPr>
        <w:t xml:space="preserve">профильной </w:t>
      </w:r>
      <w:r w:rsidRPr="004A5DA2">
        <w:rPr>
          <w:sz w:val="28"/>
          <w:szCs w:val="28"/>
          <w:lang w:val="ru-RU"/>
        </w:rPr>
        <w:t xml:space="preserve">организации </w:t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="00D568F5">
        <w:rPr>
          <w:sz w:val="28"/>
          <w:szCs w:val="28"/>
          <w:u w:val="single"/>
          <w:lang w:val="ru-RU"/>
        </w:rPr>
        <w:tab/>
      </w:r>
      <w:r w:rsidR="00D568F5">
        <w:rPr>
          <w:sz w:val="28"/>
          <w:szCs w:val="28"/>
          <w:u w:val="single"/>
          <w:lang w:val="ru-RU"/>
        </w:rPr>
        <w:tab/>
      </w:r>
      <w:r w:rsidR="00D568F5">
        <w:rPr>
          <w:sz w:val="28"/>
          <w:szCs w:val="28"/>
          <w:u w:val="single"/>
          <w:lang w:val="ru-RU"/>
        </w:rPr>
        <w:tab/>
      </w:r>
      <w:r w:rsidR="00D568F5">
        <w:rPr>
          <w:sz w:val="28"/>
          <w:szCs w:val="28"/>
          <w:u w:val="single"/>
          <w:lang w:val="ru-RU"/>
        </w:rPr>
        <w:tab/>
      </w:r>
      <w:r w:rsidR="00D568F5">
        <w:rPr>
          <w:sz w:val="28"/>
          <w:szCs w:val="28"/>
          <w:u w:val="single"/>
          <w:lang w:val="ru-RU"/>
        </w:rPr>
        <w:tab/>
      </w:r>
      <w:r w:rsidR="00D568F5">
        <w:rPr>
          <w:sz w:val="28"/>
          <w:szCs w:val="28"/>
          <w:u w:val="single"/>
          <w:lang w:val="ru-RU"/>
        </w:rPr>
        <w:tab/>
      </w:r>
      <w:r w:rsidR="00D568F5">
        <w:rPr>
          <w:sz w:val="28"/>
          <w:szCs w:val="28"/>
          <w:u w:val="single"/>
          <w:lang w:val="ru-RU"/>
        </w:rPr>
        <w:tab/>
      </w:r>
      <w:r w:rsidR="00D568F5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</w:p>
    <w:p w14:paraId="1DAA993C" w14:textId="77777777" w:rsidR="004A5DA2" w:rsidRDefault="004A5DA2" w:rsidP="004A5DA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2118"/>
        <w:gridCol w:w="4494"/>
        <w:gridCol w:w="1868"/>
      </w:tblGrid>
      <w:tr w:rsidR="004A5DA2" w:rsidRPr="006E02B3" w14:paraId="2EAFA779" w14:textId="77777777" w:rsidTr="0028297E">
        <w:trPr>
          <w:trHeight w:val="831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5441A" w14:textId="77777777" w:rsidR="00FC6947" w:rsidRDefault="00FC6947" w:rsidP="0028297E">
            <w:pPr>
              <w:jc w:val="center"/>
              <w:rPr>
                <w:szCs w:val="28"/>
                <w:lang w:val="ru-RU"/>
              </w:rPr>
            </w:pPr>
          </w:p>
          <w:p w14:paraId="0ED260DB" w14:textId="77777777" w:rsidR="004A5DA2" w:rsidRPr="00C62730" w:rsidRDefault="00C62730" w:rsidP="0028297E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Дата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F1A2F" w14:textId="77777777" w:rsidR="00D568F5" w:rsidRPr="00D568F5" w:rsidRDefault="00D568F5" w:rsidP="00D568F5">
            <w:pPr>
              <w:jc w:val="center"/>
              <w:rPr>
                <w:szCs w:val="28"/>
                <w:lang w:val="ru-RU"/>
              </w:rPr>
            </w:pPr>
            <w:r w:rsidRPr="00D568F5">
              <w:rPr>
                <w:szCs w:val="28"/>
                <w:lang w:val="ru-RU"/>
              </w:rPr>
              <w:t>Наименование структурного подразделения</w:t>
            </w:r>
          </w:p>
          <w:p w14:paraId="50307225" w14:textId="42CC76D5" w:rsidR="004A5DA2" w:rsidRPr="00A70DD2" w:rsidRDefault="00D568F5" w:rsidP="00D568F5">
            <w:pPr>
              <w:jc w:val="center"/>
              <w:rPr>
                <w:szCs w:val="28"/>
                <w:lang w:val="ru-RU"/>
              </w:rPr>
            </w:pPr>
            <w:r w:rsidRPr="00D568F5">
              <w:rPr>
                <w:szCs w:val="28"/>
                <w:lang w:val="ru-RU"/>
              </w:rPr>
              <w:t>профильной организации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D785" w14:textId="77777777" w:rsidR="00FC6947" w:rsidRDefault="00FC6947" w:rsidP="0028297E">
            <w:pPr>
              <w:jc w:val="center"/>
              <w:rPr>
                <w:szCs w:val="28"/>
                <w:lang w:val="ru-RU"/>
              </w:rPr>
            </w:pPr>
          </w:p>
          <w:p w14:paraId="75340099" w14:textId="77777777" w:rsidR="004A5DA2" w:rsidRPr="00A70DD2" w:rsidRDefault="004A5DA2" w:rsidP="0028297E">
            <w:pPr>
              <w:jc w:val="center"/>
              <w:rPr>
                <w:szCs w:val="28"/>
                <w:lang w:val="ru-RU"/>
              </w:rPr>
            </w:pPr>
            <w:r w:rsidRPr="00A70DD2">
              <w:rPr>
                <w:szCs w:val="28"/>
                <w:lang w:val="ru-RU"/>
              </w:rPr>
              <w:t xml:space="preserve">Краткое содержание </w:t>
            </w:r>
          </w:p>
          <w:p w14:paraId="6707F460" w14:textId="75DEEFEE" w:rsidR="004A5DA2" w:rsidRPr="00A70DD2" w:rsidRDefault="004A5DA2" w:rsidP="0028297E">
            <w:pPr>
              <w:jc w:val="center"/>
              <w:rPr>
                <w:szCs w:val="28"/>
                <w:lang w:val="ru-RU"/>
              </w:rPr>
            </w:pPr>
            <w:r w:rsidRPr="00A70DD2">
              <w:rPr>
                <w:szCs w:val="28"/>
                <w:lang w:val="ru-RU"/>
              </w:rPr>
              <w:t xml:space="preserve">работы </w:t>
            </w:r>
            <w:r w:rsidR="00D568F5">
              <w:rPr>
                <w:szCs w:val="28"/>
                <w:lang w:val="ru-RU"/>
              </w:rPr>
              <w:t>студента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6FE63" w14:textId="77777777" w:rsidR="004A5DA2" w:rsidRPr="0028297E" w:rsidRDefault="004A5DA2" w:rsidP="0028297E">
            <w:pPr>
              <w:jc w:val="center"/>
              <w:rPr>
                <w:szCs w:val="28"/>
                <w:lang w:val="ru-RU"/>
              </w:rPr>
            </w:pPr>
            <w:r w:rsidRPr="0028297E">
              <w:rPr>
                <w:szCs w:val="28"/>
                <w:lang w:val="ru-RU"/>
              </w:rPr>
              <w:t xml:space="preserve">Отметка </w:t>
            </w:r>
          </w:p>
          <w:p w14:paraId="0446E444" w14:textId="4534DB8E" w:rsidR="004A5DA2" w:rsidRPr="0028297E" w:rsidRDefault="004A5DA2" w:rsidP="00D568F5">
            <w:pPr>
              <w:jc w:val="center"/>
              <w:rPr>
                <w:szCs w:val="28"/>
                <w:lang w:val="ru-RU"/>
              </w:rPr>
            </w:pPr>
            <w:r w:rsidRPr="0028297E">
              <w:rPr>
                <w:szCs w:val="28"/>
                <w:lang w:val="ru-RU"/>
              </w:rPr>
              <w:t>о выполнении работы</w:t>
            </w:r>
            <w:r w:rsidR="00D568F5">
              <w:rPr>
                <w:szCs w:val="28"/>
                <w:lang w:val="ru-RU"/>
              </w:rPr>
              <w:t xml:space="preserve"> </w:t>
            </w:r>
            <w:r w:rsidRPr="0028297E">
              <w:rPr>
                <w:szCs w:val="28"/>
                <w:lang w:val="ru-RU"/>
              </w:rPr>
              <w:t>(</w:t>
            </w:r>
            <w:r w:rsidR="00D568F5">
              <w:rPr>
                <w:szCs w:val="28"/>
                <w:lang w:val="ru-RU"/>
              </w:rPr>
              <w:t xml:space="preserve">выполнено/ </w:t>
            </w:r>
            <w:r w:rsidR="00D568F5">
              <w:rPr>
                <w:szCs w:val="28"/>
                <w:lang w:val="ru-RU"/>
              </w:rPr>
              <w:br/>
              <w:t>не выполнено</w:t>
            </w:r>
            <w:r w:rsidRPr="0028297E">
              <w:rPr>
                <w:szCs w:val="28"/>
                <w:lang w:val="ru-RU"/>
              </w:rPr>
              <w:t>)</w:t>
            </w:r>
          </w:p>
        </w:tc>
      </w:tr>
      <w:tr w:rsidR="004A5DA2" w:rsidRPr="00742419" w14:paraId="6D7DD753" w14:textId="77777777" w:rsidTr="0028297E">
        <w:trPr>
          <w:trHeight w:val="287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88B39" w14:textId="77777777" w:rsidR="004A5DA2" w:rsidRPr="0028297E" w:rsidRDefault="004A5DA2" w:rsidP="0028297E">
            <w:pPr>
              <w:jc w:val="center"/>
              <w:rPr>
                <w:szCs w:val="28"/>
              </w:rPr>
            </w:pPr>
            <w:r w:rsidRPr="0028297E">
              <w:rPr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E15F" w14:textId="77777777" w:rsidR="004A5DA2" w:rsidRPr="0028297E" w:rsidRDefault="004A5DA2" w:rsidP="0028297E">
            <w:pPr>
              <w:jc w:val="center"/>
              <w:rPr>
                <w:szCs w:val="28"/>
              </w:rPr>
            </w:pPr>
            <w:r w:rsidRPr="0028297E">
              <w:rPr>
                <w:szCs w:val="28"/>
              </w:rPr>
              <w:t>2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E749" w14:textId="77777777" w:rsidR="004A5DA2" w:rsidRPr="0028297E" w:rsidRDefault="004A5DA2" w:rsidP="0028297E">
            <w:pPr>
              <w:jc w:val="center"/>
              <w:rPr>
                <w:szCs w:val="28"/>
              </w:rPr>
            </w:pPr>
            <w:r w:rsidRPr="0028297E">
              <w:rPr>
                <w:szCs w:val="28"/>
              </w:rPr>
              <w:t>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930B" w14:textId="77777777" w:rsidR="004A5DA2" w:rsidRPr="0028297E" w:rsidRDefault="004A5DA2" w:rsidP="0028297E">
            <w:pPr>
              <w:jc w:val="center"/>
              <w:rPr>
                <w:szCs w:val="28"/>
              </w:rPr>
            </w:pPr>
            <w:r w:rsidRPr="0028297E">
              <w:rPr>
                <w:szCs w:val="28"/>
              </w:rPr>
              <w:t>4</w:t>
            </w:r>
          </w:p>
        </w:tc>
      </w:tr>
      <w:tr w:rsidR="004A5DA2" w:rsidRPr="006E02B3" w14:paraId="6485C781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6C30" w14:textId="5692AA55" w:rsidR="004A5DA2" w:rsidRPr="00D568F5" w:rsidRDefault="004A5DA2" w:rsidP="0028297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299A" w14:textId="77777777" w:rsidR="004A5DA2" w:rsidRPr="0028297E" w:rsidRDefault="004A5DA2" w:rsidP="002829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9F3AD" w14:textId="77777777" w:rsidR="004A5DA2" w:rsidRPr="0030443A" w:rsidRDefault="0030443A" w:rsidP="0030443A">
            <w:pPr>
              <w:rPr>
                <w:sz w:val="28"/>
                <w:szCs w:val="28"/>
                <w:lang w:val="ru-RU"/>
              </w:rPr>
            </w:pPr>
            <w:r w:rsidRPr="0030443A">
              <w:rPr>
                <w:lang w:val="ru-RU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62212" w14:textId="77777777" w:rsidR="004A5DA2" w:rsidRPr="0030443A" w:rsidRDefault="004A5DA2" w:rsidP="0028297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A5DA2" w:rsidRPr="006E02B3" w14:paraId="6325151D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9E30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A114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87009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EAECE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A5DA2" w:rsidRPr="006E02B3" w14:paraId="01560A2C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D22D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DD9D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C500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593C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A5DA2" w:rsidRPr="006E02B3" w14:paraId="6D0A0C37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F660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AA26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460FA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92340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A5DA2" w:rsidRPr="006E02B3" w14:paraId="2DD55D82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7C23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22C2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8305D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28FE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A5DA2" w:rsidRPr="006E02B3" w14:paraId="0F2CDA5E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17C5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9CEB6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BF68E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88A4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A5DA2" w:rsidRPr="006E02B3" w14:paraId="3AAF5CF7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F302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469AC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6AC12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1E69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0443A" w:rsidRPr="006E02B3" w14:paraId="2B0D03ED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39C2" w14:textId="77777777" w:rsidR="0030443A" w:rsidRPr="0030443A" w:rsidRDefault="0030443A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B301" w14:textId="77777777" w:rsidR="0030443A" w:rsidRPr="0030443A" w:rsidRDefault="0030443A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1D3A7" w14:textId="77777777" w:rsidR="0030443A" w:rsidRPr="0030443A" w:rsidRDefault="0030443A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1808B" w14:textId="77777777" w:rsidR="0030443A" w:rsidRPr="0030443A" w:rsidRDefault="0030443A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0443A" w:rsidRPr="006E02B3" w14:paraId="28F31594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741D" w14:textId="77777777" w:rsidR="0030443A" w:rsidRPr="0030443A" w:rsidRDefault="0030443A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4E48" w14:textId="77777777" w:rsidR="0030443A" w:rsidRPr="0030443A" w:rsidRDefault="0030443A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B0083" w14:textId="77777777" w:rsidR="0030443A" w:rsidRPr="0030443A" w:rsidRDefault="0030443A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F920E" w14:textId="77777777" w:rsidR="0030443A" w:rsidRPr="0030443A" w:rsidRDefault="0030443A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0443A" w:rsidRPr="006E02B3" w14:paraId="59930481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9739" w14:textId="77777777" w:rsidR="0030443A" w:rsidRPr="0030443A" w:rsidRDefault="0030443A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931FB" w14:textId="77777777" w:rsidR="0030443A" w:rsidRPr="0030443A" w:rsidRDefault="0030443A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F66F0" w14:textId="77777777" w:rsidR="0030443A" w:rsidRPr="0030443A" w:rsidRDefault="0030443A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EFAA" w14:textId="77777777" w:rsidR="0030443A" w:rsidRPr="0030443A" w:rsidRDefault="0030443A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A5DA2" w:rsidRPr="006E02B3" w14:paraId="1EB8F601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A818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9BC1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F87B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5775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A5DA2" w:rsidRPr="006E02B3" w14:paraId="7B5582A4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3751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E5B0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83A73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1962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A5DA2" w:rsidRPr="006E02B3" w14:paraId="64E7B945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B6B5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EB3B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4074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6C19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A5DA2" w:rsidRPr="006E02B3" w14:paraId="515AF303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8321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5484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12964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A835" w14:textId="77777777" w:rsidR="004A5DA2" w:rsidRPr="0030443A" w:rsidRDefault="004A5DA2" w:rsidP="0030443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A5DA2" w:rsidRPr="006E02B3" w14:paraId="74932FBC" w14:textId="77777777" w:rsidTr="0028297E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9A60" w14:textId="77777777" w:rsidR="004A5DA2" w:rsidRPr="0030443A" w:rsidRDefault="004A5DA2" w:rsidP="0028297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41803" w14:textId="1D2070B2" w:rsidR="004A5DA2" w:rsidRPr="0030443A" w:rsidRDefault="004A5DA2" w:rsidP="0030443A">
            <w:pPr>
              <w:rPr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9FB56" w14:textId="00902905" w:rsidR="004A5DA2" w:rsidRPr="00342848" w:rsidRDefault="00342848" w:rsidP="00342848">
            <w:pPr>
              <w:rPr>
                <w:lang w:val="ru-RU"/>
              </w:rPr>
            </w:pPr>
            <w:r w:rsidRPr="0030443A">
              <w:rPr>
                <w:lang w:val="ru-RU"/>
              </w:rPr>
              <w:t>Подготовка и подписание отчетных документов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00B0" w14:textId="77777777" w:rsidR="004A5DA2" w:rsidRPr="0030443A" w:rsidRDefault="004A5DA2" w:rsidP="0028297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14:paraId="4D9B2A4B" w14:textId="77777777" w:rsidR="004A5DA2" w:rsidRPr="0030443A" w:rsidRDefault="004A5DA2" w:rsidP="004A5DA2">
      <w:pPr>
        <w:rPr>
          <w:b/>
          <w:sz w:val="28"/>
          <w:szCs w:val="28"/>
          <w:lang w:val="ru-RU"/>
        </w:rPr>
      </w:pPr>
    </w:p>
    <w:p w14:paraId="54B267C5" w14:textId="0FE5F499" w:rsidR="004A5DA2" w:rsidRPr="00C62730" w:rsidRDefault="00C62730" w:rsidP="004A5DA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Руководитель</w:t>
      </w:r>
      <w:r w:rsidR="004A5DA2" w:rsidRPr="00C62730">
        <w:rPr>
          <w:sz w:val="28"/>
          <w:szCs w:val="28"/>
          <w:lang w:val="ru-RU"/>
        </w:rPr>
        <w:t xml:space="preserve"> практики </w:t>
      </w:r>
      <w:r w:rsidR="00D568F5">
        <w:rPr>
          <w:sz w:val="28"/>
          <w:szCs w:val="28"/>
          <w:lang w:val="ru-RU"/>
        </w:rPr>
        <w:br/>
      </w:r>
      <w:r w:rsidR="004A5DA2" w:rsidRPr="00C62730">
        <w:rPr>
          <w:sz w:val="28"/>
          <w:szCs w:val="28"/>
          <w:lang w:val="ru-RU"/>
        </w:rPr>
        <w:t xml:space="preserve">от </w:t>
      </w:r>
      <w:r w:rsidR="00D568F5">
        <w:rPr>
          <w:sz w:val="28"/>
          <w:szCs w:val="28"/>
          <w:lang w:val="ru-RU"/>
        </w:rPr>
        <w:t xml:space="preserve">профильной </w:t>
      </w:r>
      <w:r w:rsidR="004A5DA2" w:rsidRPr="00C62730">
        <w:rPr>
          <w:sz w:val="28"/>
          <w:szCs w:val="28"/>
          <w:lang w:val="ru-RU"/>
        </w:rPr>
        <w:t xml:space="preserve">организации:  </w:t>
      </w:r>
      <w:r w:rsidR="00D568F5">
        <w:rPr>
          <w:sz w:val="28"/>
          <w:szCs w:val="28"/>
          <w:lang w:val="ru-RU"/>
        </w:rPr>
        <w:t xml:space="preserve">                  </w:t>
      </w:r>
      <w:r w:rsidR="004A5DA2" w:rsidRPr="00C62730">
        <w:rPr>
          <w:sz w:val="28"/>
          <w:szCs w:val="28"/>
          <w:u w:val="single"/>
          <w:lang w:val="ru-RU"/>
        </w:rPr>
        <w:tab/>
      </w:r>
      <w:r w:rsidR="004A5DA2" w:rsidRPr="00C62730">
        <w:rPr>
          <w:sz w:val="28"/>
          <w:szCs w:val="28"/>
          <w:u w:val="single"/>
          <w:lang w:val="ru-RU"/>
        </w:rPr>
        <w:tab/>
      </w:r>
      <w:r w:rsidR="004A5DA2" w:rsidRPr="00C62730">
        <w:rPr>
          <w:sz w:val="28"/>
          <w:szCs w:val="28"/>
          <w:u w:val="single"/>
          <w:lang w:val="ru-RU"/>
        </w:rPr>
        <w:tab/>
      </w:r>
      <w:r w:rsidR="004A5DA2" w:rsidRPr="00C62730">
        <w:rPr>
          <w:sz w:val="28"/>
          <w:szCs w:val="28"/>
          <w:lang w:val="ru-RU"/>
        </w:rPr>
        <w:t xml:space="preserve">    </w:t>
      </w:r>
      <w:r w:rsidR="004A5DA2" w:rsidRPr="00C62730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 w:rsidR="004A5DA2" w:rsidRPr="00C62730">
        <w:rPr>
          <w:sz w:val="28"/>
          <w:szCs w:val="28"/>
          <w:u w:val="single"/>
          <w:lang w:val="ru-RU"/>
        </w:rPr>
        <w:tab/>
      </w:r>
    </w:p>
    <w:p w14:paraId="5B43D951" w14:textId="77777777" w:rsidR="004A5DA2" w:rsidRPr="00C62730" w:rsidRDefault="004A5DA2" w:rsidP="004A5DA2">
      <w:pPr>
        <w:rPr>
          <w:i/>
          <w:sz w:val="28"/>
          <w:szCs w:val="28"/>
          <w:vertAlign w:val="superscript"/>
          <w:lang w:val="ru-RU"/>
        </w:rPr>
      </w:pPr>
      <w:r w:rsidRPr="00C62730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(подпись)                    (И.О. Фамилия)</w:t>
      </w:r>
    </w:p>
    <w:p w14:paraId="54F4CFB7" w14:textId="77777777" w:rsidR="004A5DA2" w:rsidRPr="00C62730" w:rsidRDefault="004A5DA2" w:rsidP="004A5DA2">
      <w:pPr>
        <w:rPr>
          <w:sz w:val="8"/>
          <w:szCs w:val="8"/>
          <w:vertAlign w:val="superscript"/>
          <w:lang w:val="ru-RU"/>
        </w:rPr>
      </w:pPr>
    </w:p>
    <w:p w14:paraId="58ABC7FB" w14:textId="2FCA090B" w:rsidR="00D83E43" w:rsidRDefault="004A5DA2" w:rsidP="00570892">
      <w:pPr>
        <w:rPr>
          <w:sz w:val="28"/>
          <w:szCs w:val="28"/>
          <w:lang w:val="ru-RU"/>
        </w:rPr>
      </w:pPr>
      <w:r w:rsidRPr="00C62730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М.П.</w:t>
      </w:r>
      <w:r>
        <w:rPr>
          <w:sz w:val="28"/>
          <w:szCs w:val="28"/>
          <w:lang w:val="ru-RU"/>
        </w:rPr>
        <w:t xml:space="preserve"> </w:t>
      </w:r>
    </w:p>
    <w:bookmarkEnd w:id="47"/>
    <w:p w14:paraId="7A4DFF5C" w14:textId="6FDF632A" w:rsidR="005B29CC" w:rsidRPr="00AD1685" w:rsidRDefault="00C62730" w:rsidP="005B29CC">
      <w:pPr>
        <w:spacing w:line="0" w:lineRule="atLeast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5123D009" w14:textId="04006150" w:rsidR="000D4023" w:rsidRDefault="000D4023" w:rsidP="005578C5">
      <w:pPr>
        <w:pStyle w:val="ad"/>
        <w:jc w:val="right"/>
        <w:rPr>
          <w:sz w:val="28"/>
          <w:szCs w:val="28"/>
          <w:lang w:val="ru-RU"/>
        </w:rPr>
      </w:pPr>
      <w:r w:rsidRPr="00AD1685">
        <w:rPr>
          <w:sz w:val="28"/>
          <w:szCs w:val="28"/>
          <w:lang w:val="ru-RU"/>
        </w:rPr>
        <w:lastRenderedPageBreak/>
        <w:t xml:space="preserve">Приложение </w:t>
      </w:r>
      <w:r w:rsidR="00DD0932">
        <w:rPr>
          <w:sz w:val="28"/>
          <w:szCs w:val="28"/>
          <w:lang w:val="ru-RU"/>
        </w:rPr>
        <w:t>5</w:t>
      </w:r>
    </w:p>
    <w:p w14:paraId="65F0B9AA" w14:textId="77777777" w:rsidR="00B95D06" w:rsidRDefault="00B95D06" w:rsidP="00570892">
      <w:pPr>
        <w:pStyle w:val="ad"/>
        <w:jc w:val="right"/>
        <w:rPr>
          <w:sz w:val="28"/>
          <w:szCs w:val="28"/>
          <w:lang w:val="ru-RU"/>
        </w:rPr>
      </w:pPr>
    </w:p>
    <w:p w14:paraId="5F0FAB23" w14:textId="77777777" w:rsidR="004A5DA2" w:rsidRPr="00570892" w:rsidRDefault="004A5DA2" w:rsidP="004A5DA2">
      <w:pPr>
        <w:contextualSpacing/>
        <w:jc w:val="center"/>
        <w:rPr>
          <w:b/>
          <w:sz w:val="28"/>
          <w:szCs w:val="28"/>
          <w:lang w:val="ru-RU"/>
        </w:rPr>
      </w:pPr>
      <w:bookmarkStart w:id="48" w:name="_Hlk112192706"/>
      <w:r w:rsidRPr="00570892">
        <w:rPr>
          <w:b/>
          <w:sz w:val="28"/>
          <w:szCs w:val="28"/>
          <w:lang w:val="ru-RU"/>
        </w:rPr>
        <w:t>ОТЗЫВ</w:t>
      </w:r>
    </w:p>
    <w:p w14:paraId="77254BA2" w14:textId="77777777" w:rsidR="004A5DA2" w:rsidRPr="004A5DA2" w:rsidRDefault="004A5DA2" w:rsidP="004A5DA2">
      <w:pPr>
        <w:contextualSpacing/>
        <w:jc w:val="center"/>
        <w:rPr>
          <w:b/>
          <w:sz w:val="28"/>
          <w:szCs w:val="28"/>
          <w:lang w:val="ru-RU"/>
        </w:rPr>
      </w:pPr>
      <w:r w:rsidRPr="004A5DA2">
        <w:rPr>
          <w:b/>
          <w:sz w:val="28"/>
          <w:szCs w:val="28"/>
          <w:lang w:val="ru-RU"/>
        </w:rPr>
        <w:t xml:space="preserve">о прохождении практики </w:t>
      </w:r>
    </w:p>
    <w:p w14:paraId="6CD37199" w14:textId="77777777" w:rsidR="004A5DA2" w:rsidRPr="004A5DA2" w:rsidRDefault="004A5DA2" w:rsidP="004A5DA2">
      <w:pPr>
        <w:contextualSpacing/>
        <w:jc w:val="center"/>
        <w:rPr>
          <w:sz w:val="28"/>
          <w:szCs w:val="28"/>
          <w:lang w:val="ru-RU"/>
        </w:rPr>
      </w:pPr>
    </w:p>
    <w:p w14:paraId="6AF8E397" w14:textId="77777777" w:rsidR="00B22C4E" w:rsidRPr="004A5DA2" w:rsidRDefault="00B22C4E" w:rsidP="00B22C4E">
      <w:pPr>
        <w:jc w:val="both"/>
        <w:rPr>
          <w:spacing w:val="-20"/>
          <w:lang w:val="ru-RU"/>
        </w:rPr>
      </w:pPr>
      <w:r>
        <w:rPr>
          <w:lang w:val="ru-RU"/>
        </w:rPr>
        <w:t>Студент</w:t>
      </w:r>
      <w:r w:rsidRPr="004A5DA2">
        <w:rPr>
          <w:lang w:val="ru-RU"/>
        </w:rPr>
        <w:t xml:space="preserve"> </w:t>
      </w:r>
      <w:r w:rsidRPr="004A5DA2">
        <w:rPr>
          <w:spacing w:val="-20"/>
          <w:lang w:val="ru-RU"/>
        </w:rPr>
        <w:t>_________________________________________________________________________</w:t>
      </w:r>
      <w:r>
        <w:rPr>
          <w:spacing w:val="-20"/>
          <w:lang w:val="ru-RU"/>
        </w:rPr>
        <w:t>________</w:t>
      </w:r>
      <w:r w:rsidRPr="004A5DA2">
        <w:rPr>
          <w:spacing w:val="-20"/>
          <w:lang w:val="ru-RU"/>
        </w:rPr>
        <w:t>______</w:t>
      </w:r>
    </w:p>
    <w:p w14:paraId="69400998" w14:textId="77777777" w:rsidR="00B22C4E" w:rsidRPr="004A5DA2" w:rsidRDefault="00B22C4E" w:rsidP="00B22C4E">
      <w:pPr>
        <w:jc w:val="center"/>
        <w:rPr>
          <w:i/>
          <w:sz w:val="20"/>
          <w:szCs w:val="20"/>
          <w:lang w:val="ru-RU"/>
        </w:rPr>
      </w:pPr>
      <w:r w:rsidRPr="004A5DA2">
        <w:rPr>
          <w:i/>
          <w:sz w:val="20"/>
          <w:szCs w:val="20"/>
          <w:lang w:val="ru-RU"/>
        </w:rPr>
        <w:t>(Ф.И.О.)</w:t>
      </w:r>
    </w:p>
    <w:p w14:paraId="58BD0214" w14:textId="77777777" w:rsidR="00B22C4E" w:rsidRDefault="00B22C4E" w:rsidP="00B22C4E">
      <w:pPr>
        <w:rPr>
          <w:lang w:val="ru-RU"/>
        </w:rPr>
      </w:pPr>
      <w:r>
        <w:rPr>
          <w:lang w:val="ru-RU"/>
        </w:rPr>
        <w:t>Факультет ______________________________________________________________________</w:t>
      </w:r>
    </w:p>
    <w:p w14:paraId="6605AEC0" w14:textId="77777777" w:rsidR="00B22C4E" w:rsidRPr="004A5DA2" w:rsidRDefault="00B22C4E" w:rsidP="00B22C4E">
      <w:pPr>
        <w:jc w:val="center"/>
        <w:rPr>
          <w:lang w:val="ru-RU"/>
        </w:rPr>
      </w:pPr>
      <w:r w:rsidRPr="00570892">
        <w:rPr>
          <w:i/>
          <w:sz w:val="20"/>
          <w:szCs w:val="20"/>
          <w:lang w:val="ru-RU"/>
        </w:rPr>
        <w:t>(</w:t>
      </w:r>
      <w:r>
        <w:rPr>
          <w:i/>
          <w:sz w:val="20"/>
          <w:szCs w:val="20"/>
          <w:lang w:val="ru-RU"/>
        </w:rPr>
        <w:t>наименование</w:t>
      </w:r>
      <w:r w:rsidRPr="00570892">
        <w:rPr>
          <w:i/>
          <w:sz w:val="20"/>
          <w:szCs w:val="20"/>
          <w:lang w:val="ru-RU"/>
        </w:rPr>
        <w:t>)</w:t>
      </w:r>
    </w:p>
    <w:p w14:paraId="030DF4C3" w14:textId="77777777" w:rsidR="00B22C4E" w:rsidRPr="004A5DA2" w:rsidRDefault="00B22C4E" w:rsidP="00B22C4E">
      <w:pPr>
        <w:rPr>
          <w:lang w:val="ru-RU"/>
        </w:rPr>
      </w:pPr>
      <w:r>
        <w:rPr>
          <w:lang w:val="ru-RU"/>
        </w:rPr>
        <w:t>п</w:t>
      </w:r>
      <w:r w:rsidRPr="004A5DA2">
        <w:rPr>
          <w:lang w:val="ru-RU"/>
        </w:rPr>
        <w:t>роходил</w:t>
      </w:r>
      <w:r>
        <w:rPr>
          <w:lang w:val="ru-RU"/>
        </w:rPr>
        <w:t xml:space="preserve"> </w:t>
      </w:r>
      <w:r w:rsidRPr="002A1767">
        <w:rPr>
          <w:lang w:val="ru-RU"/>
        </w:rPr>
        <w:t>___________________________________________</w:t>
      </w:r>
      <w:r>
        <w:rPr>
          <w:lang w:val="ru-RU"/>
        </w:rPr>
        <w:t xml:space="preserve">____________________ </w:t>
      </w:r>
      <w:r w:rsidRPr="002A1767">
        <w:rPr>
          <w:lang w:val="ru-RU"/>
        </w:rPr>
        <w:t xml:space="preserve">практику </w:t>
      </w:r>
    </w:p>
    <w:p w14:paraId="49739DBA" w14:textId="77777777" w:rsidR="00B22C4E" w:rsidRPr="00570892" w:rsidRDefault="00B22C4E" w:rsidP="00B22C4E">
      <w:pPr>
        <w:tabs>
          <w:tab w:val="left" w:pos="1590"/>
        </w:tabs>
        <w:spacing w:after="120"/>
        <w:jc w:val="center"/>
        <w:rPr>
          <w:i/>
          <w:sz w:val="20"/>
          <w:szCs w:val="20"/>
          <w:lang w:val="ru-RU"/>
        </w:rPr>
      </w:pPr>
      <w:r w:rsidRPr="00570892">
        <w:rPr>
          <w:i/>
          <w:sz w:val="20"/>
          <w:szCs w:val="20"/>
          <w:lang w:val="ru-RU"/>
        </w:rPr>
        <w:t>(вид практики)</w:t>
      </w:r>
    </w:p>
    <w:p w14:paraId="7376CDF3" w14:textId="77777777" w:rsidR="00B22C4E" w:rsidRPr="004A5DA2" w:rsidRDefault="00B22C4E" w:rsidP="00B22C4E">
      <w:pPr>
        <w:rPr>
          <w:lang w:val="ru-RU"/>
        </w:rPr>
      </w:pPr>
      <w:r w:rsidRPr="004A5DA2">
        <w:rPr>
          <w:lang w:val="ru-RU"/>
        </w:rPr>
        <w:t>в период с «</w:t>
      </w:r>
      <w:r w:rsidRPr="004A5DA2">
        <w:rPr>
          <w:spacing w:val="-20"/>
          <w:lang w:val="ru-RU"/>
        </w:rPr>
        <w:t xml:space="preserve">_____» ___________________  </w:t>
      </w:r>
      <w:r w:rsidRPr="004A5DA2">
        <w:rPr>
          <w:lang w:val="ru-RU"/>
        </w:rPr>
        <w:t>20</w:t>
      </w:r>
      <w:r>
        <w:rPr>
          <w:lang w:val="ru-RU"/>
        </w:rPr>
        <w:t>2</w:t>
      </w:r>
      <w:r w:rsidRPr="004A5DA2">
        <w:rPr>
          <w:spacing w:val="-20"/>
          <w:lang w:val="ru-RU"/>
        </w:rPr>
        <w:t>__</w:t>
      </w:r>
      <w:r w:rsidRPr="004A5DA2">
        <w:rPr>
          <w:lang w:val="ru-RU"/>
        </w:rPr>
        <w:t>г.</w:t>
      </w:r>
      <w:r>
        <w:rPr>
          <w:lang w:val="ru-RU"/>
        </w:rPr>
        <w:t xml:space="preserve">  </w:t>
      </w:r>
      <w:r w:rsidRPr="004A5DA2">
        <w:rPr>
          <w:lang w:val="ru-RU"/>
        </w:rPr>
        <w:t>по «</w:t>
      </w:r>
      <w:r w:rsidRPr="004A5DA2">
        <w:rPr>
          <w:spacing w:val="-20"/>
          <w:lang w:val="ru-RU"/>
        </w:rPr>
        <w:t>______» _________________</w:t>
      </w:r>
      <w:r>
        <w:rPr>
          <w:spacing w:val="-20"/>
          <w:lang w:val="ru-RU"/>
        </w:rPr>
        <w:t xml:space="preserve"> </w:t>
      </w:r>
      <w:r w:rsidRPr="004A5DA2">
        <w:rPr>
          <w:lang w:val="ru-RU"/>
        </w:rPr>
        <w:t>20</w:t>
      </w:r>
      <w:r>
        <w:rPr>
          <w:lang w:val="ru-RU"/>
        </w:rPr>
        <w:t>2</w:t>
      </w:r>
      <w:r w:rsidRPr="004A5DA2">
        <w:rPr>
          <w:spacing w:val="-20"/>
          <w:lang w:val="ru-RU"/>
        </w:rPr>
        <w:t>__</w:t>
      </w:r>
      <w:r w:rsidRPr="004A5DA2">
        <w:rPr>
          <w:lang w:val="ru-RU"/>
        </w:rPr>
        <w:t>г.</w:t>
      </w:r>
    </w:p>
    <w:p w14:paraId="779374DA" w14:textId="77777777" w:rsidR="004A5DA2" w:rsidRPr="004A5DA2" w:rsidRDefault="004A5DA2" w:rsidP="004A5DA2">
      <w:pPr>
        <w:rPr>
          <w:spacing w:val="-20"/>
          <w:lang w:val="ru-RU"/>
        </w:rPr>
      </w:pPr>
    </w:p>
    <w:p w14:paraId="6EF6BB9D" w14:textId="77777777" w:rsidR="004A5DA2" w:rsidRPr="004A5DA2" w:rsidRDefault="004A5DA2" w:rsidP="004A5DA2">
      <w:pPr>
        <w:contextualSpacing/>
        <w:jc w:val="both"/>
        <w:rPr>
          <w:i/>
          <w:sz w:val="20"/>
          <w:szCs w:val="20"/>
          <w:lang w:val="ru-RU"/>
        </w:rPr>
      </w:pPr>
      <w:r w:rsidRPr="004A5DA2">
        <w:rPr>
          <w:lang w:val="ru-RU"/>
        </w:rPr>
        <w:t>в</w:t>
      </w:r>
      <w:r w:rsidRPr="004A5DA2">
        <w:rPr>
          <w:spacing w:val="-20"/>
          <w:lang w:val="ru-RU"/>
        </w:rPr>
        <w:t>_______________________________________________________________________________________________</w:t>
      </w:r>
    </w:p>
    <w:p w14:paraId="3EA1AC75" w14:textId="77777777" w:rsidR="00570892" w:rsidRPr="004A5DA2" w:rsidRDefault="00570892" w:rsidP="00570892">
      <w:pPr>
        <w:contextualSpacing/>
        <w:jc w:val="center"/>
        <w:rPr>
          <w:i/>
          <w:sz w:val="20"/>
          <w:szCs w:val="20"/>
          <w:lang w:val="ru-RU"/>
        </w:rPr>
      </w:pPr>
      <w:r w:rsidRPr="004A5DA2">
        <w:rPr>
          <w:i/>
          <w:spacing w:val="-20"/>
          <w:sz w:val="20"/>
          <w:szCs w:val="20"/>
          <w:lang w:val="ru-RU"/>
        </w:rPr>
        <w:t>(</w:t>
      </w:r>
      <w:r w:rsidRPr="004A5DA2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14:paraId="30F60ADB" w14:textId="77777777" w:rsidR="004A5DA2" w:rsidRPr="004A5DA2" w:rsidRDefault="004A5DA2" w:rsidP="004A5DA2">
      <w:pPr>
        <w:tabs>
          <w:tab w:val="center" w:pos="4536"/>
        </w:tabs>
        <w:contextualSpacing/>
        <w:rPr>
          <w:spacing w:val="-20"/>
          <w:lang w:val="ru-RU"/>
        </w:rPr>
      </w:pPr>
      <w:r w:rsidRPr="004A5DA2">
        <w:rPr>
          <w:spacing w:val="-20"/>
          <w:lang w:val="ru-RU"/>
        </w:rPr>
        <w:tab/>
        <w:t>________________________________________________________________________________________________</w:t>
      </w:r>
    </w:p>
    <w:p w14:paraId="4CA28AE0" w14:textId="77777777" w:rsidR="004A5DA2" w:rsidRPr="004A5DA2" w:rsidRDefault="004A5DA2" w:rsidP="004A5DA2">
      <w:pPr>
        <w:contextualSpacing/>
        <w:jc w:val="both"/>
        <w:rPr>
          <w:lang w:val="ru-RU"/>
        </w:rPr>
      </w:pPr>
    </w:p>
    <w:p w14:paraId="12B69589" w14:textId="77777777" w:rsidR="004A5DA2" w:rsidRPr="004A5DA2" w:rsidRDefault="004A5DA2" w:rsidP="004A5DA2">
      <w:pPr>
        <w:contextualSpacing/>
        <w:jc w:val="both"/>
        <w:rPr>
          <w:lang w:val="ru-RU"/>
        </w:rPr>
      </w:pPr>
      <w:r w:rsidRPr="004A5DA2">
        <w:rPr>
          <w:lang w:val="ru-RU"/>
        </w:rPr>
        <w:t>В период прохождения практики _</w:t>
      </w:r>
      <w:r w:rsidRPr="004A5DA2">
        <w:rPr>
          <w:spacing w:val="-20"/>
          <w:lang w:val="ru-RU"/>
        </w:rPr>
        <w:t>___________________________________________________________</w:t>
      </w:r>
    </w:p>
    <w:p w14:paraId="01935A4D" w14:textId="77777777" w:rsidR="004A5DA2" w:rsidRPr="004A5DA2" w:rsidRDefault="004A5DA2" w:rsidP="004A5DA2">
      <w:pPr>
        <w:ind w:left="4956" w:firstLine="708"/>
        <w:jc w:val="both"/>
        <w:rPr>
          <w:i/>
          <w:sz w:val="20"/>
          <w:szCs w:val="20"/>
          <w:lang w:val="ru-RU"/>
        </w:rPr>
      </w:pPr>
      <w:r w:rsidRPr="004A5DA2">
        <w:rPr>
          <w:i/>
          <w:sz w:val="20"/>
          <w:szCs w:val="20"/>
          <w:lang w:val="ru-RU"/>
        </w:rPr>
        <w:t>(Ф.И.О. обучающегося)</w:t>
      </w:r>
    </w:p>
    <w:p w14:paraId="0CFBF1ED" w14:textId="77777777" w:rsidR="004A5DA2" w:rsidRPr="004A5DA2" w:rsidRDefault="004A5DA2" w:rsidP="004A5DA2">
      <w:pPr>
        <w:contextualSpacing/>
        <w:jc w:val="both"/>
        <w:rPr>
          <w:lang w:val="ru-RU"/>
        </w:rPr>
      </w:pPr>
      <w:r w:rsidRPr="004A5DA2">
        <w:rPr>
          <w:lang w:val="ru-RU"/>
        </w:rPr>
        <w:t>поручалось решение следующих задач:</w:t>
      </w:r>
    </w:p>
    <w:p w14:paraId="387CBC2F" w14:textId="77777777" w:rsidR="004A5DA2" w:rsidRPr="004A5DA2" w:rsidRDefault="004A5DA2" w:rsidP="004A5DA2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244C2710" w14:textId="77777777" w:rsidR="004A5DA2" w:rsidRPr="004A5DA2" w:rsidRDefault="004A5DA2" w:rsidP="004A5DA2">
      <w:pPr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188353A7" w14:textId="77777777" w:rsidR="004A5DA2" w:rsidRPr="004A5DA2" w:rsidRDefault="004A5DA2" w:rsidP="004A5DA2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012CE20C" w14:textId="77777777" w:rsidR="004A5DA2" w:rsidRPr="004A5DA2" w:rsidRDefault="004A5DA2" w:rsidP="004A5DA2">
      <w:pPr>
        <w:contextualSpacing/>
        <w:jc w:val="both"/>
        <w:rPr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31E89890" w14:textId="77777777" w:rsidR="004A5DA2" w:rsidRPr="004A5DA2" w:rsidRDefault="004A5DA2" w:rsidP="004A5DA2">
      <w:pPr>
        <w:contextualSpacing/>
        <w:jc w:val="both"/>
        <w:rPr>
          <w:lang w:val="ru-RU"/>
        </w:rPr>
      </w:pPr>
    </w:p>
    <w:p w14:paraId="43319A9D" w14:textId="134F9BCA" w:rsidR="004A5DA2" w:rsidRPr="004A5DA2" w:rsidRDefault="004A5DA2" w:rsidP="004A5DA2">
      <w:pPr>
        <w:contextualSpacing/>
        <w:rPr>
          <w:lang w:val="ru-RU"/>
        </w:rPr>
      </w:pPr>
      <w:r w:rsidRPr="004A5DA2">
        <w:rPr>
          <w:lang w:val="ru-RU"/>
        </w:rPr>
        <w:t xml:space="preserve">В период прохождения практики </w:t>
      </w:r>
      <w:r w:rsidR="00570892">
        <w:rPr>
          <w:lang w:val="ru-RU"/>
        </w:rPr>
        <w:t xml:space="preserve">студент </w:t>
      </w:r>
      <w:r w:rsidRPr="004A5DA2">
        <w:rPr>
          <w:lang w:val="ru-RU"/>
        </w:rPr>
        <w:t>проявил(а) _______________________</w:t>
      </w:r>
      <w:r w:rsidRPr="004A5DA2">
        <w:rPr>
          <w:spacing w:val="-20"/>
          <w:lang w:val="ru-RU"/>
        </w:rPr>
        <w:t>_</w:t>
      </w:r>
      <w:r w:rsidRPr="004A5DA2">
        <w:rPr>
          <w:lang w:val="ru-RU"/>
        </w:rPr>
        <w:t>_____</w:t>
      </w:r>
    </w:p>
    <w:p w14:paraId="61055741" w14:textId="77777777" w:rsidR="004A5DA2" w:rsidRPr="004A5DA2" w:rsidRDefault="004A5DA2" w:rsidP="004A5DA2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24F15572" w14:textId="77777777" w:rsidR="004A5DA2" w:rsidRPr="004A5DA2" w:rsidRDefault="004A5DA2" w:rsidP="004A5DA2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5967C16B" w14:textId="77777777" w:rsidR="004A5DA2" w:rsidRPr="004A5DA2" w:rsidRDefault="004A5DA2" w:rsidP="004A5DA2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7C73F8E3" w14:textId="77777777" w:rsidR="004A5DA2" w:rsidRPr="004A5DA2" w:rsidRDefault="004A5DA2" w:rsidP="004A5DA2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08202690" w14:textId="77777777" w:rsidR="004A5DA2" w:rsidRPr="004A5DA2" w:rsidRDefault="004A5DA2" w:rsidP="004A5DA2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54740CCC" w14:textId="77777777" w:rsidR="004A5DA2" w:rsidRPr="004A5DA2" w:rsidRDefault="004A5DA2" w:rsidP="004A5DA2">
      <w:pPr>
        <w:contextualSpacing/>
        <w:jc w:val="both"/>
        <w:rPr>
          <w:lang w:val="ru-RU"/>
        </w:rPr>
      </w:pPr>
    </w:p>
    <w:p w14:paraId="031BC794" w14:textId="68CC4265" w:rsidR="004A5DA2" w:rsidRPr="004A5DA2" w:rsidRDefault="004A5DA2" w:rsidP="004A5DA2">
      <w:pPr>
        <w:contextualSpacing/>
        <w:jc w:val="both"/>
        <w:rPr>
          <w:lang w:val="ru-RU"/>
        </w:rPr>
      </w:pPr>
      <w:r w:rsidRPr="004A5DA2">
        <w:rPr>
          <w:lang w:val="ru-RU"/>
        </w:rPr>
        <w:t xml:space="preserve">Результаты работы </w:t>
      </w:r>
      <w:r w:rsidR="00570892">
        <w:rPr>
          <w:lang w:val="ru-RU"/>
        </w:rPr>
        <w:t>студента</w:t>
      </w:r>
      <w:r w:rsidRPr="004A5DA2">
        <w:rPr>
          <w:lang w:val="ru-RU"/>
        </w:rPr>
        <w:t xml:space="preserve">: </w:t>
      </w:r>
    </w:p>
    <w:p w14:paraId="5BC42798" w14:textId="77777777" w:rsidR="004A5DA2" w:rsidRPr="004A5DA2" w:rsidRDefault="004A5DA2" w:rsidP="004A5DA2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0F2FE038" w14:textId="77777777" w:rsidR="004A5DA2" w:rsidRPr="004A5DA2" w:rsidRDefault="004A5DA2" w:rsidP="004A5DA2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3AB98156" w14:textId="77777777" w:rsidR="004A5DA2" w:rsidRPr="004A5DA2" w:rsidRDefault="004A5DA2" w:rsidP="004A5DA2">
      <w:pPr>
        <w:contextualSpacing/>
        <w:jc w:val="both"/>
        <w:rPr>
          <w:lang w:val="ru-RU"/>
        </w:rPr>
      </w:pPr>
    </w:p>
    <w:p w14:paraId="79A39489" w14:textId="0AD1BBE5" w:rsidR="004A5DA2" w:rsidRPr="004A5DA2" w:rsidRDefault="004A5DA2" w:rsidP="004A5DA2">
      <w:pPr>
        <w:contextualSpacing/>
        <w:jc w:val="both"/>
        <w:rPr>
          <w:i/>
          <w:sz w:val="20"/>
          <w:szCs w:val="20"/>
          <w:lang w:val="ru-RU"/>
        </w:rPr>
      </w:pPr>
      <w:r w:rsidRPr="004A5DA2">
        <w:rPr>
          <w:lang w:val="ru-RU"/>
        </w:rPr>
        <w:t xml:space="preserve">Считаю, что по итогам </w:t>
      </w:r>
      <w:r w:rsidR="00570892">
        <w:rPr>
          <w:lang w:val="ru-RU"/>
        </w:rPr>
        <w:t xml:space="preserve">учебной </w:t>
      </w:r>
      <w:r w:rsidRPr="004A5DA2">
        <w:rPr>
          <w:lang w:val="ru-RU"/>
        </w:rPr>
        <w:t xml:space="preserve">практики </w:t>
      </w:r>
      <w:r w:rsidR="00570892">
        <w:rPr>
          <w:lang w:val="ru-RU"/>
        </w:rPr>
        <w:t>студент</w:t>
      </w:r>
      <w:r w:rsidRPr="004A5DA2">
        <w:rPr>
          <w:lang w:val="ru-RU"/>
        </w:rPr>
        <w:t xml:space="preserve"> </w:t>
      </w:r>
      <w:r w:rsidR="00C62730">
        <w:rPr>
          <w:lang w:val="ru-RU"/>
        </w:rPr>
        <w:t>заслуживает оценки ________</w:t>
      </w:r>
      <w:r w:rsidR="00570892">
        <w:rPr>
          <w:lang w:val="ru-RU"/>
        </w:rPr>
        <w:t>____</w:t>
      </w:r>
      <w:r w:rsidR="00C62730">
        <w:rPr>
          <w:lang w:val="ru-RU"/>
        </w:rPr>
        <w:t xml:space="preserve">______ и </w:t>
      </w:r>
      <w:r w:rsidRPr="004A5DA2">
        <w:rPr>
          <w:lang w:val="ru-RU"/>
        </w:rPr>
        <w:t>может (не может) быть допущен к защите отчета по практике.</w:t>
      </w:r>
    </w:p>
    <w:p w14:paraId="138632E0" w14:textId="77777777" w:rsidR="004A5DA2" w:rsidRPr="004A5DA2" w:rsidRDefault="004A5DA2" w:rsidP="004A5DA2">
      <w:pPr>
        <w:contextualSpacing/>
        <w:jc w:val="both"/>
        <w:rPr>
          <w:lang w:val="ru-RU"/>
        </w:rPr>
      </w:pPr>
    </w:p>
    <w:p w14:paraId="1E5A6C75" w14:textId="77777777" w:rsidR="004A5DA2" w:rsidRPr="004A5DA2" w:rsidRDefault="004A5DA2" w:rsidP="004A5DA2">
      <w:pPr>
        <w:rPr>
          <w:lang w:val="ru-RU"/>
        </w:rPr>
      </w:pPr>
      <w:r w:rsidRPr="004A5DA2">
        <w:rPr>
          <w:lang w:val="ru-RU"/>
        </w:rPr>
        <w:t>___________________________                    _________________             ___________________</w:t>
      </w:r>
    </w:p>
    <w:p w14:paraId="0DFF7702" w14:textId="4AB3C3F0" w:rsidR="004A5DA2" w:rsidRPr="004A5DA2" w:rsidRDefault="004A5DA2" w:rsidP="004A5DA2">
      <w:pPr>
        <w:rPr>
          <w:i/>
          <w:sz w:val="20"/>
          <w:szCs w:val="20"/>
          <w:lang w:val="ru-RU"/>
        </w:rPr>
      </w:pPr>
      <w:r w:rsidRPr="004A5DA2">
        <w:rPr>
          <w:i/>
          <w:sz w:val="20"/>
          <w:szCs w:val="20"/>
          <w:lang w:val="ru-RU"/>
        </w:rPr>
        <w:t xml:space="preserve">(должность </w:t>
      </w:r>
      <w:r w:rsidR="00570892">
        <w:rPr>
          <w:i/>
          <w:sz w:val="20"/>
          <w:szCs w:val="20"/>
          <w:lang w:val="ru-RU"/>
        </w:rPr>
        <w:t>ответственного лица</w:t>
      </w:r>
      <w:r w:rsidRPr="004A5DA2">
        <w:rPr>
          <w:i/>
          <w:sz w:val="20"/>
          <w:szCs w:val="20"/>
          <w:lang w:val="ru-RU"/>
        </w:rPr>
        <w:t xml:space="preserve">                                      (подпись)                                                 (Ф.И.О.)</w:t>
      </w:r>
    </w:p>
    <w:p w14:paraId="1C854B8A" w14:textId="3545B305" w:rsidR="004A5DA2" w:rsidRPr="004A5DA2" w:rsidRDefault="00570892" w:rsidP="004A5DA2">
      <w:pPr>
        <w:rPr>
          <w:i/>
          <w:sz w:val="20"/>
          <w:szCs w:val="20"/>
          <w:lang w:val="ru-RU"/>
        </w:rPr>
      </w:pPr>
      <w:r>
        <w:rPr>
          <w:i/>
          <w:sz w:val="20"/>
          <w:szCs w:val="20"/>
          <w:lang w:val="ru-RU"/>
        </w:rPr>
        <w:t>из числа работников профильной</w:t>
      </w:r>
      <w:r w:rsidR="004A5DA2" w:rsidRPr="004A5DA2">
        <w:rPr>
          <w:i/>
          <w:sz w:val="20"/>
          <w:szCs w:val="20"/>
          <w:lang w:val="ru-RU"/>
        </w:rPr>
        <w:t xml:space="preserve"> организации)</w:t>
      </w:r>
    </w:p>
    <w:p w14:paraId="40AFAF5F" w14:textId="77777777" w:rsidR="004A5DA2" w:rsidRPr="004A5DA2" w:rsidRDefault="004A5DA2" w:rsidP="004A5DA2">
      <w:pPr>
        <w:rPr>
          <w:lang w:val="ru-RU"/>
        </w:rPr>
      </w:pPr>
    </w:p>
    <w:p w14:paraId="2EE798DE" w14:textId="77777777" w:rsidR="004A5DA2" w:rsidRDefault="004A5DA2" w:rsidP="004A5DA2">
      <w:pPr>
        <w:rPr>
          <w:lang w:val="ru-RU"/>
        </w:rPr>
      </w:pPr>
      <w:r w:rsidRPr="004A5DA2">
        <w:rPr>
          <w:lang w:val="ru-RU"/>
        </w:rPr>
        <w:t>«___» ___________________20</w:t>
      </w:r>
      <w:r w:rsidR="0080172A">
        <w:rPr>
          <w:lang w:val="ru-RU"/>
        </w:rPr>
        <w:t>2</w:t>
      </w:r>
      <w:r w:rsidRPr="004A5DA2">
        <w:rPr>
          <w:lang w:val="ru-RU"/>
        </w:rPr>
        <w:t>_г.</w:t>
      </w:r>
    </w:p>
    <w:p w14:paraId="05E04FD3" w14:textId="77777777" w:rsidR="0080172A" w:rsidRPr="004A5DA2" w:rsidRDefault="0080172A" w:rsidP="004A5DA2">
      <w:pPr>
        <w:rPr>
          <w:lang w:val="ru-RU"/>
        </w:rPr>
      </w:pPr>
    </w:p>
    <w:p w14:paraId="0962F698" w14:textId="77777777" w:rsidR="004A5DA2" w:rsidRPr="004A5DA2" w:rsidRDefault="004A5DA2" w:rsidP="004A5DA2">
      <w:pPr>
        <w:ind w:firstLine="708"/>
        <w:rPr>
          <w:lang w:val="ru-RU"/>
        </w:rPr>
      </w:pPr>
      <w:r w:rsidRPr="004A5DA2">
        <w:rPr>
          <w:lang w:val="ru-RU"/>
        </w:rPr>
        <w:t xml:space="preserve">             М.П.</w:t>
      </w:r>
    </w:p>
    <w:bookmarkEnd w:id="48"/>
    <w:p w14:paraId="44D91E9E" w14:textId="77777777" w:rsidR="00570892" w:rsidRDefault="00570892" w:rsidP="00570892">
      <w:pPr>
        <w:rPr>
          <w:sz w:val="28"/>
          <w:szCs w:val="28"/>
          <w:lang w:val="ru-RU"/>
        </w:rPr>
      </w:pPr>
    </w:p>
    <w:p w14:paraId="7A62A89A" w14:textId="18FD34A3" w:rsidR="00570892" w:rsidRPr="00570892" w:rsidRDefault="00570892" w:rsidP="00570892">
      <w:pPr>
        <w:rPr>
          <w:i/>
          <w:iCs/>
          <w:lang w:val="ru-RU" w:eastAsia="ru-RU"/>
        </w:rPr>
      </w:pPr>
      <w:r w:rsidRPr="00570892">
        <w:rPr>
          <w:i/>
          <w:iCs/>
          <w:lang w:val="ru-RU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14:paraId="349AEDC0" w14:textId="77777777" w:rsidR="00F84D54" w:rsidRDefault="00F84D54" w:rsidP="000D4023">
      <w:pPr>
        <w:pStyle w:val="ad"/>
        <w:ind w:left="4395"/>
        <w:rPr>
          <w:sz w:val="28"/>
          <w:szCs w:val="28"/>
          <w:lang w:val="ru-RU"/>
        </w:rPr>
      </w:pPr>
    </w:p>
    <w:sectPr w:rsidR="00F84D54" w:rsidSect="00AD52B6">
      <w:footerReference w:type="default" r:id="rId18"/>
      <w:footerReference w:type="first" r:id="rId19"/>
      <w:type w:val="continuous"/>
      <w:pgSz w:w="11907" w:h="16840" w:code="9"/>
      <w:pgMar w:top="851" w:right="1134" w:bottom="1134" w:left="1134" w:header="680" w:footer="680" w:gutter="0"/>
      <w:pgNumType w:start="1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B2200" w14:textId="77777777" w:rsidR="00204019" w:rsidRDefault="00204019" w:rsidP="000D5940">
      <w:r>
        <w:separator/>
      </w:r>
    </w:p>
  </w:endnote>
  <w:endnote w:type="continuationSeparator" w:id="0">
    <w:p w14:paraId="77B5FC99" w14:textId="77777777" w:rsidR="00204019" w:rsidRDefault="00204019" w:rsidP="000D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AD989" w14:textId="0DF940B2" w:rsidR="00A858B6" w:rsidRDefault="00A858B6" w:rsidP="004B34E2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02B3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4275E" w14:textId="77777777" w:rsidR="00A858B6" w:rsidRPr="004B34E2" w:rsidRDefault="00A858B6" w:rsidP="004B34E2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D02A7" w14:textId="77777777" w:rsidR="00204019" w:rsidRDefault="00204019" w:rsidP="000D5940">
      <w:r>
        <w:separator/>
      </w:r>
    </w:p>
  </w:footnote>
  <w:footnote w:type="continuationSeparator" w:id="0">
    <w:p w14:paraId="6623494D" w14:textId="77777777" w:rsidR="00204019" w:rsidRDefault="00204019" w:rsidP="000D5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3A841DA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94C72B8"/>
    <w:lvl w:ilvl="0" w:tplc="FFFFFFFF">
      <w:start w:val="1"/>
      <w:numFmt w:val="bullet"/>
      <w:lvlText w:val="−"/>
      <w:lvlJc w:val="left"/>
      <w:rPr>
        <w:rFonts w:ascii="Times New Roman" w:hAnsi="Times New Roman" w:cs="Times New Roman" w:hint="default"/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2"/>
    <w:multiLevelType w:val="hybridMultilevel"/>
    <w:tmpl w:val="AF7EE240"/>
    <w:lvl w:ilvl="0" w:tplc="FFFFFFFF">
      <w:start w:val="1"/>
      <w:numFmt w:val="bullet"/>
      <w:lvlText w:val="−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6"/>
    <w:multiLevelType w:val="hybridMultilevel"/>
    <w:tmpl w:val="1F16E9E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7"/>
    <w:multiLevelType w:val="hybridMultilevel"/>
    <w:tmpl w:val="1190CDE6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D"/>
    <w:multiLevelType w:val="hybridMultilevel"/>
    <w:tmpl w:val="7FDCC23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3DE17E8"/>
    <w:multiLevelType w:val="hybridMultilevel"/>
    <w:tmpl w:val="65A6E70A"/>
    <w:lvl w:ilvl="0" w:tplc="FF5E7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7BB49F5"/>
    <w:multiLevelType w:val="hybridMultilevel"/>
    <w:tmpl w:val="06DC868A"/>
    <w:lvl w:ilvl="0" w:tplc="BF3CE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9D268D"/>
    <w:multiLevelType w:val="hybridMultilevel"/>
    <w:tmpl w:val="55840A04"/>
    <w:lvl w:ilvl="0" w:tplc="A10E1F26">
      <w:start w:val="1"/>
      <w:numFmt w:val="decimal"/>
      <w:lvlText w:val="%1."/>
      <w:lvlJc w:val="left"/>
      <w:pPr>
        <w:ind w:left="10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2" w15:restartNumberingAfterBreak="0">
    <w:nsid w:val="0A342B86"/>
    <w:multiLevelType w:val="multilevel"/>
    <w:tmpl w:val="D6BEC21C"/>
    <w:lvl w:ilvl="0">
      <w:start w:val="29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2">
      <w:start w:val="5"/>
      <w:numFmt w:val="decimalZero"/>
      <w:lvlText w:val="%1.%2.%3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0CB70D95"/>
    <w:multiLevelType w:val="hybridMultilevel"/>
    <w:tmpl w:val="A1C20444"/>
    <w:lvl w:ilvl="0" w:tplc="BF3CE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A71AD3"/>
    <w:multiLevelType w:val="hybridMultilevel"/>
    <w:tmpl w:val="0B52934A"/>
    <w:lvl w:ilvl="0" w:tplc="50D8E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414CE9"/>
    <w:multiLevelType w:val="hybridMultilevel"/>
    <w:tmpl w:val="87762696"/>
    <w:lvl w:ilvl="0" w:tplc="EFF8AF4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FFE6BC86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D14E4BCC">
      <w:start w:val="2"/>
      <w:numFmt w:val="upperRoman"/>
      <w:lvlText w:val="%3."/>
      <w:lvlJc w:val="left"/>
      <w:pPr>
        <w:tabs>
          <w:tab w:val="num" w:pos="2422"/>
        </w:tabs>
        <w:ind w:left="2422" w:hanging="720"/>
      </w:pPr>
      <w:rPr>
        <w:rFonts w:hint="default"/>
        <w:b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366E9B"/>
    <w:multiLevelType w:val="multilevel"/>
    <w:tmpl w:val="DC0C6A4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4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56" w:hanging="2160"/>
      </w:pPr>
      <w:rPr>
        <w:rFonts w:hint="default"/>
      </w:rPr>
    </w:lvl>
  </w:abstractNum>
  <w:abstractNum w:abstractNumId="17" w15:restartNumberingAfterBreak="0">
    <w:nsid w:val="1C122235"/>
    <w:multiLevelType w:val="hybridMultilevel"/>
    <w:tmpl w:val="B4E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0303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176F5D"/>
    <w:multiLevelType w:val="hybridMultilevel"/>
    <w:tmpl w:val="A10AA1DA"/>
    <w:lvl w:ilvl="0" w:tplc="9DDCA84A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0E0554"/>
    <w:multiLevelType w:val="hybridMultilevel"/>
    <w:tmpl w:val="D0DAF826"/>
    <w:lvl w:ilvl="0" w:tplc="5762D884">
      <w:start w:val="1"/>
      <w:numFmt w:val="decimal"/>
      <w:lvlText w:val="%1."/>
      <w:lvlJc w:val="left"/>
      <w:pPr>
        <w:ind w:left="687" w:hanging="687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0F70D4"/>
    <w:multiLevelType w:val="hybridMultilevel"/>
    <w:tmpl w:val="6B0285E2"/>
    <w:lvl w:ilvl="0" w:tplc="BF3CE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60440C"/>
    <w:multiLevelType w:val="hybridMultilevel"/>
    <w:tmpl w:val="C29EE0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65A5341"/>
    <w:multiLevelType w:val="hybridMultilevel"/>
    <w:tmpl w:val="1082A058"/>
    <w:lvl w:ilvl="0" w:tplc="D33A0522">
      <w:start w:val="25"/>
      <w:numFmt w:val="bullet"/>
      <w:lvlText w:val="-"/>
      <w:lvlJc w:val="left"/>
      <w:pPr>
        <w:tabs>
          <w:tab w:val="num" w:pos="587"/>
        </w:tabs>
        <w:ind w:left="227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A6133E8"/>
    <w:multiLevelType w:val="multilevel"/>
    <w:tmpl w:val="F31CF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96" w:hanging="2160"/>
      </w:pPr>
      <w:rPr>
        <w:rFonts w:hint="default"/>
      </w:rPr>
    </w:lvl>
  </w:abstractNum>
  <w:abstractNum w:abstractNumId="26" w15:restartNumberingAfterBreak="0">
    <w:nsid w:val="5381433C"/>
    <w:multiLevelType w:val="multilevel"/>
    <w:tmpl w:val="C6BE163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5" w:hanging="72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8DE0F6F"/>
    <w:multiLevelType w:val="hybridMultilevel"/>
    <w:tmpl w:val="B0146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04D73"/>
    <w:multiLevelType w:val="multilevel"/>
    <w:tmpl w:val="DC0C6A4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4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56" w:hanging="2160"/>
      </w:pPr>
      <w:rPr>
        <w:rFonts w:hint="default"/>
      </w:rPr>
    </w:lvl>
  </w:abstractNum>
  <w:abstractNum w:abstractNumId="29" w15:restartNumberingAfterBreak="0">
    <w:nsid w:val="5D5F4F6C"/>
    <w:multiLevelType w:val="hybridMultilevel"/>
    <w:tmpl w:val="1C6E2986"/>
    <w:lvl w:ilvl="0" w:tplc="2D5EDFF8">
      <w:start w:val="1"/>
      <w:numFmt w:val="decimal"/>
      <w:lvlText w:val="%1."/>
      <w:lvlJc w:val="left"/>
      <w:pPr>
        <w:tabs>
          <w:tab w:val="num" w:pos="2156"/>
        </w:tabs>
        <w:ind w:left="2156" w:hanging="1305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  <w:b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5DA71616"/>
    <w:multiLevelType w:val="hybridMultilevel"/>
    <w:tmpl w:val="74F667F8"/>
    <w:lvl w:ilvl="0" w:tplc="FF5E7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B41653"/>
    <w:multiLevelType w:val="hybridMultilevel"/>
    <w:tmpl w:val="32A8D582"/>
    <w:lvl w:ilvl="0" w:tplc="94D2B046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06F40942">
      <w:start w:val="1"/>
      <w:numFmt w:val="decimal"/>
      <w:lvlText w:val="%2."/>
      <w:lvlJc w:val="left"/>
      <w:pPr>
        <w:ind w:left="106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2" w:tplc="7304DF7A">
      <w:numFmt w:val="bullet"/>
      <w:lvlText w:val="•"/>
      <w:lvlJc w:val="left"/>
      <w:pPr>
        <w:ind w:left="2839" w:hanging="348"/>
      </w:pPr>
      <w:rPr>
        <w:rFonts w:hint="default"/>
        <w:lang w:val="ru-RU" w:eastAsia="ru-RU"/>
      </w:rPr>
    </w:lvl>
    <w:lvl w:ilvl="3" w:tplc="D65E6B08">
      <w:numFmt w:val="bullet"/>
      <w:lvlText w:val="•"/>
      <w:lvlJc w:val="left"/>
      <w:pPr>
        <w:ind w:left="3729" w:hanging="348"/>
      </w:pPr>
      <w:rPr>
        <w:rFonts w:hint="default"/>
        <w:lang w:val="ru-RU" w:eastAsia="ru-RU"/>
      </w:rPr>
    </w:lvl>
    <w:lvl w:ilvl="4" w:tplc="ACD2879E">
      <w:numFmt w:val="bullet"/>
      <w:lvlText w:val="•"/>
      <w:lvlJc w:val="left"/>
      <w:pPr>
        <w:ind w:left="4619" w:hanging="348"/>
      </w:pPr>
      <w:rPr>
        <w:rFonts w:hint="default"/>
        <w:lang w:val="ru-RU" w:eastAsia="ru-RU"/>
      </w:rPr>
    </w:lvl>
    <w:lvl w:ilvl="5" w:tplc="5016CAE4">
      <w:numFmt w:val="bullet"/>
      <w:lvlText w:val="•"/>
      <w:lvlJc w:val="left"/>
      <w:pPr>
        <w:ind w:left="5509" w:hanging="348"/>
      </w:pPr>
      <w:rPr>
        <w:rFonts w:hint="default"/>
        <w:lang w:val="ru-RU" w:eastAsia="ru-RU"/>
      </w:rPr>
    </w:lvl>
    <w:lvl w:ilvl="6" w:tplc="43A0DC22">
      <w:numFmt w:val="bullet"/>
      <w:lvlText w:val="•"/>
      <w:lvlJc w:val="left"/>
      <w:pPr>
        <w:ind w:left="6399" w:hanging="348"/>
      </w:pPr>
      <w:rPr>
        <w:rFonts w:hint="default"/>
        <w:lang w:val="ru-RU" w:eastAsia="ru-RU"/>
      </w:rPr>
    </w:lvl>
    <w:lvl w:ilvl="7" w:tplc="7E1C8290">
      <w:numFmt w:val="bullet"/>
      <w:lvlText w:val="•"/>
      <w:lvlJc w:val="left"/>
      <w:pPr>
        <w:ind w:left="7289" w:hanging="348"/>
      </w:pPr>
      <w:rPr>
        <w:rFonts w:hint="default"/>
        <w:lang w:val="ru-RU" w:eastAsia="ru-RU"/>
      </w:rPr>
    </w:lvl>
    <w:lvl w:ilvl="8" w:tplc="456E1A46">
      <w:numFmt w:val="bullet"/>
      <w:lvlText w:val="•"/>
      <w:lvlJc w:val="left"/>
      <w:pPr>
        <w:ind w:left="8179" w:hanging="348"/>
      </w:pPr>
      <w:rPr>
        <w:rFonts w:hint="default"/>
        <w:lang w:val="ru-RU" w:eastAsia="ru-RU"/>
      </w:rPr>
    </w:lvl>
  </w:abstractNum>
  <w:abstractNum w:abstractNumId="32" w15:restartNumberingAfterBreak="0">
    <w:nsid w:val="61E149D3"/>
    <w:multiLevelType w:val="hybridMultilevel"/>
    <w:tmpl w:val="1256F4F4"/>
    <w:lvl w:ilvl="0" w:tplc="26387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F96B4A"/>
    <w:multiLevelType w:val="multilevel"/>
    <w:tmpl w:val="B5A04E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4" w15:restartNumberingAfterBreak="0">
    <w:nsid w:val="6D7D18E8"/>
    <w:multiLevelType w:val="hybridMultilevel"/>
    <w:tmpl w:val="5420A956"/>
    <w:lvl w:ilvl="0" w:tplc="67943178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9D48016">
      <w:start w:val="10"/>
      <w:numFmt w:val="decimal"/>
      <w:lvlText w:val="%2."/>
      <w:lvlJc w:val="left"/>
      <w:pPr>
        <w:tabs>
          <w:tab w:val="num" w:pos="431"/>
        </w:tabs>
        <w:ind w:left="431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35" w15:restartNumberingAfterBreak="0">
    <w:nsid w:val="72265CA3"/>
    <w:multiLevelType w:val="hybridMultilevel"/>
    <w:tmpl w:val="339C625C"/>
    <w:lvl w:ilvl="0" w:tplc="B39E38BE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73957BF2"/>
    <w:multiLevelType w:val="multilevel"/>
    <w:tmpl w:val="7430E006"/>
    <w:lvl w:ilvl="0">
      <w:start w:val="38"/>
      <w:numFmt w:val="decimal"/>
      <w:lvlText w:val="%1"/>
      <w:lvlJc w:val="left"/>
      <w:pPr>
        <w:ind w:left="232" w:hanging="1059"/>
      </w:pPr>
      <w:rPr>
        <w:rFonts w:hint="default"/>
        <w:lang w:val="ru-RU" w:eastAsia="ru-RU"/>
      </w:rPr>
    </w:lvl>
    <w:lvl w:ilvl="1">
      <w:start w:val="4"/>
      <w:numFmt w:val="decimalZero"/>
      <w:lvlText w:val="%1.%2"/>
      <w:lvlJc w:val="left"/>
      <w:pPr>
        <w:ind w:left="232" w:hanging="1059"/>
      </w:pPr>
      <w:rPr>
        <w:rFonts w:hint="default"/>
        <w:lang w:val="ru-RU" w:eastAsia="ru-RU"/>
      </w:rPr>
    </w:lvl>
    <w:lvl w:ilvl="2">
      <w:start w:val="2"/>
      <w:numFmt w:val="decimalZero"/>
      <w:lvlText w:val="%1.%2.%3"/>
      <w:lvlJc w:val="left"/>
      <w:pPr>
        <w:ind w:left="232" w:hanging="105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/>
      </w:rPr>
    </w:lvl>
    <w:lvl w:ilvl="3">
      <w:numFmt w:val="bullet"/>
      <w:lvlText w:val="–"/>
      <w:lvlJc w:val="left"/>
      <w:pPr>
        <w:ind w:left="941" w:hanging="281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ru-RU"/>
      </w:rPr>
    </w:lvl>
    <w:lvl w:ilvl="4">
      <w:numFmt w:val="bullet"/>
      <w:lvlText w:val="-"/>
      <w:lvlJc w:val="left"/>
      <w:pPr>
        <w:ind w:left="23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/>
      </w:rPr>
    </w:lvl>
    <w:lvl w:ilvl="5">
      <w:numFmt w:val="bullet"/>
      <w:lvlText w:val="•"/>
      <w:lvlJc w:val="left"/>
      <w:pPr>
        <w:ind w:left="5093" w:hanging="708"/>
      </w:pPr>
      <w:rPr>
        <w:rFonts w:hint="default"/>
        <w:lang w:val="ru-RU" w:eastAsia="ru-RU"/>
      </w:rPr>
    </w:lvl>
    <w:lvl w:ilvl="6">
      <w:numFmt w:val="bullet"/>
      <w:lvlText w:val="•"/>
      <w:lvlJc w:val="left"/>
      <w:pPr>
        <w:ind w:left="6132" w:hanging="708"/>
      </w:pPr>
      <w:rPr>
        <w:rFonts w:hint="default"/>
        <w:lang w:val="ru-RU" w:eastAsia="ru-RU"/>
      </w:rPr>
    </w:lvl>
    <w:lvl w:ilvl="7">
      <w:numFmt w:val="bullet"/>
      <w:lvlText w:val="•"/>
      <w:lvlJc w:val="left"/>
      <w:pPr>
        <w:ind w:left="7170" w:hanging="708"/>
      </w:pPr>
      <w:rPr>
        <w:rFonts w:hint="default"/>
        <w:lang w:val="ru-RU" w:eastAsia="ru-RU"/>
      </w:rPr>
    </w:lvl>
    <w:lvl w:ilvl="8">
      <w:numFmt w:val="bullet"/>
      <w:lvlText w:val="•"/>
      <w:lvlJc w:val="left"/>
      <w:pPr>
        <w:ind w:left="8209" w:hanging="708"/>
      </w:pPr>
      <w:rPr>
        <w:rFonts w:hint="default"/>
        <w:lang w:val="ru-RU" w:eastAsia="ru-RU"/>
      </w:rPr>
    </w:lvl>
  </w:abstractNum>
  <w:abstractNum w:abstractNumId="37" w15:restartNumberingAfterBreak="0">
    <w:nsid w:val="79A752A2"/>
    <w:multiLevelType w:val="hybridMultilevel"/>
    <w:tmpl w:val="F50C6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1D65E6"/>
    <w:multiLevelType w:val="hybridMultilevel"/>
    <w:tmpl w:val="ED52F8D2"/>
    <w:lvl w:ilvl="0" w:tplc="E3A841DA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cs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360" w:hanging="360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4">
    <w:abstractNumId w:val="24"/>
  </w:num>
  <w:num w:numId="5">
    <w:abstractNumId w:val="38"/>
  </w:num>
  <w:num w:numId="6">
    <w:abstractNumId w:val="28"/>
  </w:num>
  <w:num w:numId="7">
    <w:abstractNumId w:val="33"/>
  </w:num>
  <w:num w:numId="8">
    <w:abstractNumId w:val="9"/>
  </w:num>
  <w:num w:numId="9">
    <w:abstractNumId w:val="30"/>
  </w:num>
  <w:num w:numId="10">
    <w:abstractNumId w:val="19"/>
  </w:num>
  <w:num w:numId="11">
    <w:abstractNumId w:val="12"/>
  </w:num>
  <w:num w:numId="12">
    <w:abstractNumId w:val="25"/>
  </w:num>
  <w:num w:numId="13">
    <w:abstractNumId w:val="16"/>
  </w:num>
  <w:num w:numId="14">
    <w:abstractNumId w:val="23"/>
  </w:num>
  <w:num w:numId="15">
    <w:abstractNumId w:val="15"/>
  </w:num>
  <w:num w:numId="16">
    <w:abstractNumId w:val="26"/>
  </w:num>
  <w:num w:numId="17">
    <w:abstractNumId w:val="34"/>
  </w:num>
  <w:num w:numId="18">
    <w:abstractNumId w:val="18"/>
  </w:num>
  <w:num w:numId="19">
    <w:abstractNumId w:val="29"/>
  </w:num>
  <w:num w:numId="20">
    <w:abstractNumId w:val="21"/>
  </w:num>
  <w:num w:numId="21">
    <w:abstractNumId w:val="10"/>
  </w:num>
  <w:num w:numId="22">
    <w:abstractNumId w:val="13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5"/>
  </w:num>
  <w:num w:numId="28">
    <w:abstractNumId w:val="6"/>
  </w:num>
  <w:num w:numId="29">
    <w:abstractNumId w:val="7"/>
  </w:num>
  <w:num w:numId="30">
    <w:abstractNumId w:val="11"/>
  </w:num>
  <w:num w:numId="31">
    <w:abstractNumId w:val="27"/>
  </w:num>
  <w:num w:numId="32">
    <w:abstractNumId w:val="8"/>
  </w:num>
  <w:num w:numId="33">
    <w:abstractNumId w:val="20"/>
  </w:num>
  <w:num w:numId="34">
    <w:abstractNumId w:val="32"/>
  </w:num>
  <w:num w:numId="35">
    <w:abstractNumId w:val="17"/>
  </w:num>
  <w:num w:numId="36">
    <w:abstractNumId w:val="39"/>
  </w:num>
  <w:num w:numId="37">
    <w:abstractNumId w:val="37"/>
  </w:num>
  <w:num w:numId="38">
    <w:abstractNumId w:val="36"/>
  </w:num>
  <w:num w:numId="39">
    <w:abstractNumId w:val="31"/>
  </w:num>
  <w:num w:numId="40">
    <w:abstractNumId w:val="22"/>
  </w:num>
  <w:num w:numId="41">
    <w:abstractNumId w:val="14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384"/>
    <w:rsid w:val="00004102"/>
    <w:rsid w:val="00006818"/>
    <w:rsid w:val="00006C76"/>
    <w:rsid w:val="000076EB"/>
    <w:rsid w:val="00007A32"/>
    <w:rsid w:val="000112A8"/>
    <w:rsid w:val="00013B9F"/>
    <w:rsid w:val="00014A10"/>
    <w:rsid w:val="000203FB"/>
    <w:rsid w:val="00027D51"/>
    <w:rsid w:val="00033113"/>
    <w:rsid w:val="00036987"/>
    <w:rsid w:val="00037AD3"/>
    <w:rsid w:val="00042CB1"/>
    <w:rsid w:val="000430A5"/>
    <w:rsid w:val="0005155F"/>
    <w:rsid w:val="00063C8C"/>
    <w:rsid w:val="000752A4"/>
    <w:rsid w:val="0008468B"/>
    <w:rsid w:val="00093E78"/>
    <w:rsid w:val="00097BAC"/>
    <w:rsid w:val="000B14EC"/>
    <w:rsid w:val="000B328C"/>
    <w:rsid w:val="000C07E7"/>
    <w:rsid w:val="000C22EC"/>
    <w:rsid w:val="000C4BC6"/>
    <w:rsid w:val="000C599F"/>
    <w:rsid w:val="000D4023"/>
    <w:rsid w:val="000D5940"/>
    <w:rsid w:val="000E4441"/>
    <w:rsid w:val="000F056A"/>
    <w:rsid w:val="000F15D4"/>
    <w:rsid w:val="000F2E03"/>
    <w:rsid w:val="000F756C"/>
    <w:rsid w:val="00102347"/>
    <w:rsid w:val="001145CB"/>
    <w:rsid w:val="001162A3"/>
    <w:rsid w:val="001202E2"/>
    <w:rsid w:val="00140746"/>
    <w:rsid w:val="00140E1E"/>
    <w:rsid w:val="001412E0"/>
    <w:rsid w:val="00153593"/>
    <w:rsid w:val="00155BD8"/>
    <w:rsid w:val="00162EB3"/>
    <w:rsid w:val="0018712B"/>
    <w:rsid w:val="00187FF5"/>
    <w:rsid w:val="00197EB5"/>
    <w:rsid w:val="001A13B8"/>
    <w:rsid w:val="001A2CA8"/>
    <w:rsid w:val="001B4D87"/>
    <w:rsid w:val="001B6FFE"/>
    <w:rsid w:val="001C0B5D"/>
    <w:rsid w:val="001C2B61"/>
    <w:rsid w:val="001C4606"/>
    <w:rsid w:val="001C4872"/>
    <w:rsid w:val="001C64DE"/>
    <w:rsid w:val="001C7261"/>
    <w:rsid w:val="001C7824"/>
    <w:rsid w:val="001D0FBB"/>
    <w:rsid w:val="001D3A10"/>
    <w:rsid w:val="001D3C6D"/>
    <w:rsid w:val="001D3CCA"/>
    <w:rsid w:val="001D3ECB"/>
    <w:rsid w:val="001F3B67"/>
    <w:rsid w:val="00203545"/>
    <w:rsid w:val="00204019"/>
    <w:rsid w:val="00213994"/>
    <w:rsid w:val="00215C50"/>
    <w:rsid w:val="00217B3D"/>
    <w:rsid w:val="002311EE"/>
    <w:rsid w:val="0023269C"/>
    <w:rsid w:val="002364D7"/>
    <w:rsid w:val="00252C9A"/>
    <w:rsid w:val="002573AE"/>
    <w:rsid w:val="00260B90"/>
    <w:rsid w:val="00261C74"/>
    <w:rsid w:val="00263551"/>
    <w:rsid w:val="00265D01"/>
    <w:rsid w:val="00271452"/>
    <w:rsid w:val="002726EC"/>
    <w:rsid w:val="00273DFF"/>
    <w:rsid w:val="002769CC"/>
    <w:rsid w:val="00280189"/>
    <w:rsid w:val="0028297E"/>
    <w:rsid w:val="002863B4"/>
    <w:rsid w:val="00286E71"/>
    <w:rsid w:val="002918A4"/>
    <w:rsid w:val="002936FA"/>
    <w:rsid w:val="00296700"/>
    <w:rsid w:val="0029769A"/>
    <w:rsid w:val="002A4834"/>
    <w:rsid w:val="002A60E8"/>
    <w:rsid w:val="002A6C3C"/>
    <w:rsid w:val="002B3CF6"/>
    <w:rsid w:val="002B728A"/>
    <w:rsid w:val="002C0FA2"/>
    <w:rsid w:val="002C7D61"/>
    <w:rsid w:val="002E1B99"/>
    <w:rsid w:val="002E1DF0"/>
    <w:rsid w:val="002E2A18"/>
    <w:rsid w:val="002F1428"/>
    <w:rsid w:val="002F28B7"/>
    <w:rsid w:val="002F3841"/>
    <w:rsid w:val="002F6549"/>
    <w:rsid w:val="0030278E"/>
    <w:rsid w:val="0030443A"/>
    <w:rsid w:val="003076DD"/>
    <w:rsid w:val="00307B38"/>
    <w:rsid w:val="00307B46"/>
    <w:rsid w:val="003124C9"/>
    <w:rsid w:val="00323D81"/>
    <w:rsid w:val="00327EBB"/>
    <w:rsid w:val="003306A4"/>
    <w:rsid w:val="00331C40"/>
    <w:rsid w:val="003321F2"/>
    <w:rsid w:val="00333454"/>
    <w:rsid w:val="00337A53"/>
    <w:rsid w:val="00342848"/>
    <w:rsid w:val="00344704"/>
    <w:rsid w:val="003470AB"/>
    <w:rsid w:val="0035220B"/>
    <w:rsid w:val="00354ADF"/>
    <w:rsid w:val="00365B08"/>
    <w:rsid w:val="00367D88"/>
    <w:rsid w:val="00370885"/>
    <w:rsid w:val="00382F1F"/>
    <w:rsid w:val="00392301"/>
    <w:rsid w:val="0039309E"/>
    <w:rsid w:val="003A32B5"/>
    <w:rsid w:val="003B12E8"/>
    <w:rsid w:val="003C069B"/>
    <w:rsid w:val="003C0D00"/>
    <w:rsid w:val="003C3387"/>
    <w:rsid w:val="003D2758"/>
    <w:rsid w:val="003E5964"/>
    <w:rsid w:val="003E666C"/>
    <w:rsid w:val="003E6B83"/>
    <w:rsid w:val="003F01EA"/>
    <w:rsid w:val="003F1FE3"/>
    <w:rsid w:val="003F275B"/>
    <w:rsid w:val="003F6F34"/>
    <w:rsid w:val="00403F3B"/>
    <w:rsid w:val="00407FAF"/>
    <w:rsid w:val="00416655"/>
    <w:rsid w:val="00423790"/>
    <w:rsid w:val="0043439C"/>
    <w:rsid w:val="00435974"/>
    <w:rsid w:val="004369C7"/>
    <w:rsid w:val="00443A9A"/>
    <w:rsid w:val="00445BEB"/>
    <w:rsid w:val="00454236"/>
    <w:rsid w:val="00454478"/>
    <w:rsid w:val="00455F86"/>
    <w:rsid w:val="004612B3"/>
    <w:rsid w:val="00465ECF"/>
    <w:rsid w:val="00473EC3"/>
    <w:rsid w:val="00474D04"/>
    <w:rsid w:val="0048407A"/>
    <w:rsid w:val="00487475"/>
    <w:rsid w:val="004A20FF"/>
    <w:rsid w:val="004A3AD5"/>
    <w:rsid w:val="004A47A6"/>
    <w:rsid w:val="004A5DA2"/>
    <w:rsid w:val="004B34E2"/>
    <w:rsid w:val="004B707C"/>
    <w:rsid w:val="004C4317"/>
    <w:rsid w:val="004C4482"/>
    <w:rsid w:val="004C51BD"/>
    <w:rsid w:val="004C6818"/>
    <w:rsid w:val="004D53BF"/>
    <w:rsid w:val="004E27A3"/>
    <w:rsid w:val="00501F42"/>
    <w:rsid w:val="00514862"/>
    <w:rsid w:val="00530C2D"/>
    <w:rsid w:val="00531A56"/>
    <w:rsid w:val="00534CB5"/>
    <w:rsid w:val="0053728B"/>
    <w:rsid w:val="00543BD9"/>
    <w:rsid w:val="00544720"/>
    <w:rsid w:val="00551858"/>
    <w:rsid w:val="00552504"/>
    <w:rsid w:val="00555273"/>
    <w:rsid w:val="005578C5"/>
    <w:rsid w:val="0056243E"/>
    <w:rsid w:val="00570892"/>
    <w:rsid w:val="0058430F"/>
    <w:rsid w:val="00585D89"/>
    <w:rsid w:val="00586CFA"/>
    <w:rsid w:val="0059607C"/>
    <w:rsid w:val="005A07BA"/>
    <w:rsid w:val="005B1B9B"/>
    <w:rsid w:val="005B29CC"/>
    <w:rsid w:val="005B54A6"/>
    <w:rsid w:val="005C7567"/>
    <w:rsid w:val="005D02A9"/>
    <w:rsid w:val="005D0AF2"/>
    <w:rsid w:val="005D5937"/>
    <w:rsid w:val="005E076D"/>
    <w:rsid w:val="005E1BA5"/>
    <w:rsid w:val="005E49FB"/>
    <w:rsid w:val="005F328F"/>
    <w:rsid w:val="005F3B5F"/>
    <w:rsid w:val="005F797C"/>
    <w:rsid w:val="006036DA"/>
    <w:rsid w:val="00603E30"/>
    <w:rsid w:val="00604EFA"/>
    <w:rsid w:val="00605FBB"/>
    <w:rsid w:val="006144AE"/>
    <w:rsid w:val="00616E28"/>
    <w:rsid w:val="00620879"/>
    <w:rsid w:val="00623906"/>
    <w:rsid w:val="00625E9B"/>
    <w:rsid w:val="006373F8"/>
    <w:rsid w:val="00651B91"/>
    <w:rsid w:val="00657A89"/>
    <w:rsid w:val="00661EA0"/>
    <w:rsid w:val="00665FFA"/>
    <w:rsid w:val="00674D56"/>
    <w:rsid w:val="00675E6F"/>
    <w:rsid w:val="00677A62"/>
    <w:rsid w:val="00683398"/>
    <w:rsid w:val="00686C77"/>
    <w:rsid w:val="006916A8"/>
    <w:rsid w:val="006A3FC4"/>
    <w:rsid w:val="006A44CB"/>
    <w:rsid w:val="006A5F63"/>
    <w:rsid w:val="006A6EDD"/>
    <w:rsid w:val="006D29C2"/>
    <w:rsid w:val="006D5C4D"/>
    <w:rsid w:val="006E02B3"/>
    <w:rsid w:val="006E0582"/>
    <w:rsid w:val="006E4A1D"/>
    <w:rsid w:val="006E754D"/>
    <w:rsid w:val="006F45F1"/>
    <w:rsid w:val="006F4D13"/>
    <w:rsid w:val="00705DE3"/>
    <w:rsid w:val="00706FFC"/>
    <w:rsid w:val="007111F5"/>
    <w:rsid w:val="007167A1"/>
    <w:rsid w:val="00722069"/>
    <w:rsid w:val="0072277F"/>
    <w:rsid w:val="00723AD4"/>
    <w:rsid w:val="00726496"/>
    <w:rsid w:val="007306CB"/>
    <w:rsid w:val="0073092C"/>
    <w:rsid w:val="00730D2B"/>
    <w:rsid w:val="00731F02"/>
    <w:rsid w:val="0074208B"/>
    <w:rsid w:val="00751870"/>
    <w:rsid w:val="007563AF"/>
    <w:rsid w:val="0076025D"/>
    <w:rsid w:val="0076110F"/>
    <w:rsid w:val="007613A5"/>
    <w:rsid w:val="00762E40"/>
    <w:rsid w:val="0076521A"/>
    <w:rsid w:val="00772AB1"/>
    <w:rsid w:val="007824E2"/>
    <w:rsid w:val="007908D2"/>
    <w:rsid w:val="0079254D"/>
    <w:rsid w:val="0079275C"/>
    <w:rsid w:val="0079341E"/>
    <w:rsid w:val="00793BF4"/>
    <w:rsid w:val="007A0930"/>
    <w:rsid w:val="007A0B3B"/>
    <w:rsid w:val="007A2D8E"/>
    <w:rsid w:val="007A5D40"/>
    <w:rsid w:val="007B5BF9"/>
    <w:rsid w:val="007B61AA"/>
    <w:rsid w:val="007B62D4"/>
    <w:rsid w:val="007B73B1"/>
    <w:rsid w:val="007C08A3"/>
    <w:rsid w:val="007C5ABC"/>
    <w:rsid w:val="007D1D10"/>
    <w:rsid w:val="007D3D2A"/>
    <w:rsid w:val="007E1EAC"/>
    <w:rsid w:val="007E5D60"/>
    <w:rsid w:val="007F3C99"/>
    <w:rsid w:val="007F542B"/>
    <w:rsid w:val="00800E34"/>
    <w:rsid w:val="0080172A"/>
    <w:rsid w:val="00804438"/>
    <w:rsid w:val="00805E9B"/>
    <w:rsid w:val="008129CA"/>
    <w:rsid w:val="0081382B"/>
    <w:rsid w:val="00816B4A"/>
    <w:rsid w:val="00817799"/>
    <w:rsid w:val="00820C97"/>
    <w:rsid w:val="00821CE6"/>
    <w:rsid w:val="00831E25"/>
    <w:rsid w:val="008520CA"/>
    <w:rsid w:val="00856D7B"/>
    <w:rsid w:val="0086186F"/>
    <w:rsid w:val="00863585"/>
    <w:rsid w:val="00884B48"/>
    <w:rsid w:val="00891324"/>
    <w:rsid w:val="008A2088"/>
    <w:rsid w:val="008A427B"/>
    <w:rsid w:val="008A5903"/>
    <w:rsid w:val="008A7C04"/>
    <w:rsid w:val="008A7C4B"/>
    <w:rsid w:val="008B0E5A"/>
    <w:rsid w:val="008B18A5"/>
    <w:rsid w:val="008C0352"/>
    <w:rsid w:val="008C0DA9"/>
    <w:rsid w:val="008C2287"/>
    <w:rsid w:val="008C4A06"/>
    <w:rsid w:val="008D3BD6"/>
    <w:rsid w:val="008D55F6"/>
    <w:rsid w:val="008E23A2"/>
    <w:rsid w:val="008E249F"/>
    <w:rsid w:val="008E6EF5"/>
    <w:rsid w:val="008F2857"/>
    <w:rsid w:val="008F481E"/>
    <w:rsid w:val="008F58D4"/>
    <w:rsid w:val="00912322"/>
    <w:rsid w:val="00912441"/>
    <w:rsid w:val="009131E6"/>
    <w:rsid w:val="009133B4"/>
    <w:rsid w:val="0091457E"/>
    <w:rsid w:val="00914E08"/>
    <w:rsid w:val="00921447"/>
    <w:rsid w:val="00931584"/>
    <w:rsid w:val="00931C81"/>
    <w:rsid w:val="00932442"/>
    <w:rsid w:val="009370D9"/>
    <w:rsid w:val="00942CAC"/>
    <w:rsid w:val="009468B4"/>
    <w:rsid w:val="0094717C"/>
    <w:rsid w:val="009506D9"/>
    <w:rsid w:val="00950ECE"/>
    <w:rsid w:val="009529EF"/>
    <w:rsid w:val="00960768"/>
    <w:rsid w:val="00965364"/>
    <w:rsid w:val="00971384"/>
    <w:rsid w:val="009753FE"/>
    <w:rsid w:val="009921AD"/>
    <w:rsid w:val="009927B5"/>
    <w:rsid w:val="00992B23"/>
    <w:rsid w:val="0099337B"/>
    <w:rsid w:val="009A29F4"/>
    <w:rsid w:val="009A381A"/>
    <w:rsid w:val="009B46B2"/>
    <w:rsid w:val="009D242D"/>
    <w:rsid w:val="009E12B8"/>
    <w:rsid w:val="009E5B20"/>
    <w:rsid w:val="009F0A4F"/>
    <w:rsid w:val="00A03113"/>
    <w:rsid w:val="00A116B9"/>
    <w:rsid w:val="00A1312C"/>
    <w:rsid w:val="00A17F25"/>
    <w:rsid w:val="00A25508"/>
    <w:rsid w:val="00A25D46"/>
    <w:rsid w:val="00A26D33"/>
    <w:rsid w:val="00A26E74"/>
    <w:rsid w:val="00A27005"/>
    <w:rsid w:val="00A270B0"/>
    <w:rsid w:val="00A43658"/>
    <w:rsid w:val="00A47C11"/>
    <w:rsid w:val="00A47FAF"/>
    <w:rsid w:val="00A52270"/>
    <w:rsid w:val="00A552B1"/>
    <w:rsid w:val="00A56161"/>
    <w:rsid w:val="00A662C4"/>
    <w:rsid w:val="00A67C2F"/>
    <w:rsid w:val="00A70DD2"/>
    <w:rsid w:val="00A710A8"/>
    <w:rsid w:val="00A75A8A"/>
    <w:rsid w:val="00A775B8"/>
    <w:rsid w:val="00A858B6"/>
    <w:rsid w:val="00A90BC5"/>
    <w:rsid w:val="00A91A62"/>
    <w:rsid w:val="00A9255A"/>
    <w:rsid w:val="00A92616"/>
    <w:rsid w:val="00A93788"/>
    <w:rsid w:val="00A95A3B"/>
    <w:rsid w:val="00A95BBC"/>
    <w:rsid w:val="00A95DAF"/>
    <w:rsid w:val="00AA2C1A"/>
    <w:rsid w:val="00AA458A"/>
    <w:rsid w:val="00AB390E"/>
    <w:rsid w:val="00AC5650"/>
    <w:rsid w:val="00AD0188"/>
    <w:rsid w:val="00AD0790"/>
    <w:rsid w:val="00AD52B6"/>
    <w:rsid w:val="00AF2FE3"/>
    <w:rsid w:val="00AF32D7"/>
    <w:rsid w:val="00B100A6"/>
    <w:rsid w:val="00B11C02"/>
    <w:rsid w:val="00B20FFB"/>
    <w:rsid w:val="00B212A1"/>
    <w:rsid w:val="00B22C4E"/>
    <w:rsid w:val="00B249B9"/>
    <w:rsid w:val="00B33E72"/>
    <w:rsid w:val="00B349AC"/>
    <w:rsid w:val="00B3535A"/>
    <w:rsid w:val="00B35820"/>
    <w:rsid w:val="00B364DA"/>
    <w:rsid w:val="00B5073B"/>
    <w:rsid w:val="00B55DBC"/>
    <w:rsid w:val="00B63C1C"/>
    <w:rsid w:val="00B65318"/>
    <w:rsid w:val="00B74244"/>
    <w:rsid w:val="00B76A8C"/>
    <w:rsid w:val="00B84025"/>
    <w:rsid w:val="00B849C0"/>
    <w:rsid w:val="00B86549"/>
    <w:rsid w:val="00B871C3"/>
    <w:rsid w:val="00B93C77"/>
    <w:rsid w:val="00B95D06"/>
    <w:rsid w:val="00BA36D3"/>
    <w:rsid w:val="00BA5364"/>
    <w:rsid w:val="00BA6A4E"/>
    <w:rsid w:val="00BA75F8"/>
    <w:rsid w:val="00BC1593"/>
    <w:rsid w:val="00BD0393"/>
    <w:rsid w:val="00BE5143"/>
    <w:rsid w:val="00BF0756"/>
    <w:rsid w:val="00BF2539"/>
    <w:rsid w:val="00BF46FC"/>
    <w:rsid w:val="00BF5790"/>
    <w:rsid w:val="00C0525C"/>
    <w:rsid w:val="00C07268"/>
    <w:rsid w:val="00C10DBD"/>
    <w:rsid w:val="00C11CED"/>
    <w:rsid w:val="00C20D4E"/>
    <w:rsid w:val="00C24C81"/>
    <w:rsid w:val="00C24F89"/>
    <w:rsid w:val="00C30BA5"/>
    <w:rsid w:val="00C33E04"/>
    <w:rsid w:val="00C37944"/>
    <w:rsid w:val="00C40409"/>
    <w:rsid w:val="00C426B5"/>
    <w:rsid w:val="00C53981"/>
    <w:rsid w:val="00C54442"/>
    <w:rsid w:val="00C60157"/>
    <w:rsid w:val="00C61E96"/>
    <w:rsid w:val="00C62730"/>
    <w:rsid w:val="00C708D5"/>
    <w:rsid w:val="00C70FFB"/>
    <w:rsid w:val="00C83938"/>
    <w:rsid w:val="00C946DA"/>
    <w:rsid w:val="00C95B47"/>
    <w:rsid w:val="00C97AD4"/>
    <w:rsid w:val="00CA32E6"/>
    <w:rsid w:val="00CA4F09"/>
    <w:rsid w:val="00CA608D"/>
    <w:rsid w:val="00CA6496"/>
    <w:rsid w:val="00CA6843"/>
    <w:rsid w:val="00CB3A2D"/>
    <w:rsid w:val="00CC3B89"/>
    <w:rsid w:val="00CD125F"/>
    <w:rsid w:val="00CD24FC"/>
    <w:rsid w:val="00CE0BEE"/>
    <w:rsid w:val="00CE1147"/>
    <w:rsid w:val="00CE2EAB"/>
    <w:rsid w:val="00CE5AB0"/>
    <w:rsid w:val="00CF1C76"/>
    <w:rsid w:val="00CF3F0A"/>
    <w:rsid w:val="00D03AB6"/>
    <w:rsid w:val="00D040E5"/>
    <w:rsid w:val="00D10DF8"/>
    <w:rsid w:val="00D21549"/>
    <w:rsid w:val="00D228C9"/>
    <w:rsid w:val="00D26702"/>
    <w:rsid w:val="00D31285"/>
    <w:rsid w:val="00D42C35"/>
    <w:rsid w:val="00D440D1"/>
    <w:rsid w:val="00D4599E"/>
    <w:rsid w:val="00D4713F"/>
    <w:rsid w:val="00D47ACC"/>
    <w:rsid w:val="00D555EB"/>
    <w:rsid w:val="00D568F5"/>
    <w:rsid w:val="00D61806"/>
    <w:rsid w:val="00D62885"/>
    <w:rsid w:val="00D65B72"/>
    <w:rsid w:val="00D65CF9"/>
    <w:rsid w:val="00D65EA4"/>
    <w:rsid w:val="00D70E1F"/>
    <w:rsid w:val="00D71217"/>
    <w:rsid w:val="00D774A4"/>
    <w:rsid w:val="00D82634"/>
    <w:rsid w:val="00D83E43"/>
    <w:rsid w:val="00DA3BC2"/>
    <w:rsid w:val="00DA4234"/>
    <w:rsid w:val="00DB3263"/>
    <w:rsid w:val="00DC16BC"/>
    <w:rsid w:val="00DC312E"/>
    <w:rsid w:val="00DD0932"/>
    <w:rsid w:val="00DD09D5"/>
    <w:rsid w:val="00DD0D8D"/>
    <w:rsid w:val="00DD42AE"/>
    <w:rsid w:val="00DD5672"/>
    <w:rsid w:val="00DD5DE6"/>
    <w:rsid w:val="00DE48F8"/>
    <w:rsid w:val="00DF33AF"/>
    <w:rsid w:val="00E05874"/>
    <w:rsid w:val="00E14504"/>
    <w:rsid w:val="00E275A6"/>
    <w:rsid w:val="00E40D24"/>
    <w:rsid w:val="00E41593"/>
    <w:rsid w:val="00E45151"/>
    <w:rsid w:val="00E473A1"/>
    <w:rsid w:val="00E47F42"/>
    <w:rsid w:val="00E47FA6"/>
    <w:rsid w:val="00E54DF8"/>
    <w:rsid w:val="00E55889"/>
    <w:rsid w:val="00E55AA2"/>
    <w:rsid w:val="00E5601A"/>
    <w:rsid w:val="00E56CF6"/>
    <w:rsid w:val="00E5727C"/>
    <w:rsid w:val="00E579DC"/>
    <w:rsid w:val="00E610FD"/>
    <w:rsid w:val="00E67057"/>
    <w:rsid w:val="00E778D8"/>
    <w:rsid w:val="00E811C9"/>
    <w:rsid w:val="00E87E4A"/>
    <w:rsid w:val="00E9048B"/>
    <w:rsid w:val="00EA1C4A"/>
    <w:rsid w:val="00EA2383"/>
    <w:rsid w:val="00EA273A"/>
    <w:rsid w:val="00EA2D15"/>
    <w:rsid w:val="00EA6490"/>
    <w:rsid w:val="00EA7FDF"/>
    <w:rsid w:val="00EB10AA"/>
    <w:rsid w:val="00EC04D6"/>
    <w:rsid w:val="00EC090A"/>
    <w:rsid w:val="00EC311F"/>
    <w:rsid w:val="00EC6466"/>
    <w:rsid w:val="00EC7D2E"/>
    <w:rsid w:val="00ED353F"/>
    <w:rsid w:val="00EE53DC"/>
    <w:rsid w:val="00EE58C2"/>
    <w:rsid w:val="00EF56FB"/>
    <w:rsid w:val="00F05882"/>
    <w:rsid w:val="00F11E2B"/>
    <w:rsid w:val="00F14FB6"/>
    <w:rsid w:val="00F159CC"/>
    <w:rsid w:val="00F2226C"/>
    <w:rsid w:val="00F24324"/>
    <w:rsid w:val="00F248B9"/>
    <w:rsid w:val="00F3429B"/>
    <w:rsid w:val="00F470F8"/>
    <w:rsid w:val="00F579F3"/>
    <w:rsid w:val="00F60B96"/>
    <w:rsid w:val="00F7724D"/>
    <w:rsid w:val="00F84003"/>
    <w:rsid w:val="00F84D54"/>
    <w:rsid w:val="00F867F7"/>
    <w:rsid w:val="00F86DD3"/>
    <w:rsid w:val="00F9008F"/>
    <w:rsid w:val="00F9185D"/>
    <w:rsid w:val="00F921A3"/>
    <w:rsid w:val="00F97568"/>
    <w:rsid w:val="00FA0E72"/>
    <w:rsid w:val="00FA260C"/>
    <w:rsid w:val="00FB491C"/>
    <w:rsid w:val="00FC0D1F"/>
    <w:rsid w:val="00FC2B77"/>
    <w:rsid w:val="00FC3A2F"/>
    <w:rsid w:val="00FC3AB8"/>
    <w:rsid w:val="00FC6947"/>
    <w:rsid w:val="00FD169B"/>
    <w:rsid w:val="00FD3A31"/>
    <w:rsid w:val="00FE6C8F"/>
    <w:rsid w:val="00FE6EC0"/>
    <w:rsid w:val="00FF554D"/>
    <w:rsid w:val="00FF6777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2CF486"/>
  <w15:docId w15:val="{65DDFF64-19EB-4731-A952-30EB98ED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F3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link w:val="10"/>
    <w:uiPriority w:val="9"/>
    <w:qFormat/>
    <w:rsid w:val="00820C97"/>
    <w:pPr>
      <w:spacing w:before="120" w:after="240"/>
      <w:jc w:val="both"/>
      <w:outlineLvl w:val="0"/>
    </w:pPr>
    <w:rPr>
      <w:b/>
      <w:bCs/>
      <w:kern w:val="36"/>
      <w:sz w:val="32"/>
      <w:szCs w:val="23"/>
      <w:lang w:eastAsia="ru-RU"/>
    </w:rPr>
  </w:style>
  <w:style w:type="paragraph" w:styleId="2">
    <w:name w:val="heading 2"/>
    <w:basedOn w:val="a"/>
    <w:link w:val="20"/>
    <w:autoRedefine/>
    <w:uiPriority w:val="9"/>
    <w:qFormat/>
    <w:rsid w:val="00820C97"/>
    <w:pPr>
      <w:spacing w:before="120" w:after="120"/>
      <w:ind w:left="1276" w:hanging="567"/>
      <w:jc w:val="both"/>
      <w:outlineLvl w:val="1"/>
    </w:pPr>
    <w:rPr>
      <w:rFonts w:cs="Arial"/>
      <w:b/>
      <w:bCs/>
      <w:color w:val="000000"/>
      <w:sz w:val="28"/>
      <w:szCs w:val="32"/>
      <w:lang w:eastAsia="ru-RU"/>
    </w:rPr>
  </w:style>
  <w:style w:type="paragraph" w:styleId="3">
    <w:name w:val="heading 3"/>
    <w:basedOn w:val="a"/>
    <w:link w:val="30"/>
    <w:autoRedefine/>
    <w:uiPriority w:val="9"/>
    <w:qFormat/>
    <w:rsid w:val="00820C97"/>
    <w:pPr>
      <w:spacing w:line="360" w:lineRule="auto"/>
      <w:ind w:firstLine="709"/>
      <w:jc w:val="both"/>
      <w:outlineLvl w:val="2"/>
    </w:pPr>
    <w:rPr>
      <w:b/>
      <w:bCs/>
      <w:sz w:val="28"/>
      <w:szCs w:val="1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20C97"/>
    <w:pPr>
      <w:keepNext/>
      <w:spacing w:before="240" w:after="60"/>
      <w:jc w:val="center"/>
      <w:outlineLvl w:val="3"/>
    </w:pPr>
    <w:rPr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20C97"/>
    <w:rPr>
      <w:rFonts w:ascii="Times New Roman" w:eastAsia="Times New Roman" w:hAnsi="Times New Roman"/>
      <w:b/>
      <w:bCs/>
      <w:kern w:val="36"/>
      <w:sz w:val="32"/>
      <w:szCs w:val="23"/>
      <w:lang w:val="en-US"/>
    </w:rPr>
  </w:style>
  <w:style w:type="character" w:customStyle="1" w:styleId="20">
    <w:name w:val="Заголовок 2 Знак"/>
    <w:link w:val="2"/>
    <w:uiPriority w:val="9"/>
    <w:rsid w:val="00820C97"/>
    <w:rPr>
      <w:rFonts w:ascii="Times New Roman" w:eastAsia="Times New Roman" w:hAnsi="Times New Roman" w:cs="Arial"/>
      <w:b/>
      <w:bCs/>
      <w:color w:val="000000"/>
      <w:sz w:val="28"/>
      <w:szCs w:val="32"/>
      <w:lang w:val="en-US"/>
    </w:rPr>
  </w:style>
  <w:style w:type="character" w:customStyle="1" w:styleId="30">
    <w:name w:val="Заголовок 3 Знак"/>
    <w:link w:val="3"/>
    <w:uiPriority w:val="9"/>
    <w:rsid w:val="00820C97"/>
    <w:rPr>
      <w:rFonts w:ascii="Times New Roman" w:eastAsia="Times New Roman" w:hAnsi="Times New Roman"/>
      <w:b/>
      <w:bCs/>
      <w:sz w:val="28"/>
      <w:szCs w:val="18"/>
      <w:lang w:val="en-US"/>
    </w:rPr>
  </w:style>
  <w:style w:type="paragraph" w:styleId="a3">
    <w:name w:val="List Paragraph"/>
    <w:aliases w:val="2 Спс точк,8т рис"/>
    <w:basedOn w:val="a"/>
    <w:link w:val="a4"/>
    <w:uiPriority w:val="34"/>
    <w:qFormat/>
    <w:rsid w:val="0039309E"/>
    <w:pPr>
      <w:ind w:left="720"/>
      <w:contextualSpacing/>
    </w:pPr>
  </w:style>
  <w:style w:type="paragraph" w:styleId="a5">
    <w:name w:val="Body Text Indent"/>
    <w:basedOn w:val="a"/>
    <w:link w:val="a6"/>
    <w:semiHidden/>
    <w:rsid w:val="00403F3B"/>
    <w:pPr>
      <w:spacing w:line="360" w:lineRule="auto"/>
      <w:ind w:firstLine="720"/>
      <w:jc w:val="both"/>
    </w:pPr>
    <w:rPr>
      <w:rFonts w:ascii="Arial" w:hAnsi="Arial" w:cs="Arial"/>
      <w:lang w:val="ru-RU"/>
    </w:rPr>
  </w:style>
  <w:style w:type="character" w:customStyle="1" w:styleId="a6">
    <w:name w:val="Основной текст с отступом Знак"/>
    <w:link w:val="a5"/>
    <w:semiHidden/>
    <w:rsid w:val="00403F3B"/>
    <w:rPr>
      <w:rFonts w:ascii="Arial" w:eastAsia="Times New Roman" w:hAnsi="Arial" w:cs="Arial"/>
      <w:sz w:val="24"/>
      <w:szCs w:val="24"/>
    </w:rPr>
  </w:style>
  <w:style w:type="paragraph" w:styleId="a7">
    <w:name w:val="Body Text"/>
    <w:basedOn w:val="a"/>
    <w:link w:val="a8"/>
    <w:semiHidden/>
    <w:rsid w:val="00403F3B"/>
    <w:pPr>
      <w:spacing w:line="360" w:lineRule="auto"/>
      <w:jc w:val="both"/>
    </w:pPr>
    <w:rPr>
      <w:rFonts w:ascii="Arial" w:hAnsi="Arial" w:cs="Arial"/>
      <w:lang w:val="ru-RU"/>
    </w:rPr>
  </w:style>
  <w:style w:type="character" w:customStyle="1" w:styleId="a8">
    <w:name w:val="Основной текст Знак"/>
    <w:link w:val="a7"/>
    <w:semiHidden/>
    <w:rsid w:val="00403F3B"/>
    <w:rPr>
      <w:rFonts w:ascii="Arial" w:eastAsia="Times New Roman" w:hAnsi="Arial" w:cs="Arial"/>
      <w:sz w:val="24"/>
      <w:szCs w:val="24"/>
    </w:rPr>
  </w:style>
  <w:style w:type="paragraph" w:styleId="21">
    <w:name w:val="Body Text 2"/>
    <w:basedOn w:val="a"/>
    <w:link w:val="22"/>
    <w:unhideWhenUsed/>
    <w:rsid w:val="00403F3B"/>
    <w:pPr>
      <w:spacing w:after="120" w:line="480" w:lineRule="auto"/>
    </w:pPr>
  </w:style>
  <w:style w:type="character" w:customStyle="1" w:styleId="22">
    <w:name w:val="Основной текст 2 Знак"/>
    <w:link w:val="21"/>
    <w:rsid w:val="00403F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0D59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0D59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unhideWhenUsed/>
    <w:rsid w:val="000D59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D59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d">
    <w:name w:val="Îáû÷íûé"/>
    <w:uiPriority w:val="99"/>
    <w:rsid w:val="000D59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ae">
    <w:name w:val="Âåðõíèé êîëîíòèòóë"/>
    <w:basedOn w:val="ad"/>
    <w:uiPriority w:val="99"/>
    <w:rsid w:val="000D5940"/>
    <w:pPr>
      <w:tabs>
        <w:tab w:val="center" w:pos="4153"/>
        <w:tab w:val="right" w:pos="8306"/>
      </w:tabs>
    </w:pPr>
    <w:rPr>
      <w:lang w:val="ru-RU"/>
    </w:rPr>
  </w:style>
  <w:style w:type="character" w:styleId="af">
    <w:name w:val="page number"/>
    <w:basedOn w:val="a0"/>
    <w:uiPriority w:val="99"/>
    <w:rsid w:val="000D5940"/>
  </w:style>
  <w:style w:type="paragraph" w:styleId="af0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,Знак6"/>
    <w:basedOn w:val="a"/>
    <w:link w:val="af1"/>
    <w:unhideWhenUsed/>
    <w:qFormat/>
    <w:rsid w:val="00D42C35"/>
    <w:rPr>
      <w:sz w:val="20"/>
      <w:szCs w:val="20"/>
    </w:rPr>
  </w:style>
  <w:style w:type="character" w:customStyle="1" w:styleId="af1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link w:val="af0"/>
    <w:rsid w:val="00D42C3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2">
    <w:name w:val="footnote reference"/>
    <w:unhideWhenUsed/>
    <w:rsid w:val="00D42C35"/>
    <w:rPr>
      <w:vertAlign w:val="superscript"/>
    </w:rPr>
  </w:style>
  <w:style w:type="paragraph" w:customStyle="1" w:styleId="31">
    <w:name w:val="çàãîëîâîê 3"/>
    <w:basedOn w:val="ad"/>
    <w:next w:val="ad"/>
    <w:uiPriority w:val="99"/>
    <w:rsid w:val="00A52270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3">
    <w:name w:val="Hyperlink"/>
    <w:uiPriority w:val="99"/>
    <w:rsid w:val="007A2D8E"/>
    <w:rPr>
      <w:color w:val="0000FF"/>
      <w:u w:val="single"/>
    </w:rPr>
  </w:style>
  <w:style w:type="character" w:styleId="af4">
    <w:name w:val="Strong"/>
    <w:uiPriority w:val="22"/>
    <w:qFormat/>
    <w:rsid w:val="00F60B96"/>
    <w:rPr>
      <w:b/>
      <w:bCs/>
    </w:rPr>
  </w:style>
  <w:style w:type="paragraph" w:customStyle="1" w:styleId="Style1">
    <w:name w:val="Style1"/>
    <w:basedOn w:val="a"/>
    <w:uiPriority w:val="99"/>
    <w:rsid w:val="00F60B96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customStyle="1" w:styleId="af5">
    <w:name w:val="назначение"/>
    <w:basedOn w:val="a0"/>
    <w:rsid w:val="00F60B96"/>
  </w:style>
  <w:style w:type="paragraph" w:customStyle="1" w:styleId="11">
    <w:name w:val="Обычный1"/>
    <w:rsid w:val="00A47C11"/>
    <w:rPr>
      <w:rFonts w:ascii="Times New Roman" w:eastAsia="Times New Roman" w:hAnsi="Times New Roman"/>
    </w:rPr>
  </w:style>
  <w:style w:type="character" w:customStyle="1" w:styleId="reference-text">
    <w:name w:val="reference-text"/>
    <w:basedOn w:val="a0"/>
    <w:rsid w:val="00F867F7"/>
  </w:style>
  <w:style w:type="paragraph" w:customStyle="1" w:styleId="12">
    <w:name w:val="Обычный1"/>
    <w:rsid w:val="000752A4"/>
    <w:rPr>
      <w:rFonts w:ascii="Times New Roman" w:eastAsia="Times New Roman" w:hAnsi="Times New Roman"/>
    </w:rPr>
  </w:style>
  <w:style w:type="paragraph" w:customStyle="1" w:styleId="23">
    <w:name w:val="Обычный2"/>
    <w:rsid w:val="000752A4"/>
    <w:rPr>
      <w:rFonts w:ascii="Times New Roman" w:eastAsia="Times New Roman" w:hAnsi="Times New Roman"/>
    </w:rPr>
  </w:style>
  <w:style w:type="paragraph" w:customStyle="1" w:styleId="32">
    <w:name w:val="Обычный3"/>
    <w:rsid w:val="000752A4"/>
    <w:rPr>
      <w:rFonts w:ascii="Times New Roman" w:eastAsia="Times New Roman" w:hAnsi="Times New Roman"/>
    </w:rPr>
  </w:style>
  <w:style w:type="paragraph" w:styleId="33">
    <w:name w:val="Body Text 3"/>
    <w:basedOn w:val="a"/>
    <w:link w:val="34"/>
    <w:rsid w:val="000752A4"/>
    <w:pPr>
      <w:spacing w:after="120"/>
    </w:pPr>
    <w:rPr>
      <w:sz w:val="16"/>
      <w:szCs w:val="16"/>
      <w:lang w:val="ru-RU" w:eastAsia="ru-RU"/>
    </w:rPr>
  </w:style>
  <w:style w:type="character" w:customStyle="1" w:styleId="34">
    <w:name w:val="Основной текст 3 Знак"/>
    <w:link w:val="33"/>
    <w:rsid w:val="000752A4"/>
    <w:rPr>
      <w:rFonts w:ascii="Times New Roman" w:eastAsia="Times New Roman" w:hAnsi="Times New Roman"/>
      <w:sz w:val="16"/>
      <w:szCs w:val="16"/>
    </w:rPr>
  </w:style>
  <w:style w:type="paragraph" w:customStyle="1" w:styleId="13">
    <w:name w:val="Основной текст1"/>
    <w:basedOn w:val="12"/>
    <w:rsid w:val="000752A4"/>
    <w:pPr>
      <w:jc w:val="center"/>
    </w:pPr>
    <w:rPr>
      <w:spacing w:val="20"/>
      <w:kern w:val="32"/>
      <w:sz w:val="28"/>
    </w:rPr>
  </w:style>
  <w:style w:type="character" w:customStyle="1" w:styleId="40">
    <w:name w:val="Заголовок 4 Знак"/>
    <w:link w:val="4"/>
    <w:uiPriority w:val="9"/>
    <w:rsid w:val="00820C97"/>
    <w:rPr>
      <w:rFonts w:ascii="Times New Roman" w:eastAsia="Times New Roman" w:hAnsi="Times New Roman" w:cs="Times New Roman"/>
      <w:b/>
      <w:bCs/>
      <w:sz w:val="32"/>
      <w:szCs w:val="28"/>
      <w:lang w:val="en-US" w:eastAsia="en-US"/>
    </w:rPr>
  </w:style>
  <w:style w:type="paragraph" w:styleId="14">
    <w:name w:val="toc 1"/>
    <w:basedOn w:val="a"/>
    <w:next w:val="a"/>
    <w:autoRedefine/>
    <w:uiPriority w:val="39"/>
    <w:unhideWhenUsed/>
    <w:rsid w:val="001C7261"/>
    <w:pPr>
      <w:tabs>
        <w:tab w:val="right" w:leader="dot" w:pos="9639"/>
      </w:tabs>
    </w:pPr>
    <w:rPr>
      <w:noProof/>
      <w:sz w:val="28"/>
      <w:szCs w:val="28"/>
      <w:lang w:val="ru-RU"/>
    </w:rPr>
  </w:style>
  <w:style w:type="paragraph" w:styleId="24">
    <w:name w:val="toc 2"/>
    <w:basedOn w:val="a"/>
    <w:next w:val="a"/>
    <w:autoRedefine/>
    <w:uiPriority w:val="39"/>
    <w:unhideWhenUsed/>
    <w:rsid w:val="004B34E2"/>
    <w:pPr>
      <w:ind w:left="240"/>
    </w:pPr>
  </w:style>
  <w:style w:type="paragraph" w:styleId="35">
    <w:name w:val="toc 3"/>
    <w:basedOn w:val="a"/>
    <w:next w:val="a"/>
    <w:autoRedefine/>
    <w:uiPriority w:val="39"/>
    <w:unhideWhenUsed/>
    <w:rsid w:val="004B34E2"/>
    <w:pPr>
      <w:ind w:left="480"/>
    </w:pPr>
  </w:style>
  <w:style w:type="paragraph" w:styleId="41">
    <w:name w:val="toc 4"/>
    <w:basedOn w:val="a"/>
    <w:next w:val="a"/>
    <w:autoRedefine/>
    <w:uiPriority w:val="39"/>
    <w:unhideWhenUsed/>
    <w:rsid w:val="004B34E2"/>
    <w:pPr>
      <w:tabs>
        <w:tab w:val="right" w:leader="dot" w:pos="9061"/>
      </w:tabs>
      <w:spacing w:before="120" w:after="120"/>
    </w:pPr>
  </w:style>
  <w:style w:type="paragraph" w:styleId="af6">
    <w:name w:val="Balloon Text"/>
    <w:basedOn w:val="a"/>
    <w:link w:val="af7"/>
    <w:uiPriority w:val="99"/>
    <w:semiHidden/>
    <w:unhideWhenUsed/>
    <w:rsid w:val="004B34E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uiPriority w:val="99"/>
    <w:semiHidden/>
    <w:rsid w:val="004B34E2"/>
    <w:rPr>
      <w:rFonts w:ascii="Segoe UI" w:eastAsia="Times New Roman" w:hAnsi="Segoe UI" w:cs="Segoe UI"/>
      <w:sz w:val="18"/>
      <w:szCs w:val="18"/>
      <w:lang w:val="en-US" w:eastAsia="en-US"/>
    </w:rPr>
  </w:style>
  <w:style w:type="character" w:customStyle="1" w:styleId="FontStyle49">
    <w:name w:val="Font Style49"/>
    <w:uiPriority w:val="99"/>
    <w:rsid w:val="00EA6490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ecxmsonormal">
    <w:name w:val="ecxmsonormal"/>
    <w:basedOn w:val="a"/>
    <w:rsid w:val="00D61806"/>
    <w:pPr>
      <w:spacing w:before="100" w:beforeAutospacing="1" w:after="100" w:afterAutospacing="1"/>
    </w:pPr>
    <w:rPr>
      <w:lang w:val="ru-RU" w:eastAsia="ru-RU"/>
    </w:rPr>
  </w:style>
  <w:style w:type="character" w:customStyle="1" w:styleId="lg">
    <w:name w:val="lg"/>
    <w:rsid w:val="00D61806"/>
  </w:style>
  <w:style w:type="character" w:customStyle="1" w:styleId="af8">
    <w:name w:val="Гипертекстовая ссылка"/>
    <w:uiPriority w:val="99"/>
    <w:rsid w:val="00D61806"/>
    <w:rPr>
      <w:rFonts w:cs="Times New Roman"/>
      <w:b w:val="0"/>
      <w:color w:val="008000"/>
    </w:rPr>
  </w:style>
  <w:style w:type="paragraph" w:styleId="af9">
    <w:name w:val="Bibliography"/>
    <w:basedOn w:val="a"/>
    <w:next w:val="a"/>
    <w:uiPriority w:val="37"/>
    <w:semiHidden/>
    <w:unhideWhenUsed/>
    <w:rsid w:val="00D61806"/>
    <w:rPr>
      <w:rFonts w:ascii="Calibri" w:eastAsia="Calibri" w:hAnsi="Calibri" w:cs="Arial"/>
      <w:sz w:val="20"/>
      <w:szCs w:val="20"/>
      <w:lang w:val="ru-RU" w:eastAsia="ru-RU"/>
    </w:rPr>
  </w:style>
  <w:style w:type="table" w:styleId="afa">
    <w:name w:val="Table Grid"/>
    <w:basedOn w:val="a1"/>
    <w:uiPriority w:val="39"/>
    <w:rsid w:val="0043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A95A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rsid w:val="00A95A3B"/>
    <w:rPr>
      <w:rFonts w:ascii="Courier New" w:eastAsia="Times New Roman" w:hAnsi="Courier New" w:cs="Courier New"/>
    </w:rPr>
  </w:style>
  <w:style w:type="character" w:customStyle="1" w:styleId="5">
    <w:name w:val="Основной текст (5)_"/>
    <w:link w:val="50"/>
    <w:locked/>
    <w:rsid w:val="0079341E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341E"/>
    <w:pPr>
      <w:shd w:val="clear" w:color="auto" w:fill="FFFFFF"/>
      <w:spacing w:line="283" w:lineRule="exact"/>
      <w:ind w:firstLine="709"/>
    </w:pPr>
    <w:rPr>
      <w:rFonts w:eastAsia="Calibri"/>
      <w:sz w:val="20"/>
      <w:szCs w:val="20"/>
      <w:lang w:val="ru-RU" w:eastAsia="ru-RU"/>
    </w:rPr>
  </w:style>
  <w:style w:type="paragraph" w:styleId="afb">
    <w:name w:val="TOC Heading"/>
    <w:basedOn w:val="1"/>
    <w:next w:val="a"/>
    <w:uiPriority w:val="39"/>
    <w:unhideWhenUsed/>
    <w:qFormat/>
    <w:rsid w:val="00E45151"/>
    <w:pPr>
      <w:keepNext/>
      <w:keepLines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Cs w:val="32"/>
      <w:lang w:val="ru-RU"/>
    </w:rPr>
  </w:style>
  <w:style w:type="table" w:customStyle="1" w:styleId="110">
    <w:name w:val="Сетка таблицы11"/>
    <w:basedOn w:val="a1"/>
    <w:uiPriority w:val="39"/>
    <w:qFormat/>
    <w:rsid w:val="00CD125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2 Спс точк Знак,8т рис Знак"/>
    <w:link w:val="a3"/>
    <w:uiPriority w:val="34"/>
    <w:locked/>
    <w:rsid w:val="001A2CA8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Default">
    <w:name w:val="Default"/>
    <w:rsid w:val="001A2CA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CE11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89">
    <w:name w:val="Font Style89"/>
    <w:basedOn w:val="a0"/>
    <w:uiPriority w:val="99"/>
    <w:rsid w:val="00AA458A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2">
    <w:name w:val="Style32"/>
    <w:basedOn w:val="a"/>
    <w:uiPriority w:val="99"/>
    <w:rsid w:val="00AA458A"/>
    <w:pPr>
      <w:widowControl w:val="0"/>
      <w:autoSpaceDE w:val="0"/>
      <w:autoSpaceDN w:val="0"/>
      <w:adjustRightInd w:val="0"/>
      <w:spacing w:line="483" w:lineRule="exact"/>
      <w:ind w:firstLine="701"/>
      <w:jc w:val="both"/>
    </w:pPr>
    <w:rPr>
      <w:rFonts w:eastAsiaTheme="minorEastAsia"/>
      <w:lang w:val="ru-RU" w:eastAsia="ru-RU"/>
    </w:rPr>
  </w:style>
  <w:style w:type="table" w:customStyle="1" w:styleId="15">
    <w:name w:val="Сетка таблицы1"/>
    <w:basedOn w:val="a1"/>
    <w:uiPriority w:val="39"/>
    <w:qFormat/>
    <w:rsid w:val="009E12B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uiPriority w:val="39"/>
    <w:qFormat/>
    <w:rsid w:val="00D568F5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EA273A"/>
    <w:rPr>
      <w:color w:val="605E5C"/>
      <w:shd w:val="clear" w:color="auto" w:fill="E1DFDD"/>
    </w:rPr>
  </w:style>
  <w:style w:type="paragraph" w:customStyle="1" w:styleId="Normal1">
    <w:name w:val="Normal1"/>
    <w:link w:val="Normal"/>
    <w:rsid w:val="008129CA"/>
    <w:rPr>
      <w:rFonts w:ascii="Times New Roman" w:eastAsia="Times New Roman" w:hAnsi="Times New Roman"/>
    </w:rPr>
  </w:style>
  <w:style w:type="character" w:customStyle="1" w:styleId="Normal">
    <w:name w:val="Normal Знак"/>
    <w:link w:val="Normal1"/>
    <w:locked/>
    <w:rsid w:val="008129C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s://cbr.ru/hd_base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garant.ru" TargetMode="External"/><Relationship Id="rId17" Type="http://schemas.openxmlformats.org/officeDocument/2006/relationships/hyperlink" Target="https://www.statist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krin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inam.ru/" TargetMode="External"/><Relationship Id="rId10" Type="http://schemas.openxmlformats.org/officeDocument/2006/relationships/hyperlink" Target="http://www.cfin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infin.ru" TargetMode="External"/><Relationship Id="rId14" Type="http://schemas.openxmlformats.org/officeDocument/2006/relationships/hyperlink" Target="https://rosstat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3F660-A7FC-4256-8706-D52F1246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29</Pages>
  <Words>7656</Words>
  <Characters>43642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51196</CharactersWithSpaces>
  <SharedDoc>false</SharedDoc>
  <HLinks>
    <vt:vector size="150" baseType="variant">
      <vt:variant>
        <vt:i4>4653058</vt:i4>
      </vt:variant>
      <vt:variant>
        <vt:i4>126</vt:i4>
      </vt:variant>
      <vt:variant>
        <vt:i4>0</vt:i4>
      </vt:variant>
      <vt:variant>
        <vt:i4>5</vt:i4>
      </vt:variant>
      <vt:variant>
        <vt:lpwstr>http://www.bloomberg.com/</vt:lpwstr>
      </vt:variant>
      <vt:variant>
        <vt:lpwstr/>
      </vt:variant>
      <vt:variant>
        <vt:i4>7995434</vt:i4>
      </vt:variant>
      <vt:variant>
        <vt:i4>123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1704003</vt:i4>
      </vt:variant>
      <vt:variant>
        <vt:i4>120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1179719</vt:i4>
      </vt:variant>
      <vt:variant>
        <vt:i4>117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7536716</vt:i4>
      </vt:variant>
      <vt:variant>
        <vt:i4>114</vt:i4>
      </vt:variant>
      <vt:variant>
        <vt:i4>0</vt:i4>
      </vt:variant>
      <vt:variant>
        <vt:i4>5</vt:i4>
      </vt:variant>
      <vt:variant>
        <vt:lpwstr>http://bizbook.ru/item.html?author_id=2938</vt:lpwstr>
      </vt:variant>
      <vt:variant>
        <vt:lpwstr/>
      </vt:variant>
      <vt:variant>
        <vt:i4>7536716</vt:i4>
      </vt:variant>
      <vt:variant>
        <vt:i4>111</vt:i4>
      </vt:variant>
      <vt:variant>
        <vt:i4>0</vt:i4>
      </vt:variant>
      <vt:variant>
        <vt:i4>5</vt:i4>
      </vt:variant>
      <vt:variant>
        <vt:lpwstr>http://bizbook.ru/item.html?author_id=2938</vt:lpwstr>
      </vt:variant>
      <vt:variant>
        <vt:lpwstr/>
      </vt:variant>
      <vt:variant>
        <vt:i4>7536716</vt:i4>
      </vt:variant>
      <vt:variant>
        <vt:i4>108</vt:i4>
      </vt:variant>
      <vt:variant>
        <vt:i4>0</vt:i4>
      </vt:variant>
      <vt:variant>
        <vt:i4>5</vt:i4>
      </vt:variant>
      <vt:variant>
        <vt:lpwstr>http://bizbook.ru/item.html?author_id=2938</vt:lpwstr>
      </vt:variant>
      <vt:variant>
        <vt:lpwstr/>
      </vt:variant>
      <vt:variant>
        <vt:i4>7536716</vt:i4>
      </vt:variant>
      <vt:variant>
        <vt:i4>105</vt:i4>
      </vt:variant>
      <vt:variant>
        <vt:i4>0</vt:i4>
      </vt:variant>
      <vt:variant>
        <vt:i4>5</vt:i4>
      </vt:variant>
      <vt:variant>
        <vt:lpwstr>http://bizbook.ru/item.html?author_id=2938</vt:lpwstr>
      </vt:variant>
      <vt:variant>
        <vt:lpwstr/>
      </vt:variant>
      <vt:variant>
        <vt:i4>2752517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_Toc187336</vt:lpwstr>
      </vt:variant>
      <vt:variant>
        <vt:i4>2686981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_Toc187335</vt:lpwstr>
      </vt:variant>
      <vt:variant>
        <vt:i4>2621445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_Toc187334</vt:lpwstr>
      </vt:variant>
      <vt:variant>
        <vt:i4>3080197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_Toc187333</vt:lpwstr>
      </vt:variant>
      <vt:variant>
        <vt:i4>3014661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_Toc187332</vt:lpwstr>
      </vt:variant>
      <vt:variant>
        <vt:i4>2949125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_Toc187331</vt:lpwstr>
      </vt:variant>
      <vt:variant>
        <vt:i4>2883589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_Toc187330</vt:lpwstr>
      </vt:variant>
      <vt:variant>
        <vt:i4>2424836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_Toc187329</vt:lpwstr>
      </vt:variant>
      <vt:variant>
        <vt:i4>2359300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_Toc187328</vt:lpwstr>
      </vt:variant>
      <vt:variant>
        <vt:i4>2818052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_Toc187327</vt:lpwstr>
      </vt:variant>
      <vt:variant>
        <vt:i4>2752516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_Toc187326</vt:lpwstr>
      </vt:variant>
      <vt:variant>
        <vt:i4>2686980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_Toc187325</vt:lpwstr>
      </vt:variant>
      <vt:variant>
        <vt:i4>2621444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_Toc187324</vt:lpwstr>
      </vt:variant>
      <vt:variant>
        <vt:i4>3080196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_Toc187323</vt:lpwstr>
      </vt:variant>
      <vt:variant>
        <vt:i4>3014660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_Toc187322</vt:lpwstr>
      </vt:variant>
      <vt:variant>
        <vt:i4>2949124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_Toc187321</vt:lpwstr>
      </vt:variant>
      <vt:variant>
        <vt:i4>2883588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_Toc187320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Большаков</dc:creator>
  <cp:lastModifiedBy>Иванова Карина Николаевна</cp:lastModifiedBy>
  <cp:revision>25</cp:revision>
  <cp:lastPrinted>2019-02-04T13:36:00Z</cp:lastPrinted>
  <dcterms:created xsi:type="dcterms:W3CDTF">2024-09-19T20:41:00Z</dcterms:created>
  <dcterms:modified xsi:type="dcterms:W3CDTF">2024-11-18T10:04:00Z</dcterms:modified>
</cp:coreProperties>
</file>